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8F21A" w14:textId="77777777" w:rsidR="00DE4C59" w:rsidRPr="001E7C1F" w:rsidRDefault="00DE4C59">
      <w:pPr>
        <w:jc w:val="center"/>
        <w:rPr>
          <w:b/>
          <w:sz w:val="52"/>
        </w:rPr>
      </w:pPr>
    </w:p>
    <w:p w14:paraId="2C0CAFF4" w14:textId="77777777" w:rsidR="00DE4C59" w:rsidRPr="001E7C1F" w:rsidRDefault="00DE4C59">
      <w:pPr>
        <w:jc w:val="center"/>
        <w:rPr>
          <w:b/>
          <w:sz w:val="52"/>
        </w:rPr>
      </w:pPr>
    </w:p>
    <w:p w14:paraId="7DC6FBAE" w14:textId="77777777" w:rsidR="00DE4C59" w:rsidRPr="001E7C1F" w:rsidRDefault="00DE4C59">
      <w:pPr>
        <w:jc w:val="center"/>
        <w:rPr>
          <w:b/>
          <w:sz w:val="52"/>
        </w:rPr>
      </w:pPr>
    </w:p>
    <w:p w14:paraId="55B22C75" w14:textId="77777777" w:rsidR="00DE4C59" w:rsidRPr="001E7C1F" w:rsidRDefault="00000000">
      <w:pPr>
        <w:jc w:val="center"/>
        <w:rPr>
          <w:b/>
          <w:sz w:val="52"/>
        </w:rPr>
      </w:pPr>
      <w:r w:rsidRPr="001E7C1F">
        <w:rPr>
          <w:b/>
          <w:sz w:val="52"/>
        </w:rPr>
        <w:t>MẪU SỐ 03G</w:t>
      </w:r>
    </w:p>
    <w:p w14:paraId="2F607439" w14:textId="77777777" w:rsidR="00DE4C59" w:rsidRPr="001E7C1F" w:rsidRDefault="00DE4C59">
      <w:pPr>
        <w:jc w:val="center"/>
      </w:pPr>
    </w:p>
    <w:p w14:paraId="225781E1" w14:textId="77777777" w:rsidR="00DE4C59" w:rsidRPr="001E7C1F" w:rsidRDefault="00000000">
      <w:pPr>
        <w:jc w:val="center"/>
      </w:pPr>
      <w:r w:rsidRPr="001E7C1F">
        <w:rPr>
          <w:b/>
          <w:sz w:val="52"/>
        </w:rPr>
        <w:t>HỒ SƠ MỜI SƠ TUYỂN</w:t>
      </w:r>
    </w:p>
    <w:p w14:paraId="121E600B" w14:textId="77777777" w:rsidR="00DE4C59" w:rsidRPr="001E7C1F" w:rsidRDefault="00000000">
      <w:pPr>
        <w:jc w:val="center"/>
      </w:pPr>
      <w:r w:rsidRPr="001E7C1F">
        <w:rPr>
          <w:b/>
          <w:sz w:val="52"/>
        </w:rPr>
        <w:t>DỊCH VỤ PHI TƯ VẤN</w:t>
      </w:r>
    </w:p>
    <w:p w14:paraId="32574E87" w14:textId="77777777" w:rsidR="00DE4C59" w:rsidRPr="001E7C1F" w:rsidRDefault="00000000">
      <w:pPr>
        <w:jc w:val="center"/>
      </w:pPr>
      <w:r w:rsidRPr="001E7C1F">
        <w:rPr>
          <w:b/>
          <w:sz w:val="48"/>
        </w:rPr>
        <w:t>ÁP DỤNG ĐẤU THẦU QUỐC TẾ KHÔNG QUA MẠNG</w:t>
      </w:r>
    </w:p>
    <w:p w14:paraId="5A6C6449" w14:textId="77777777" w:rsidR="00DE4C59" w:rsidRPr="001E7C1F" w:rsidRDefault="00DE4C59">
      <w:pPr>
        <w:spacing w:before="0" w:after="0"/>
        <w:jc w:val="center"/>
      </w:pPr>
    </w:p>
    <w:p w14:paraId="0B503D28" w14:textId="77777777" w:rsidR="00DE4C59" w:rsidRPr="001E7C1F" w:rsidRDefault="00DE4C59">
      <w:pPr>
        <w:spacing w:before="0" w:after="0"/>
      </w:pPr>
    </w:p>
    <w:p w14:paraId="2046EBF1" w14:textId="77777777" w:rsidR="00DE4C59" w:rsidRPr="001E7C1F" w:rsidRDefault="00000000">
      <w:pPr>
        <w:jc w:val="center"/>
        <w:rPr>
          <w:sz w:val="28"/>
        </w:rPr>
      </w:pPr>
      <w:r w:rsidRPr="001E7C1F">
        <w:rPr>
          <w:sz w:val="28"/>
        </w:rPr>
        <w:t>(Ban hành kèm theo Thông tư số .../2026/TT-BTC ngày ... tháng ... năm 2026 của Bộ trưởng Bộ Tài chính)</w:t>
      </w:r>
    </w:p>
    <w:p w14:paraId="5BD6502B" w14:textId="77777777" w:rsidR="00DE4C59" w:rsidRPr="001E7C1F" w:rsidRDefault="00DE4C59">
      <w:pPr>
        <w:spacing w:before="0" w:after="0"/>
      </w:pPr>
    </w:p>
    <w:p w14:paraId="47CE76BC" w14:textId="77777777" w:rsidR="00DE4C59" w:rsidRPr="001E7C1F" w:rsidRDefault="00000000">
      <w:pPr>
        <w:spacing w:before="0" w:after="0"/>
        <w:jc w:val="center"/>
      </w:pPr>
      <w:r w:rsidRPr="001E7C1F">
        <w:rPr>
          <w:b/>
        </w:rPr>
        <w:br w:type="page"/>
      </w:r>
    </w:p>
    <w:p w14:paraId="0C6877AC" w14:textId="77777777" w:rsidR="001E7C1F" w:rsidRPr="001E7C1F" w:rsidRDefault="001E7C1F">
      <w:pPr>
        <w:jc w:val="center"/>
        <w:rPr>
          <w:b/>
          <w:sz w:val="56"/>
          <w:szCs w:val="56"/>
        </w:rPr>
      </w:pPr>
    </w:p>
    <w:p w14:paraId="52E5AB5A" w14:textId="77777777" w:rsidR="001E7C1F" w:rsidRPr="001E7C1F" w:rsidRDefault="001E7C1F">
      <w:pPr>
        <w:jc w:val="center"/>
        <w:rPr>
          <w:b/>
          <w:sz w:val="56"/>
          <w:szCs w:val="56"/>
        </w:rPr>
      </w:pPr>
    </w:p>
    <w:p w14:paraId="56ADE077" w14:textId="1EC3A6E0" w:rsidR="00DE4C59" w:rsidRPr="001E7C1F" w:rsidRDefault="00000000">
      <w:pPr>
        <w:jc w:val="center"/>
        <w:rPr>
          <w:sz w:val="54"/>
          <w:szCs w:val="54"/>
        </w:rPr>
      </w:pPr>
      <w:r w:rsidRPr="001E7C1F">
        <w:rPr>
          <w:b/>
          <w:sz w:val="54"/>
          <w:szCs w:val="54"/>
        </w:rPr>
        <w:t>HỒ SƠ MỜI SƠ TUYỂN</w:t>
      </w:r>
    </w:p>
    <w:p w14:paraId="67890AB9" w14:textId="77777777" w:rsidR="00DE4C59" w:rsidRPr="001E7C1F" w:rsidRDefault="00DE4C59">
      <w:pPr>
        <w:spacing w:before="0" w:after="0"/>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69"/>
        <w:gridCol w:w="4202"/>
      </w:tblGrid>
      <w:tr w:rsidR="00DE4C59" w:rsidRPr="001E7C1F" w14:paraId="742C6B30" w14:textId="77777777">
        <w:tc>
          <w:tcPr>
            <w:tcW w:w="2684" w:type="pct"/>
            <w:tcBorders>
              <w:top w:val="nil"/>
              <w:left w:val="nil"/>
              <w:bottom w:val="nil"/>
              <w:right w:val="nil"/>
            </w:tcBorders>
            <w:tcMar>
              <w:top w:w="72" w:type="dxa"/>
              <w:left w:w="72" w:type="dxa"/>
              <w:bottom w:w="72" w:type="dxa"/>
              <w:right w:w="72" w:type="dxa"/>
            </w:tcMar>
          </w:tcPr>
          <w:p w14:paraId="0F6D3EB7" w14:textId="77777777" w:rsidR="00DE4C59" w:rsidRPr="001E7C1F" w:rsidRDefault="00000000">
            <w:pPr>
              <w:jc w:val="right"/>
              <w:rPr>
                <w:sz w:val="24"/>
              </w:rPr>
            </w:pPr>
            <w:r w:rsidRPr="001E7C1F">
              <w:rPr>
                <w:b/>
                <w:sz w:val="24"/>
              </w:rPr>
              <w:t>Số hiệu gói thầu:</w:t>
            </w:r>
          </w:p>
        </w:tc>
        <w:tc>
          <w:tcPr>
            <w:tcW w:w="2316" w:type="pct"/>
            <w:tcBorders>
              <w:top w:val="nil"/>
              <w:left w:val="nil"/>
              <w:bottom w:val="nil"/>
              <w:right w:val="nil"/>
            </w:tcBorders>
            <w:tcMar>
              <w:top w:w="72" w:type="dxa"/>
              <w:left w:w="72" w:type="dxa"/>
              <w:bottom w:w="72" w:type="dxa"/>
              <w:right w:w="72" w:type="dxa"/>
            </w:tcMar>
          </w:tcPr>
          <w:p w14:paraId="6D0BAE59" w14:textId="77777777" w:rsidR="00DE4C59" w:rsidRPr="001E7C1F" w:rsidRDefault="00000000">
            <w:pPr>
              <w:rPr>
                <w:sz w:val="24"/>
              </w:rPr>
            </w:pPr>
            <w:r w:rsidRPr="001E7C1F">
              <w:rPr>
                <w:sz w:val="24"/>
              </w:rPr>
              <w:t>_________________</w:t>
            </w:r>
          </w:p>
        </w:tc>
      </w:tr>
      <w:tr w:rsidR="00DE4C59" w:rsidRPr="001E7C1F" w14:paraId="4AAA4BB2" w14:textId="77777777">
        <w:tc>
          <w:tcPr>
            <w:tcW w:w="2684" w:type="pct"/>
            <w:tcBorders>
              <w:top w:val="nil"/>
              <w:left w:val="nil"/>
              <w:bottom w:val="nil"/>
              <w:right w:val="nil"/>
            </w:tcBorders>
            <w:tcMar>
              <w:top w:w="72" w:type="dxa"/>
              <w:left w:w="72" w:type="dxa"/>
              <w:bottom w:w="72" w:type="dxa"/>
              <w:right w:w="72" w:type="dxa"/>
            </w:tcMar>
          </w:tcPr>
          <w:p w14:paraId="67190F24" w14:textId="77777777" w:rsidR="00DE4C59" w:rsidRPr="001E7C1F" w:rsidRDefault="00000000">
            <w:pPr>
              <w:jc w:val="right"/>
              <w:rPr>
                <w:sz w:val="24"/>
              </w:rPr>
            </w:pPr>
            <w:r w:rsidRPr="001E7C1F">
              <w:rPr>
                <w:b/>
                <w:sz w:val="24"/>
              </w:rPr>
              <w:t>Tên gói thầu:</w:t>
            </w:r>
          </w:p>
        </w:tc>
        <w:tc>
          <w:tcPr>
            <w:tcW w:w="2316" w:type="pct"/>
            <w:tcBorders>
              <w:top w:val="nil"/>
              <w:left w:val="nil"/>
              <w:bottom w:val="nil"/>
              <w:right w:val="nil"/>
            </w:tcBorders>
            <w:tcMar>
              <w:top w:w="72" w:type="dxa"/>
              <w:left w:w="72" w:type="dxa"/>
              <w:bottom w:w="72" w:type="dxa"/>
              <w:right w:w="72" w:type="dxa"/>
            </w:tcMar>
          </w:tcPr>
          <w:p w14:paraId="4766B7E9" w14:textId="77777777" w:rsidR="00DE4C59" w:rsidRPr="001E7C1F" w:rsidRDefault="00000000">
            <w:pPr>
              <w:rPr>
                <w:sz w:val="24"/>
              </w:rPr>
            </w:pPr>
            <w:r w:rsidRPr="001E7C1F">
              <w:rPr>
                <w:sz w:val="24"/>
              </w:rPr>
              <w:t>_________________</w:t>
            </w:r>
          </w:p>
        </w:tc>
      </w:tr>
      <w:tr w:rsidR="00DE4C59" w:rsidRPr="001E7C1F" w14:paraId="09E46A14" w14:textId="77777777">
        <w:tc>
          <w:tcPr>
            <w:tcW w:w="2684" w:type="pct"/>
            <w:tcBorders>
              <w:top w:val="nil"/>
              <w:left w:val="nil"/>
              <w:bottom w:val="nil"/>
              <w:right w:val="nil"/>
            </w:tcBorders>
            <w:tcMar>
              <w:top w:w="72" w:type="dxa"/>
              <w:left w:w="72" w:type="dxa"/>
              <w:bottom w:w="72" w:type="dxa"/>
              <w:right w:w="72" w:type="dxa"/>
            </w:tcMar>
          </w:tcPr>
          <w:p w14:paraId="0226D4A5" w14:textId="77777777" w:rsidR="00DE4C59" w:rsidRPr="001E7C1F" w:rsidRDefault="00000000">
            <w:pPr>
              <w:jc w:val="right"/>
              <w:rPr>
                <w:sz w:val="24"/>
              </w:rPr>
            </w:pPr>
            <w:r w:rsidRPr="001E7C1F">
              <w:rPr>
                <w:b/>
                <w:sz w:val="24"/>
              </w:rPr>
              <w:t>Dự án/Dự toán mua sắm:</w:t>
            </w:r>
          </w:p>
        </w:tc>
        <w:tc>
          <w:tcPr>
            <w:tcW w:w="2316" w:type="pct"/>
            <w:tcBorders>
              <w:top w:val="nil"/>
              <w:left w:val="nil"/>
              <w:bottom w:val="nil"/>
              <w:right w:val="nil"/>
            </w:tcBorders>
            <w:tcMar>
              <w:top w:w="72" w:type="dxa"/>
              <w:left w:w="72" w:type="dxa"/>
              <w:bottom w:w="72" w:type="dxa"/>
              <w:right w:w="72" w:type="dxa"/>
            </w:tcMar>
          </w:tcPr>
          <w:p w14:paraId="26B85D6A" w14:textId="77777777" w:rsidR="00DE4C59" w:rsidRPr="001E7C1F" w:rsidRDefault="00000000">
            <w:pPr>
              <w:rPr>
                <w:sz w:val="24"/>
              </w:rPr>
            </w:pPr>
            <w:r w:rsidRPr="001E7C1F">
              <w:rPr>
                <w:sz w:val="24"/>
              </w:rPr>
              <w:t>_________________</w:t>
            </w:r>
          </w:p>
        </w:tc>
      </w:tr>
      <w:tr w:rsidR="00DE4C59" w:rsidRPr="001E7C1F" w14:paraId="426EDCD9" w14:textId="77777777">
        <w:tc>
          <w:tcPr>
            <w:tcW w:w="5000" w:type="pct"/>
            <w:gridSpan w:val="2"/>
            <w:tcBorders>
              <w:top w:val="nil"/>
              <w:left w:val="nil"/>
              <w:bottom w:val="nil"/>
              <w:right w:val="nil"/>
            </w:tcBorders>
            <w:tcMar>
              <w:top w:w="72" w:type="dxa"/>
              <w:left w:w="72" w:type="dxa"/>
              <w:bottom w:w="72" w:type="dxa"/>
              <w:right w:w="72" w:type="dxa"/>
            </w:tcMar>
          </w:tcPr>
          <w:p w14:paraId="1AC63F16" w14:textId="77777777" w:rsidR="00DE4C59" w:rsidRPr="001E7C1F" w:rsidRDefault="00000000">
            <w:pPr>
              <w:jc w:val="center"/>
              <w:rPr>
                <w:sz w:val="24"/>
              </w:rPr>
            </w:pPr>
            <w:r w:rsidRPr="001E7C1F">
              <w:rPr>
                <w:i/>
                <w:sz w:val="24"/>
              </w:rPr>
              <w:t>[ghi số hiệu gói thầu, tên gói thầu và tên dự án/dự toán mua sắm theo kế hoạch lựa chọn nhà thầu]</w:t>
            </w:r>
          </w:p>
        </w:tc>
      </w:tr>
      <w:tr w:rsidR="00DE4C59" w:rsidRPr="001E7C1F" w14:paraId="14D1E8BD" w14:textId="77777777">
        <w:tc>
          <w:tcPr>
            <w:tcW w:w="2684" w:type="pct"/>
            <w:tcBorders>
              <w:top w:val="nil"/>
              <w:left w:val="nil"/>
              <w:bottom w:val="nil"/>
              <w:right w:val="nil"/>
            </w:tcBorders>
            <w:tcMar>
              <w:top w:w="72" w:type="dxa"/>
              <w:left w:w="72" w:type="dxa"/>
              <w:bottom w:w="72" w:type="dxa"/>
              <w:right w:w="72" w:type="dxa"/>
            </w:tcMar>
          </w:tcPr>
          <w:p w14:paraId="321B50F7" w14:textId="77777777" w:rsidR="00DE4C59" w:rsidRPr="001E7C1F" w:rsidRDefault="00000000">
            <w:pPr>
              <w:jc w:val="right"/>
              <w:rPr>
                <w:sz w:val="24"/>
              </w:rPr>
            </w:pPr>
            <w:r w:rsidRPr="001E7C1F">
              <w:rPr>
                <w:b/>
                <w:sz w:val="24"/>
              </w:rPr>
              <w:t>Phát hành ngày:</w:t>
            </w:r>
          </w:p>
        </w:tc>
        <w:tc>
          <w:tcPr>
            <w:tcW w:w="2316" w:type="pct"/>
            <w:tcBorders>
              <w:top w:val="nil"/>
              <w:left w:val="nil"/>
              <w:bottom w:val="nil"/>
              <w:right w:val="nil"/>
            </w:tcBorders>
            <w:tcMar>
              <w:top w:w="72" w:type="dxa"/>
              <w:left w:w="72" w:type="dxa"/>
              <w:bottom w:w="72" w:type="dxa"/>
              <w:right w:w="72" w:type="dxa"/>
            </w:tcMar>
          </w:tcPr>
          <w:p w14:paraId="5CFDEF4B" w14:textId="77777777" w:rsidR="00DE4C59" w:rsidRPr="001E7C1F" w:rsidRDefault="00000000">
            <w:pPr>
              <w:rPr>
                <w:sz w:val="24"/>
              </w:rPr>
            </w:pPr>
            <w:r w:rsidRPr="001E7C1F">
              <w:rPr>
                <w:sz w:val="24"/>
              </w:rPr>
              <w:t>_________________</w:t>
            </w:r>
          </w:p>
        </w:tc>
      </w:tr>
      <w:tr w:rsidR="00DE4C59" w:rsidRPr="001E7C1F" w14:paraId="7BEE241D" w14:textId="77777777">
        <w:tc>
          <w:tcPr>
            <w:tcW w:w="5000" w:type="pct"/>
            <w:gridSpan w:val="2"/>
            <w:tcBorders>
              <w:top w:val="nil"/>
              <w:left w:val="nil"/>
              <w:bottom w:val="nil"/>
              <w:right w:val="nil"/>
            </w:tcBorders>
            <w:tcMar>
              <w:top w:w="72" w:type="dxa"/>
              <w:left w:w="72" w:type="dxa"/>
              <w:bottom w:w="72" w:type="dxa"/>
              <w:right w:w="72" w:type="dxa"/>
            </w:tcMar>
          </w:tcPr>
          <w:p w14:paraId="53DA61FE" w14:textId="77777777" w:rsidR="00DE4C59" w:rsidRPr="001E7C1F" w:rsidRDefault="00000000">
            <w:pPr>
              <w:jc w:val="center"/>
              <w:rPr>
                <w:sz w:val="24"/>
              </w:rPr>
            </w:pPr>
            <w:r w:rsidRPr="001E7C1F">
              <w:rPr>
                <w:i/>
                <w:sz w:val="24"/>
              </w:rPr>
              <w:t>[ghi ngày bắt đầu phát hành hồ sơ mời sơ tuyển]</w:t>
            </w:r>
          </w:p>
        </w:tc>
      </w:tr>
      <w:tr w:rsidR="00DE4C59" w:rsidRPr="001E7C1F" w14:paraId="6562DEDF" w14:textId="77777777">
        <w:tc>
          <w:tcPr>
            <w:tcW w:w="2684" w:type="pct"/>
            <w:tcBorders>
              <w:top w:val="nil"/>
              <w:left w:val="nil"/>
              <w:bottom w:val="nil"/>
              <w:right w:val="nil"/>
            </w:tcBorders>
            <w:tcMar>
              <w:top w:w="72" w:type="dxa"/>
              <w:left w:w="72" w:type="dxa"/>
              <w:bottom w:w="72" w:type="dxa"/>
              <w:right w:w="72" w:type="dxa"/>
            </w:tcMar>
          </w:tcPr>
          <w:p w14:paraId="79EC5A60" w14:textId="77777777" w:rsidR="00DE4C59" w:rsidRPr="001E7C1F" w:rsidRDefault="00000000">
            <w:pPr>
              <w:jc w:val="right"/>
              <w:rPr>
                <w:sz w:val="24"/>
              </w:rPr>
            </w:pPr>
            <w:r w:rsidRPr="001E7C1F">
              <w:rPr>
                <w:b/>
                <w:sz w:val="24"/>
              </w:rPr>
              <w:t>Ban hành kèm theo Quyết định:</w:t>
            </w:r>
          </w:p>
        </w:tc>
        <w:tc>
          <w:tcPr>
            <w:tcW w:w="2316" w:type="pct"/>
            <w:tcBorders>
              <w:top w:val="nil"/>
              <w:left w:val="nil"/>
              <w:bottom w:val="nil"/>
              <w:right w:val="nil"/>
            </w:tcBorders>
            <w:tcMar>
              <w:top w:w="72" w:type="dxa"/>
              <w:left w:w="72" w:type="dxa"/>
              <w:bottom w:w="72" w:type="dxa"/>
              <w:right w:w="72" w:type="dxa"/>
            </w:tcMar>
          </w:tcPr>
          <w:p w14:paraId="7B54202A" w14:textId="77777777" w:rsidR="00DE4C59" w:rsidRPr="001E7C1F" w:rsidRDefault="00000000">
            <w:pPr>
              <w:rPr>
                <w:sz w:val="24"/>
              </w:rPr>
            </w:pPr>
            <w:r w:rsidRPr="001E7C1F">
              <w:rPr>
                <w:sz w:val="24"/>
              </w:rPr>
              <w:t>_________________</w:t>
            </w:r>
          </w:p>
        </w:tc>
      </w:tr>
      <w:tr w:rsidR="00DE4C59" w:rsidRPr="001E7C1F" w14:paraId="152CECC4" w14:textId="77777777">
        <w:tc>
          <w:tcPr>
            <w:tcW w:w="5000" w:type="pct"/>
            <w:gridSpan w:val="2"/>
            <w:tcBorders>
              <w:top w:val="nil"/>
              <w:left w:val="nil"/>
              <w:bottom w:val="nil"/>
              <w:right w:val="nil"/>
            </w:tcBorders>
            <w:tcMar>
              <w:top w:w="72" w:type="dxa"/>
              <w:left w:w="72" w:type="dxa"/>
              <w:bottom w:w="72" w:type="dxa"/>
              <w:right w:w="72" w:type="dxa"/>
            </w:tcMar>
          </w:tcPr>
          <w:p w14:paraId="1D0CF558" w14:textId="77777777" w:rsidR="00DE4C59" w:rsidRPr="001E7C1F" w:rsidRDefault="00000000">
            <w:pPr>
              <w:jc w:val="center"/>
              <w:rPr>
                <w:sz w:val="24"/>
              </w:rPr>
            </w:pPr>
            <w:r w:rsidRPr="001E7C1F">
              <w:rPr>
                <w:i/>
                <w:sz w:val="24"/>
              </w:rPr>
              <w:t>[ghi số quyết định, ngày ban hành quyết định phê duyệt hồ sơ mời sơ tuyển]</w:t>
            </w:r>
          </w:p>
        </w:tc>
      </w:tr>
    </w:tbl>
    <w:p w14:paraId="7783CCBA" w14:textId="77777777" w:rsidR="00DE4C59" w:rsidRPr="001E7C1F" w:rsidRDefault="00DE4C59">
      <w:pPr>
        <w:spacing w:before="0" w:after="0"/>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5"/>
        <w:gridCol w:w="4536"/>
      </w:tblGrid>
      <w:tr w:rsidR="00DE4C59" w:rsidRPr="001E7C1F" w14:paraId="1C0B4887" w14:textId="77777777">
        <w:trPr>
          <w:jc w:val="center"/>
        </w:trPr>
        <w:tc>
          <w:tcPr>
            <w:tcW w:w="2500" w:type="pct"/>
            <w:tcBorders>
              <w:top w:val="nil"/>
              <w:left w:val="nil"/>
              <w:bottom w:val="nil"/>
              <w:right w:val="nil"/>
            </w:tcBorders>
            <w:tcMar>
              <w:top w:w="72" w:type="dxa"/>
              <w:left w:w="72" w:type="dxa"/>
              <w:bottom w:w="72" w:type="dxa"/>
              <w:right w:w="72" w:type="dxa"/>
            </w:tcMar>
          </w:tcPr>
          <w:p w14:paraId="1651FE40" w14:textId="77777777" w:rsidR="00DE4C59" w:rsidRPr="001E7C1F" w:rsidRDefault="00000000">
            <w:pPr>
              <w:jc w:val="center"/>
              <w:rPr>
                <w:sz w:val="24"/>
              </w:rPr>
            </w:pPr>
            <w:r w:rsidRPr="001E7C1F">
              <w:rPr>
                <w:b/>
                <w:sz w:val="24"/>
              </w:rPr>
              <w:t>Tư vấn lập hồ sơ mời sơ tuyển</w:t>
            </w:r>
          </w:p>
          <w:p w14:paraId="62938855" w14:textId="77777777" w:rsidR="00DE4C59" w:rsidRPr="001E7C1F" w:rsidRDefault="00000000">
            <w:pPr>
              <w:jc w:val="center"/>
              <w:rPr>
                <w:sz w:val="24"/>
              </w:rPr>
            </w:pPr>
            <w:r w:rsidRPr="001E7C1F">
              <w:rPr>
                <w:b/>
                <w:sz w:val="24"/>
              </w:rPr>
              <w:t>(nếu có)</w:t>
            </w:r>
          </w:p>
          <w:p w14:paraId="50E20FBA" w14:textId="77777777" w:rsidR="00DE4C59" w:rsidRPr="001E7C1F" w:rsidRDefault="00000000">
            <w:pPr>
              <w:jc w:val="center"/>
              <w:rPr>
                <w:bCs/>
                <w:sz w:val="24"/>
              </w:rPr>
            </w:pPr>
            <w:r w:rsidRPr="001E7C1F">
              <w:rPr>
                <w:bCs/>
                <w:i/>
                <w:sz w:val="24"/>
              </w:rPr>
              <w:t>[ghi tên, đóng dấu]</w:t>
            </w:r>
          </w:p>
        </w:tc>
        <w:tc>
          <w:tcPr>
            <w:tcW w:w="2500" w:type="pct"/>
            <w:tcBorders>
              <w:top w:val="nil"/>
              <w:left w:val="nil"/>
              <w:bottom w:val="nil"/>
              <w:right w:val="nil"/>
            </w:tcBorders>
            <w:tcMar>
              <w:top w:w="72" w:type="dxa"/>
              <w:left w:w="72" w:type="dxa"/>
              <w:bottom w:w="72" w:type="dxa"/>
              <w:right w:w="72" w:type="dxa"/>
            </w:tcMar>
          </w:tcPr>
          <w:p w14:paraId="0B822D2A" w14:textId="77777777" w:rsidR="00DE4C59" w:rsidRPr="001E7C1F" w:rsidRDefault="00DE4C59">
            <w:pPr>
              <w:spacing w:before="0" w:after="0"/>
            </w:pPr>
          </w:p>
        </w:tc>
      </w:tr>
    </w:tbl>
    <w:p w14:paraId="77EA1338" w14:textId="77777777" w:rsidR="00DE4C59" w:rsidRPr="001E7C1F" w:rsidRDefault="00000000">
      <w:pPr>
        <w:spacing w:before="0" w:after="0"/>
      </w:pPr>
      <w:r w:rsidRPr="001E7C1F">
        <w:br w:type="page"/>
      </w:r>
    </w:p>
    <w:p w14:paraId="69F043AD" w14:textId="77777777" w:rsidR="00DE4C59" w:rsidRPr="001E7C1F" w:rsidRDefault="00000000">
      <w:pPr>
        <w:pStyle w:val="Heading1"/>
        <w:jc w:val="center"/>
        <w:rPr>
          <w:rFonts w:ascii="Times New Roman" w:hAnsi="Times New Roman" w:cs="Times New Roman"/>
          <w:color w:val="auto"/>
          <w:sz w:val="28"/>
        </w:rPr>
      </w:pPr>
      <w:r w:rsidRPr="001E7C1F">
        <w:rPr>
          <w:rFonts w:ascii="Times New Roman" w:eastAsia="Times New Roman" w:hAnsi="Times New Roman" w:cs="Times New Roman"/>
          <w:color w:val="auto"/>
          <w:sz w:val="28"/>
        </w:rPr>
        <w:lastRenderedPageBreak/>
        <w:t>MỤC LỤC</w:t>
      </w:r>
    </w:p>
    <w:p w14:paraId="41613943" w14:textId="77777777" w:rsidR="00DE4C59" w:rsidRPr="001E7C1F" w:rsidRDefault="00000000">
      <w:pPr>
        <w:tabs>
          <w:tab w:val="right" w:leader="dot" w:pos="8787"/>
        </w:tabs>
        <w:rPr>
          <w:sz w:val="28"/>
        </w:rPr>
      </w:pPr>
      <w:r w:rsidRPr="001E7C1F">
        <w:rPr>
          <w:sz w:val="28"/>
        </w:rPr>
        <w:t>Mô tả tóm tắt</w:t>
      </w:r>
      <w:r w:rsidRPr="001E7C1F">
        <w:rPr>
          <w:sz w:val="28"/>
        </w:rPr>
        <w:tab/>
        <w:t>4</w:t>
      </w:r>
    </w:p>
    <w:p w14:paraId="49DE8B04" w14:textId="77777777" w:rsidR="00DE4C59" w:rsidRPr="001E7C1F" w:rsidRDefault="00000000">
      <w:pPr>
        <w:tabs>
          <w:tab w:val="right" w:leader="dot" w:pos="8787"/>
        </w:tabs>
        <w:rPr>
          <w:sz w:val="28"/>
        </w:rPr>
      </w:pPr>
      <w:r w:rsidRPr="001E7C1F">
        <w:rPr>
          <w:sz w:val="28"/>
        </w:rPr>
        <w:t>Từ ngữ viết tắt</w:t>
      </w:r>
      <w:r w:rsidRPr="001E7C1F">
        <w:rPr>
          <w:sz w:val="28"/>
        </w:rPr>
        <w:tab/>
        <w:t>5</w:t>
      </w:r>
    </w:p>
    <w:p w14:paraId="798803D2" w14:textId="77777777" w:rsidR="00DE4C59" w:rsidRPr="001E7C1F" w:rsidRDefault="00000000">
      <w:pPr>
        <w:keepNext/>
        <w:tabs>
          <w:tab w:val="right" w:leader="dot" w:pos="8787"/>
        </w:tabs>
        <w:rPr>
          <w:sz w:val="28"/>
        </w:rPr>
      </w:pPr>
      <w:r w:rsidRPr="001E7C1F">
        <w:rPr>
          <w:sz w:val="28"/>
        </w:rPr>
        <w:t>Chương I. Chỉ dẫn nhà thầu</w:t>
      </w:r>
      <w:r w:rsidRPr="001E7C1F">
        <w:rPr>
          <w:sz w:val="28"/>
        </w:rPr>
        <w:tab/>
        <w:t>7</w:t>
      </w:r>
    </w:p>
    <w:p w14:paraId="72079AA7" w14:textId="77777777" w:rsidR="00DE4C59" w:rsidRPr="001E7C1F" w:rsidRDefault="00000000">
      <w:pPr>
        <w:keepNext/>
        <w:tabs>
          <w:tab w:val="right" w:leader="dot" w:pos="8787"/>
        </w:tabs>
        <w:rPr>
          <w:sz w:val="28"/>
        </w:rPr>
      </w:pPr>
      <w:r w:rsidRPr="001E7C1F">
        <w:rPr>
          <w:sz w:val="28"/>
        </w:rPr>
        <w:t>Chương II. Bảng dữ liệu đấu thầu</w:t>
      </w:r>
      <w:r w:rsidRPr="001E7C1F">
        <w:rPr>
          <w:sz w:val="28"/>
        </w:rPr>
        <w:tab/>
        <w:t>18</w:t>
      </w:r>
    </w:p>
    <w:p w14:paraId="28C4F32D" w14:textId="77777777" w:rsidR="00DE4C59" w:rsidRPr="001E7C1F" w:rsidRDefault="00000000">
      <w:pPr>
        <w:keepNext/>
        <w:tabs>
          <w:tab w:val="right" w:leader="dot" w:pos="8787"/>
        </w:tabs>
        <w:rPr>
          <w:sz w:val="28"/>
        </w:rPr>
      </w:pPr>
      <w:r w:rsidRPr="001E7C1F">
        <w:rPr>
          <w:sz w:val="28"/>
        </w:rPr>
        <w:t>Chương III. Tiêu chuẩn đánh giá hồ sơ dự sơ tuyển</w:t>
      </w:r>
      <w:r w:rsidRPr="001E7C1F">
        <w:rPr>
          <w:sz w:val="28"/>
        </w:rPr>
        <w:tab/>
        <w:t>26</w:t>
      </w:r>
    </w:p>
    <w:p w14:paraId="26B1DE97" w14:textId="77777777" w:rsidR="00DE4C59" w:rsidRPr="001E7C1F" w:rsidRDefault="00000000">
      <w:pPr>
        <w:keepNext/>
        <w:tabs>
          <w:tab w:val="right" w:leader="dot" w:pos="8787"/>
        </w:tabs>
        <w:rPr>
          <w:sz w:val="28"/>
        </w:rPr>
      </w:pPr>
      <w:r w:rsidRPr="001E7C1F">
        <w:rPr>
          <w:sz w:val="28"/>
        </w:rPr>
        <w:t>Chương IV. Biểu mẫu dự sơ tuyển</w:t>
      </w:r>
      <w:r w:rsidRPr="001E7C1F">
        <w:rPr>
          <w:sz w:val="28"/>
        </w:rPr>
        <w:tab/>
        <w:t>34</w:t>
      </w:r>
    </w:p>
    <w:p w14:paraId="10B50726" w14:textId="77777777" w:rsidR="00DE4C59" w:rsidRPr="001E7C1F" w:rsidRDefault="00000000">
      <w:pPr>
        <w:keepNext/>
        <w:tabs>
          <w:tab w:val="right" w:leader="dot" w:pos="8787"/>
        </w:tabs>
        <w:rPr>
          <w:sz w:val="28"/>
        </w:rPr>
      </w:pPr>
      <w:r w:rsidRPr="001E7C1F">
        <w:rPr>
          <w:sz w:val="28"/>
        </w:rPr>
        <w:t>Chương V. Tóm tắt yêu cầu về dịch vụ</w:t>
      </w:r>
      <w:r w:rsidRPr="001E7C1F">
        <w:rPr>
          <w:sz w:val="28"/>
        </w:rPr>
        <w:tab/>
        <w:t>52</w:t>
      </w:r>
    </w:p>
    <w:p w14:paraId="0BDFEA71" w14:textId="77777777" w:rsidR="00DE4C59" w:rsidRPr="001E7C1F" w:rsidRDefault="00DE4C59">
      <w:pPr>
        <w:spacing w:before="0" w:after="0"/>
      </w:pPr>
    </w:p>
    <w:p w14:paraId="283195EB" w14:textId="77777777" w:rsidR="00DE4C59" w:rsidRPr="001E7C1F" w:rsidRDefault="00000000">
      <w:pPr>
        <w:spacing w:before="0" w:after="0"/>
      </w:pPr>
      <w:r w:rsidRPr="001E7C1F">
        <w:br w:type="page"/>
      </w:r>
    </w:p>
    <w:p w14:paraId="115119F0" w14:textId="77777777" w:rsidR="00DE4C59" w:rsidRPr="001E7C1F" w:rsidRDefault="00000000">
      <w:pPr>
        <w:pStyle w:val="Heading1"/>
        <w:jc w:val="center"/>
        <w:rPr>
          <w:rFonts w:ascii="Times New Roman" w:hAnsi="Times New Roman" w:cs="Times New Roman"/>
          <w:color w:val="auto"/>
          <w:sz w:val="28"/>
        </w:rPr>
      </w:pPr>
      <w:r w:rsidRPr="001E7C1F">
        <w:rPr>
          <w:rFonts w:ascii="Times New Roman" w:eastAsia="Times New Roman" w:hAnsi="Times New Roman" w:cs="Times New Roman"/>
          <w:color w:val="auto"/>
          <w:sz w:val="28"/>
        </w:rPr>
        <w:lastRenderedPageBreak/>
        <w:t>MÔ TẢ TÓM TẮT</w:t>
      </w:r>
    </w:p>
    <w:p w14:paraId="6F5CBD30" w14:textId="77777777" w:rsidR="00DE4C59" w:rsidRPr="001E7C1F" w:rsidRDefault="00000000">
      <w:pPr>
        <w:keepNext/>
        <w:rPr>
          <w:sz w:val="28"/>
        </w:rPr>
      </w:pPr>
      <w:r w:rsidRPr="001E7C1F">
        <w:rPr>
          <w:b/>
          <w:bCs/>
          <w:sz w:val="28"/>
        </w:rPr>
        <w:t>Chương I. Chỉ dẫn nhà thầu</w:t>
      </w:r>
      <w:r w:rsidRPr="001E7C1F">
        <w:rPr>
          <w:sz w:val="28"/>
        </w:rPr>
        <w:tab/>
      </w:r>
    </w:p>
    <w:p w14:paraId="53D2D2B2" w14:textId="77777777" w:rsidR="00DE4C59" w:rsidRPr="001E7C1F" w:rsidRDefault="00000000">
      <w:pPr>
        <w:keepNext/>
        <w:ind w:left="720"/>
        <w:rPr>
          <w:bCs/>
          <w:sz w:val="28"/>
        </w:rPr>
      </w:pPr>
      <w:r w:rsidRPr="001E7C1F">
        <w:rPr>
          <w:bCs/>
          <w:sz w:val="28"/>
        </w:rPr>
        <w:t>Chương này cung cấp thông tin nhằm giúp nhà thầu chuẩn bị hồ sơ dự sơ tuyển. Thông tin bao gồm các quy định về việc chuẩn bị, nộp hồ sơ dự sơ tuyển, mở hồ sơ dự sơ tuyển, đánh giá hồ sơ dự sơ tuyển, phê duyệt, công khai và thông báo kết quả sơ tuyển.</w:t>
      </w:r>
    </w:p>
    <w:p w14:paraId="59E9E508" w14:textId="77777777" w:rsidR="00DE4C59" w:rsidRPr="001E7C1F" w:rsidRDefault="00000000">
      <w:pPr>
        <w:keepNext/>
        <w:rPr>
          <w:b/>
          <w:sz w:val="28"/>
        </w:rPr>
      </w:pPr>
      <w:r w:rsidRPr="001E7C1F">
        <w:rPr>
          <w:b/>
          <w:sz w:val="28"/>
        </w:rPr>
        <w:t>Chương II. Bảng dữ liệu đấu thầu</w:t>
      </w:r>
      <w:r w:rsidRPr="001E7C1F">
        <w:rPr>
          <w:b/>
          <w:sz w:val="28"/>
        </w:rPr>
        <w:tab/>
      </w:r>
    </w:p>
    <w:p w14:paraId="7D045319" w14:textId="77777777" w:rsidR="00DE4C59" w:rsidRPr="001E7C1F" w:rsidRDefault="00000000">
      <w:pPr>
        <w:keepNext/>
        <w:ind w:left="720"/>
        <w:rPr>
          <w:bCs/>
          <w:sz w:val="28"/>
        </w:rPr>
      </w:pPr>
      <w:r w:rsidRPr="001E7C1F">
        <w:rPr>
          <w:bCs/>
          <w:sz w:val="28"/>
        </w:rPr>
        <w:t>Chương này quy định cụ thể các nội dung của Chương I khi áp dụng đối với từng gói thầu.</w:t>
      </w:r>
    </w:p>
    <w:p w14:paraId="29F4D534" w14:textId="77777777" w:rsidR="00DE4C59" w:rsidRPr="001E7C1F" w:rsidRDefault="00000000">
      <w:pPr>
        <w:keepNext/>
        <w:rPr>
          <w:bCs/>
          <w:sz w:val="28"/>
        </w:rPr>
      </w:pPr>
      <w:r w:rsidRPr="001E7C1F">
        <w:rPr>
          <w:b/>
          <w:sz w:val="28"/>
        </w:rPr>
        <w:t>Chương III. Tiêu chuẩn đánh giá hồ sơ dự sơ tuyển</w:t>
      </w:r>
      <w:r w:rsidRPr="001E7C1F">
        <w:rPr>
          <w:bCs/>
          <w:sz w:val="28"/>
        </w:rPr>
        <w:tab/>
      </w:r>
    </w:p>
    <w:p w14:paraId="30A3EDC1" w14:textId="77777777" w:rsidR="00DE4C59" w:rsidRPr="001E7C1F" w:rsidRDefault="00000000">
      <w:pPr>
        <w:keepNext/>
        <w:ind w:left="720"/>
        <w:rPr>
          <w:bCs/>
          <w:sz w:val="28"/>
        </w:rPr>
      </w:pPr>
      <w:r w:rsidRPr="001E7C1F">
        <w:rPr>
          <w:bCs/>
          <w:sz w:val="28"/>
        </w:rPr>
        <w:t>Chương này bao gồm tiêu chí đánh giá tính hợp lệ của hồ sơ dự sơ tuyển và tiêu chuẩn đánh giá về năng lực, kinh nghiệm của nhà thầu để thực hiện gói thầu.</w:t>
      </w:r>
    </w:p>
    <w:p w14:paraId="1BE4D1FE" w14:textId="77777777" w:rsidR="00DE4C59" w:rsidRPr="001E7C1F" w:rsidRDefault="00000000">
      <w:pPr>
        <w:keepNext/>
        <w:rPr>
          <w:bCs/>
          <w:sz w:val="28"/>
        </w:rPr>
      </w:pPr>
      <w:r w:rsidRPr="001E7C1F">
        <w:rPr>
          <w:b/>
          <w:sz w:val="28"/>
        </w:rPr>
        <w:t>Chương IV. Biểu mẫu dự sơ tuyển</w:t>
      </w:r>
      <w:r w:rsidRPr="001E7C1F">
        <w:rPr>
          <w:b/>
          <w:sz w:val="28"/>
        </w:rPr>
        <w:tab/>
      </w:r>
    </w:p>
    <w:p w14:paraId="3458BEB0" w14:textId="77777777" w:rsidR="00DE4C59" w:rsidRPr="001E7C1F" w:rsidRDefault="00000000">
      <w:pPr>
        <w:keepNext/>
        <w:ind w:left="720"/>
        <w:rPr>
          <w:bCs/>
          <w:sz w:val="28"/>
        </w:rPr>
      </w:pPr>
      <w:r w:rsidRPr="001E7C1F">
        <w:rPr>
          <w:bCs/>
          <w:sz w:val="28"/>
        </w:rPr>
        <w:t>Chương này bao gồm các biểu mẫu mà nhà thầu phải hoàn chỉnh để thành một phần nội dung của hồ sơ dự sơ tuyển.</w:t>
      </w:r>
    </w:p>
    <w:p w14:paraId="4B982F5E" w14:textId="77777777" w:rsidR="00DE4C59" w:rsidRPr="001E7C1F" w:rsidRDefault="00000000">
      <w:pPr>
        <w:keepNext/>
        <w:rPr>
          <w:bCs/>
          <w:sz w:val="28"/>
        </w:rPr>
      </w:pPr>
      <w:r w:rsidRPr="001E7C1F">
        <w:rPr>
          <w:b/>
          <w:sz w:val="28"/>
        </w:rPr>
        <w:t>Chương V. Tóm tắt yêu cầu về dịch vụ</w:t>
      </w:r>
    </w:p>
    <w:p w14:paraId="285E034A" w14:textId="77777777" w:rsidR="00DE4C59" w:rsidRPr="001E7C1F" w:rsidRDefault="00000000">
      <w:pPr>
        <w:keepNext/>
        <w:ind w:left="720"/>
        <w:rPr>
          <w:bCs/>
          <w:sz w:val="28"/>
        </w:rPr>
      </w:pPr>
      <w:r w:rsidRPr="001E7C1F">
        <w:rPr>
          <w:bCs/>
          <w:sz w:val="28"/>
        </w:rPr>
        <w:t>Chương này bao gồm thông tin tóm tắt về dịch vụ phi tư vấn, quy mô, địa điểm, kế hoạch thực hiện và các yêu cầu chủ yếu làm cơ sở xác định yêu cầu về năng lực, kinh nghiệm của nhà thầu.</w:t>
      </w:r>
    </w:p>
    <w:p w14:paraId="39B0F511" w14:textId="77777777" w:rsidR="00DE4C59" w:rsidRPr="001E7C1F" w:rsidRDefault="00000000">
      <w:pPr>
        <w:spacing w:before="0" w:after="0"/>
      </w:pPr>
      <w:r w:rsidRPr="001E7C1F">
        <w:br w:type="page"/>
      </w:r>
    </w:p>
    <w:p w14:paraId="54B65614" w14:textId="77777777" w:rsidR="00DE4C59" w:rsidRPr="001E7C1F" w:rsidRDefault="00000000">
      <w:pPr>
        <w:pStyle w:val="Heading1"/>
        <w:jc w:val="center"/>
        <w:rPr>
          <w:rFonts w:ascii="Times New Roman" w:hAnsi="Times New Roman" w:cs="Times New Roman"/>
          <w:color w:val="auto"/>
          <w:sz w:val="28"/>
        </w:rPr>
      </w:pPr>
      <w:r w:rsidRPr="001E7C1F">
        <w:rPr>
          <w:rFonts w:ascii="Times New Roman" w:eastAsia="Times New Roman" w:hAnsi="Times New Roman" w:cs="Times New Roman"/>
          <w:color w:val="auto"/>
          <w:sz w:val="28"/>
        </w:rPr>
        <w:lastRenderedPageBreak/>
        <w:t>TỪ NGỮ VIẾT TẮT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4"/>
        <w:gridCol w:w="6627"/>
      </w:tblGrid>
      <w:tr w:rsidR="00DE4C59" w:rsidRPr="001E7C1F" w14:paraId="2D2590EE" w14:textId="77777777">
        <w:trPr>
          <w:jc w:val="center"/>
        </w:trPr>
        <w:tc>
          <w:tcPr>
            <w:tcW w:w="1343" w:type="pct"/>
            <w:tcMar>
              <w:top w:w="72" w:type="dxa"/>
              <w:left w:w="72" w:type="dxa"/>
              <w:bottom w:w="72" w:type="dxa"/>
              <w:right w:w="72" w:type="dxa"/>
            </w:tcMar>
          </w:tcPr>
          <w:p w14:paraId="7211335A" w14:textId="77777777" w:rsidR="00DE4C59" w:rsidRPr="001E7C1F" w:rsidRDefault="00000000">
            <w:pPr>
              <w:jc w:val="center"/>
              <w:rPr>
                <w:bCs/>
                <w:sz w:val="28"/>
                <w:szCs w:val="26"/>
              </w:rPr>
            </w:pPr>
            <w:r w:rsidRPr="001E7C1F">
              <w:rPr>
                <w:bCs/>
                <w:sz w:val="28"/>
                <w:szCs w:val="26"/>
              </w:rPr>
              <w:t>CDNT</w:t>
            </w:r>
          </w:p>
        </w:tc>
        <w:tc>
          <w:tcPr>
            <w:tcW w:w="3657" w:type="pct"/>
            <w:tcMar>
              <w:top w:w="72" w:type="dxa"/>
              <w:left w:w="72" w:type="dxa"/>
              <w:bottom w:w="72" w:type="dxa"/>
              <w:right w:w="72" w:type="dxa"/>
            </w:tcMar>
          </w:tcPr>
          <w:p w14:paraId="18EBE7BA" w14:textId="77777777" w:rsidR="00DE4C59" w:rsidRPr="001E7C1F" w:rsidRDefault="00000000">
            <w:pPr>
              <w:rPr>
                <w:sz w:val="28"/>
                <w:szCs w:val="26"/>
              </w:rPr>
            </w:pPr>
            <w:r w:rsidRPr="001E7C1F">
              <w:rPr>
                <w:sz w:val="28"/>
                <w:szCs w:val="26"/>
              </w:rPr>
              <w:t>Chỉ dẫn nhà thầu</w:t>
            </w:r>
          </w:p>
        </w:tc>
      </w:tr>
      <w:tr w:rsidR="00DE4C59" w:rsidRPr="001E7C1F" w14:paraId="356504EF" w14:textId="77777777">
        <w:trPr>
          <w:jc w:val="center"/>
        </w:trPr>
        <w:tc>
          <w:tcPr>
            <w:tcW w:w="1343" w:type="pct"/>
            <w:tcMar>
              <w:top w:w="72" w:type="dxa"/>
              <w:left w:w="72" w:type="dxa"/>
              <w:bottom w:w="72" w:type="dxa"/>
              <w:right w:w="72" w:type="dxa"/>
            </w:tcMar>
          </w:tcPr>
          <w:p w14:paraId="1535C372" w14:textId="77777777" w:rsidR="00DE4C59" w:rsidRPr="001E7C1F" w:rsidRDefault="00000000">
            <w:pPr>
              <w:jc w:val="center"/>
              <w:rPr>
                <w:sz w:val="28"/>
                <w:szCs w:val="26"/>
              </w:rPr>
            </w:pPr>
            <w:r w:rsidRPr="001E7C1F">
              <w:rPr>
                <w:sz w:val="28"/>
                <w:szCs w:val="26"/>
              </w:rPr>
              <w:t>BDL</w:t>
            </w:r>
          </w:p>
        </w:tc>
        <w:tc>
          <w:tcPr>
            <w:tcW w:w="3657" w:type="pct"/>
            <w:tcMar>
              <w:top w:w="72" w:type="dxa"/>
              <w:left w:w="72" w:type="dxa"/>
              <w:bottom w:w="72" w:type="dxa"/>
              <w:right w:w="72" w:type="dxa"/>
            </w:tcMar>
          </w:tcPr>
          <w:p w14:paraId="4A979CBE" w14:textId="77777777" w:rsidR="00DE4C59" w:rsidRPr="001E7C1F" w:rsidRDefault="00000000">
            <w:pPr>
              <w:rPr>
                <w:sz w:val="28"/>
                <w:szCs w:val="26"/>
              </w:rPr>
            </w:pPr>
            <w:r w:rsidRPr="001E7C1F">
              <w:rPr>
                <w:sz w:val="28"/>
                <w:szCs w:val="26"/>
              </w:rPr>
              <w:t>Bảng dữ liệu đấu thầu</w:t>
            </w:r>
          </w:p>
        </w:tc>
      </w:tr>
      <w:tr w:rsidR="00DE4C59" w:rsidRPr="001E7C1F" w14:paraId="3F8F3E7E" w14:textId="77777777">
        <w:trPr>
          <w:jc w:val="center"/>
        </w:trPr>
        <w:tc>
          <w:tcPr>
            <w:tcW w:w="1343" w:type="pct"/>
            <w:tcMar>
              <w:top w:w="72" w:type="dxa"/>
              <w:left w:w="72" w:type="dxa"/>
              <w:bottom w:w="72" w:type="dxa"/>
              <w:right w:w="72" w:type="dxa"/>
            </w:tcMar>
          </w:tcPr>
          <w:p w14:paraId="7F7B0B7A" w14:textId="77777777" w:rsidR="00DE4C59" w:rsidRPr="001E7C1F" w:rsidRDefault="00000000">
            <w:pPr>
              <w:jc w:val="center"/>
              <w:rPr>
                <w:bCs/>
                <w:sz w:val="28"/>
                <w:szCs w:val="26"/>
              </w:rPr>
            </w:pPr>
            <w:r w:rsidRPr="001E7C1F">
              <w:rPr>
                <w:bCs/>
                <w:sz w:val="28"/>
                <w:szCs w:val="26"/>
              </w:rPr>
              <w:t>HSMST</w:t>
            </w:r>
          </w:p>
        </w:tc>
        <w:tc>
          <w:tcPr>
            <w:tcW w:w="3657" w:type="pct"/>
            <w:tcMar>
              <w:top w:w="72" w:type="dxa"/>
              <w:left w:w="72" w:type="dxa"/>
              <w:bottom w:w="72" w:type="dxa"/>
              <w:right w:w="72" w:type="dxa"/>
            </w:tcMar>
          </w:tcPr>
          <w:p w14:paraId="2E74528A" w14:textId="77777777" w:rsidR="00DE4C59" w:rsidRPr="001E7C1F" w:rsidRDefault="00000000">
            <w:pPr>
              <w:rPr>
                <w:sz w:val="28"/>
                <w:szCs w:val="26"/>
              </w:rPr>
            </w:pPr>
            <w:r w:rsidRPr="001E7C1F">
              <w:rPr>
                <w:sz w:val="28"/>
                <w:szCs w:val="26"/>
              </w:rPr>
              <w:t>Hồ sơ mời sơ tuyển</w:t>
            </w:r>
          </w:p>
        </w:tc>
      </w:tr>
      <w:tr w:rsidR="00DE4C59" w:rsidRPr="001E7C1F" w14:paraId="6EBDE8D1" w14:textId="77777777">
        <w:trPr>
          <w:jc w:val="center"/>
        </w:trPr>
        <w:tc>
          <w:tcPr>
            <w:tcW w:w="1343" w:type="pct"/>
            <w:tcMar>
              <w:top w:w="72" w:type="dxa"/>
              <w:left w:w="72" w:type="dxa"/>
              <w:bottom w:w="72" w:type="dxa"/>
              <w:right w:w="72" w:type="dxa"/>
            </w:tcMar>
          </w:tcPr>
          <w:p w14:paraId="755D30C0" w14:textId="77777777" w:rsidR="00DE4C59" w:rsidRPr="001E7C1F" w:rsidRDefault="00000000">
            <w:pPr>
              <w:jc w:val="center"/>
              <w:rPr>
                <w:bCs/>
                <w:sz w:val="28"/>
                <w:szCs w:val="26"/>
              </w:rPr>
            </w:pPr>
            <w:r w:rsidRPr="001E7C1F">
              <w:rPr>
                <w:bCs/>
                <w:sz w:val="28"/>
                <w:szCs w:val="26"/>
              </w:rPr>
              <w:t>HSDST</w:t>
            </w:r>
          </w:p>
        </w:tc>
        <w:tc>
          <w:tcPr>
            <w:tcW w:w="3657" w:type="pct"/>
            <w:tcMar>
              <w:top w:w="72" w:type="dxa"/>
              <w:left w:w="72" w:type="dxa"/>
              <w:bottom w:w="72" w:type="dxa"/>
              <w:right w:w="72" w:type="dxa"/>
            </w:tcMar>
          </w:tcPr>
          <w:p w14:paraId="132432CF" w14:textId="77777777" w:rsidR="00DE4C59" w:rsidRPr="001E7C1F" w:rsidRDefault="00000000">
            <w:pPr>
              <w:rPr>
                <w:sz w:val="28"/>
                <w:szCs w:val="26"/>
              </w:rPr>
            </w:pPr>
            <w:r w:rsidRPr="001E7C1F">
              <w:rPr>
                <w:sz w:val="28"/>
                <w:szCs w:val="26"/>
              </w:rPr>
              <w:t>Hồ sơ dự sơ tuyển</w:t>
            </w:r>
          </w:p>
        </w:tc>
      </w:tr>
      <w:tr w:rsidR="00DE4C59" w:rsidRPr="001E7C1F" w14:paraId="5802819B" w14:textId="77777777">
        <w:trPr>
          <w:jc w:val="center"/>
        </w:trPr>
        <w:tc>
          <w:tcPr>
            <w:tcW w:w="1343" w:type="pct"/>
            <w:tcMar>
              <w:top w:w="72" w:type="dxa"/>
              <w:left w:w="72" w:type="dxa"/>
              <w:bottom w:w="72" w:type="dxa"/>
              <w:right w:w="72" w:type="dxa"/>
            </w:tcMar>
          </w:tcPr>
          <w:p w14:paraId="06998DEB" w14:textId="77777777" w:rsidR="00DE4C59" w:rsidRPr="001E7C1F" w:rsidRDefault="00000000">
            <w:pPr>
              <w:jc w:val="center"/>
              <w:rPr>
                <w:bCs/>
                <w:sz w:val="28"/>
                <w:szCs w:val="26"/>
              </w:rPr>
            </w:pPr>
            <w:r w:rsidRPr="001E7C1F">
              <w:rPr>
                <w:bCs/>
                <w:sz w:val="28"/>
                <w:szCs w:val="26"/>
              </w:rPr>
              <w:t>VND</w:t>
            </w:r>
          </w:p>
        </w:tc>
        <w:tc>
          <w:tcPr>
            <w:tcW w:w="3657" w:type="pct"/>
            <w:tcMar>
              <w:top w:w="72" w:type="dxa"/>
              <w:left w:w="72" w:type="dxa"/>
              <w:bottom w:w="72" w:type="dxa"/>
              <w:right w:w="72" w:type="dxa"/>
            </w:tcMar>
          </w:tcPr>
          <w:p w14:paraId="4BE62ABD" w14:textId="77777777" w:rsidR="00DE4C59" w:rsidRPr="001E7C1F" w:rsidRDefault="00000000">
            <w:pPr>
              <w:rPr>
                <w:sz w:val="28"/>
                <w:szCs w:val="26"/>
              </w:rPr>
            </w:pPr>
            <w:r w:rsidRPr="001E7C1F">
              <w:rPr>
                <w:sz w:val="28"/>
                <w:szCs w:val="26"/>
              </w:rPr>
              <w:t>đồng Việt Nam</w:t>
            </w:r>
          </w:p>
        </w:tc>
      </w:tr>
      <w:tr w:rsidR="00DE4C59" w:rsidRPr="001E7C1F" w14:paraId="511147CE" w14:textId="77777777">
        <w:trPr>
          <w:jc w:val="center"/>
        </w:trPr>
        <w:tc>
          <w:tcPr>
            <w:tcW w:w="1343" w:type="pct"/>
            <w:tcMar>
              <w:top w:w="72" w:type="dxa"/>
              <w:left w:w="72" w:type="dxa"/>
              <w:bottom w:w="72" w:type="dxa"/>
              <w:right w:w="72" w:type="dxa"/>
            </w:tcMar>
          </w:tcPr>
          <w:p w14:paraId="7332F531" w14:textId="77777777" w:rsidR="00DE4C59" w:rsidRPr="001E7C1F" w:rsidRDefault="00000000">
            <w:pPr>
              <w:jc w:val="center"/>
              <w:rPr>
                <w:bCs/>
                <w:sz w:val="28"/>
                <w:szCs w:val="26"/>
              </w:rPr>
            </w:pPr>
            <w:r w:rsidRPr="001E7C1F">
              <w:rPr>
                <w:bCs/>
                <w:sz w:val="28"/>
                <w:szCs w:val="26"/>
              </w:rPr>
              <w:t>USD</w:t>
            </w:r>
          </w:p>
        </w:tc>
        <w:tc>
          <w:tcPr>
            <w:tcW w:w="3657" w:type="pct"/>
            <w:tcMar>
              <w:top w:w="72" w:type="dxa"/>
              <w:left w:w="72" w:type="dxa"/>
              <w:bottom w:w="72" w:type="dxa"/>
              <w:right w:w="72" w:type="dxa"/>
            </w:tcMar>
          </w:tcPr>
          <w:p w14:paraId="04F5497F" w14:textId="77777777" w:rsidR="00DE4C59" w:rsidRPr="001E7C1F" w:rsidRDefault="00000000">
            <w:pPr>
              <w:rPr>
                <w:sz w:val="28"/>
                <w:szCs w:val="26"/>
              </w:rPr>
            </w:pPr>
            <w:r w:rsidRPr="001E7C1F">
              <w:rPr>
                <w:sz w:val="28"/>
                <w:szCs w:val="26"/>
              </w:rPr>
              <w:t>đô la Mỹ</w:t>
            </w:r>
          </w:p>
        </w:tc>
      </w:tr>
      <w:tr w:rsidR="00DE4C59" w:rsidRPr="001E7C1F" w14:paraId="40033A22" w14:textId="77777777">
        <w:trPr>
          <w:jc w:val="center"/>
        </w:trPr>
        <w:tc>
          <w:tcPr>
            <w:tcW w:w="1343" w:type="pct"/>
            <w:tcMar>
              <w:top w:w="72" w:type="dxa"/>
              <w:left w:w="72" w:type="dxa"/>
              <w:bottom w:w="72" w:type="dxa"/>
              <w:right w:w="72" w:type="dxa"/>
            </w:tcMar>
          </w:tcPr>
          <w:p w14:paraId="1EFC8C4B" w14:textId="77777777" w:rsidR="00DE4C59" w:rsidRPr="001E7C1F" w:rsidRDefault="00000000">
            <w:pPr>
              <w:jc w:val="center"/>
              <w:rPr>
                <w:bCs/>
                <w:sz w:val="28"/>
                <w:szCs w:val="26"/>
              </w:rPr>
            </w:pPr>
            <w:r w:rsidRPr="001E7C1F">
              <w:rPr>
                <w:bCs/>
                <w:sz w:val="28"/>
                <w:szCs w:val="26"/>
              </w:rPr>
              <w:t>EUR</w:t>
            </w:r>
          </w:p>
        </w:tc>
        <w:tc>
          <w:tcPr>
            <w:tcW w:w="3657" w:type="pct"/>
            <w:tcMar>
              <w:top w:w="72" w:type="dxa"/>
              <w:left w:w="72" w:type="dxa"/>
              <w:bottom w:w="72" w:type="dxa"/>
              <w:right w:w="72" w:type="dxa"/>
            </w:tcMar>
          </w:tcPr>
          <w:p w14:paraId="599EE6A5" w14:textId="77777777" w:rsidR="00DE4C59" w:rsidRPr="001E7C1F" w:rsidRDefault="00000000">
            <w:pPr>
              <w:rPr>
                <w:sz w:val="28"/>
                <w:szCs w:val="26"/>
              </w:rPr>
            </w:pPr>
            <w:r w:rsidRPr="001E7C1F">
              <w:rPr>
                <w:sz w:val="28"/>
                <w:szCs w:val="26"/>
              </w:rPr>
              <w:t>đồng tiền chung Châu Âu</w:t>
            </w:r>
          </w:p>
        </w:tc>
      </w:tr>
      <w:tr w:rsidR="00DE4C59" w:rsidRPr="001E7C1F" w14:paraId="705AF667" w14:textId="77777777">
        <w:trPr>
          <w:jc w:val="center"/>
        </w:trPr>
        <w:tc>
          <w:tcPr>
            <w:tcW w:w="1343" w:type="pct"/>
            <w:tcMar>
              <w:top w:w="72" w:type="dxa"/>
              <w:left w:w="72" w:type="dxa"/>
              <w:bottom w:w="72" w:type="dxa"/>
              <w:right w:w="72" w:type="dxa"/>
            </w:tcMar>
          </w:tcPr>
          <w:p w14:paraId="56D9FD4C" w14:textId="77777777" w:rsidR="00DE4C59" w:rsidRPr="001E7C1F" w:rsidRDefault="00000000">
            <w:pPr>
              <w:jc w:val="center"/>
              <w:rPr>
                <w:bCs/>
                <w:sz w:val="28"/>
                <w:szCs w:val="26"/>
              </w:rPr>
            </w:pPr>
            <w:r w:rsidRPr="001E7C1F">
              <w:rPr>
                <w:bCs/>
                <w:sz w:val="28"/>
                <w:szCs w:val="26"/>
              </w:rPr>
              <w:t>Hiệp định CPTPP</w:t>
            </w:r>
          </w:p>
        </w:tc>
        <w:tc>
          <w:tcPr>
            <w:tcW w:w="3657" w:type="pct"/>
            <w:tcMar>
              <w:top w:w="72" w:type="dxa"/>
              <w:left w:w="72" w:type="dxa"/>
              <w:bottom w:w="72" w:type="dxa"/>
              <w:right w:w="72" w:type="dxa"/>
            </w:tcMar>
          </w:tcPr>
          <w:p w14:paraId="03D72960" w14:textId="77777777" w:rsidR="00DE4C59" w:rsidRPr="001E7C1F" w:rsidRDefault="00000000">
            <w:pPr>
              <w:rPr>
                <w:sz w:val="28"/>
                <w:szCs w:val="26"/>
              </w:rPr>
            </w:pPr>
            <w:r w:rsidRPr="001E7C1F">
              <w:rPr>
                <w:sz w:val="28"/>
                <w:szCs w:val="26"/>
              </w:rPr>
              <w:t>Hiệp định Đối tác Toàn diện và Tiến bộ xuyên Thái Bình Dương</w:t>
            </w:r>
          </w:p>
        </w:tc>
      </w:tr>
      <w:tr w:rsidR="00DE4C59" w:rsidRPr="001E7C1F" w14:paraId="25D3C70D" w14:textId="77777777">
        <w:trPr>
          <w:jc w:val="center"/>
        </w:trPr>
        <w:tc>
          <w:tcPr>
            <w:tcW w:w="1343" w:type="pct"/>
            <w:tcMar>
              <w:top w:w="72" w:type="dxa"/>
              <w:left w:w="72" w:type="dxa"/>
              <w:bottom w:w="72" w:type="dxa"/>
              <w:right w:w="72" w:type="dxa"/>
            </w:tcMar>
          </w:tcPr>
          <w:p w14:paraId="6CABC5E6" w14:textId="77777777" w:rsidR="00DE4C59" w:rsidRPr="001E7C1F" w:rsidRDefault="00000000">
            <w:pPr>
              <w:jc w:val="center"/>
              <w:rPr>
                <w:bCs/>
                <w:sz w:val="28"/>
                <w:szCs w:val="26"/>
              </w:rPr>
            </w:pPr>
            <w:r w:rsidRPr="001E7C1F">
              <w:rPr>
                <w:bCs/>
                <w:sz w:val="28"/>
                <w:szCs w:val="26"/>
              </w:rPr>
              <w:t>Hiệp định EVFTA</w:t>
            </w:r>
          </w:p>
        </w:tc>
        <w:tc>
          <w:tcPr>
            <w:tcW w:w="3657" w:type="pct"/>
            <w:tcMar>
              <w:top w:w="72" w:type="dxa"/>
              <w:left w:w="72" w:type="dxa"/>
              <w:bottom w:w="72" w:type="dxa"/>
              <w:right w:w="72" w:type="dxa"/>
            </w:tcMar>
          </w:tcPr>
          <w:p w14:paraId="14D40BC2" w14:textId="77777777" w:rsidR="00DE4C59" w:rsidRPr="001E7C1F" w:rsidRDefault="00000000">
            <w:pPr>
              <w:rPr>
                <w:sz w:val="28"/>
                <w:szCs w:val="26"/>
              </w:rPr>
            </w:pPr>
            <w:r w:rsidRPr="001E7C1F">
              <w:rPr>
                <w:sz w:val="28"/>
                <w:szCs w:val="26"/>
              </w:rPr>
              <w:t>Hiệp định Thương mại tự do giữa Cộng hòa xã hội chủ nghĩa Việt Nam và Liên minh Châu Âu</w:t>
            </w:r>
          </w:p>
        </w:tc>
      </w:tr>
      <w:tr w:rsidR="00DE4C59" w:rsidRPr="001E7C1F" w14:paraId="26A37A0C" w14:textId="77777777">
        <w:trPr>
          <w:jc w:val="center"/>
        </w:trPr>
        <w:tc>
          <w:tcPr>
            <w:tcW w:w="1343" w:type="pct"/>
            <w:tcMar>
              <w:top w:w="72" w:type="dxa"/>
              <w:left w:w="72" w:type="dxa"/>
              <w:bottom w:w="72" w:type="dxa"/>
              <w:right w:w="72" w:type="dxa"/>
            </w:tcMar>
          </w:tcPr>
          <w:p w14:paraId="488812B1" w14:textId="77777777" w:rsidR="00DE4C59" w:rsidRPr="001E7C1F" w:rsidRDefault="00000000">
            <w:pPr>
              <w:jc w:val="center"/>
              <w:rPr>
                <w:bCs/>
                <w:sz w:val="28"/>
                <w:szCs w:val="26"/>
              </w:rPr>
            </w:pPr>
            <w:r w:rsidRPr="001E7C1F">
              <w:rPr>
                <w:bCs/>
                <w:sz w:val="28"/>
                <w:szCs w:val="26"/>
              </w:rPr>
              <w:t>Hiệp định UKVFTA</w:t>
            </w:r>
          </w:p>
        </w:tc>
        <w:tc>
          <w:tcPr>
            <w:tcW w:w="3657" w:type="pct"/>
            <w:tcMar>
              <w:top w:w="72" w:type="dxa"/>
              <w:left w:w="72" w:type="dxa"/>
              <w:bottom w:w="72" w:type="dxa"/>
              <w:right w:w="72" w:type="dxa"/>
            </w:tcMar>
          </w:tcPr>
          <w:p w14:paraId="2741E964" w14:textId="77777777" w:rsidR="00DE4C59" w:rsidRPr="001E7C1F" w:rsidRDefault="00000000">
            <w:pPr>
              <w:rPr>
                <w:sz w:val="28"/>
                <w:szCs w:val="26"/>
              </w:rPr>
            </w:pPr>
            <w:r w:rsidRPr="001E7C1F">
              <w:rPr>
                <w:sz w:val="28"/>
                <w:szCs w:val="26"/>
              </w:rPr>
              <w:t>Hiệp định Thương mại tự do giữa Việt Nam và Liên hiệp Vương quốc Anh và Bắc Ai-len</w:t>
            </w:r>
          </w:p>
        </w:tc>
      </w:tr>
      <w:tr w:rsidR="00DE4C59" w:rsidRPr="001E7C1F" w14:paraId="26908866" w14:textId="77777777">
        <w:trPr>
          <w:jc w:val="center"/>
        </w:trPr>
        <w:tc>
          <w:tcPr>
            <w:tcW w:w="1343" w:type="pct"/>
            <w:tcMar>
              <w:top w:w="72" w:type="dxa"/>
              <w:left w:w="72" w:type="dxa"/>
              <w:bottom w:w="72" w:type="dxa"/>
              <w:right w:w="72" w:type="dxa"/>
            </w:tcMar>
          </w:tcPr>
          <w:p w14:paraId="688DD43B" w14:textId="77777777" w:rsidR="00DE4C59" w:rsidRPr="001E7C1F" w:rsidRDefault="00000000">
            <w:pPr>
              <w:jc w:val="center"/>
              <w:rPr>
                <w:bCs/>
                <w:sz w:val="28"/>
                <w:szCs w:val="26"/>
              </w:rPr>
            </w:pPr>
            <w:r w:rsidRPr="001E7C1F">
              <w:rPr>
                <w:bCs/>
                <w:sz w:val="28"/>
                <w:szCs w:val="26"/>
              </w:rPr>
              <w:t>Hệ thống mạng</w:t>
            </w:r>
          </w:p>
        </w:tc>
        <w:tc>
          <w:tcPr>
            <w:tcW w:w="3657" w:type="pct"/>
            <w:tcMar>
              <w:top w:w="72" w:type="dxa"/>
              <w:left w:w="72" w:type="dxa"/>
              <w:bottom w:w="72" w:type="dxa"/>
              <w:right w:w="72" w:type="dxa"/>
            </w:tcMar>
          </w:tcPr>
          <w:p w14:paraId="2413CC47" w14:textId="77777777" w:rsidR="00DE4C59" w:rsidRPr="001E7C1F" w:rsidRDefault="00000000">
            <w:pPr>
              <w:rPr>
                <w:sz w:val="28"/>
                <w:szCs w:val="26"/>
              </w:rPr>
            </w:pPr>
            <w:r w:rsidRPr="001E7C1F">
              <w:rPr>
                <w:sz w:val="28"/>
                <w:szCs w:val="26"/>
              </w:rPr>
              <w:t>Hệ thống mạng đấu thầu quốc gia tại địa chỉ https://muasamcong.mof.gov.vn</w:t>
            </w:r>
          </w:p>
        </w:tc>
      </w:tr>
      <w:tr w:rsidR="00DE4C59" w:rsidRPr="001E7C1F" w14:paraId="50FCBD21" w14:textId="77777777">
        <w:trPr>
          <w:jc w:val="center"/>
        </w:trPr>
        <w:tc>
          <w:tcPr>
            <w:tcW w:w="1343" w:type="pct"/>
            <w:tcMar>
              <w:top w:w="72" w:type="dxa"/>
              <w:left w:w="72" w:type="dxa"/>
              <w:bottom w:w="72" w:type="dxa"/>
              <w:right w:w="72" w:type="dxa"/>
            </w:tcMar>
          </w:tcPr>
          <w:p w14:paraId="11CD8B46" w14:textId="77777777" w:rsidR="00DE4C59" w:rsidRPr="001E7C1F" w:rsidRDefault="00000000">
            <w:pPr>
              <w:jc w:val="center"/>
              <w:rPr>
                <w:bCs/>
                <w:sz w:val="28"/>
                <w:szCs w:val="26"/>
              </w:rPr>
            </w:pPr>
            <w:r w:rsidRPr="001E7C1F">
              <w:rPr>
                <w:bCs/>
                <w:sz w:val="28"/>
                <w:szCs w:val="26"/>
              </w:rPr>
              <w:t>Luật Đấu thầu</w:t>
            </w:r>
          </w:p>
        </w:tc>
        <w:tc>
          <w:tcPr>
            <w:tcW w:w="3657" w:type="pct"/>
            <w:tcMar>
              <w:top w:w="72" w:type="dxa"/>
              <w:left w:w="72" w:type="dxa"/>
              <w:bottom w:w="72" w:type="dxa"/>
              <w:right w:w="72" w:type="dxa"/>
            </w:tcMar>
          </w:tcPr>
          <w:p w14:paraId="1564A438" w14:textId="77777777" w:rsidR="00DE4C59" w:rsidRPr="001E7C1F" w:rsidRDefault="00000000">
            <w:pPr>
              <w:rPr>
                <w:sz w:val="28"/>
                <w:szCs w:val="26"/>
              </w:rPr>
            </w:pPr>
            <w:r w:rsidRPr="001E7C1F">
              <w:rPr>
                <w:sz w:val="28"/>
                <w:szCs w:val="26"/>
              </w:rPr>
              <w:t>Luật Đấu thầu số 22/2023/QH15 ngày 23/6/2023 được sửa đổi, bổ sung bởi Luật số 57/2024/QH15, Luật số 90/2025/QH15, Luật số 116/2025/QH15, Luật số 133/2025/QH15, Luật số 142/2025/QH15</w:t>
            </w:r>
          </w:p>
        </w:tc>
      </w:tr>
      <w:tr w:rsidR="00DE4C59" w:rsidRPr="001E7C1F" w14:paraId="414B058A" w14:textId="77777777">
        <w:trPr>
          <w:jc w:val="center"/>
        </w:trPr>
        <w:tc>
          <w:tcPr>
            <w:tcW w:w="1343" w:type="pct"/>
            <w:tcMar>
              <w:top w:w="72" w:type="dxa"/>
              <w:left w:w="72" w:type="dxa"/>
              <w:bottom w:w="72" w:type="dxa"/>
              <w:right w:w="72" w:type="dxa"/>
            </w:tcMar>
          </w:tcPr>
          <w:p w14:paraId="0AF06B17" w14:textId="77777777" w:rsidR="00DE4C59" w:rsidRPr="001E7C1F" w:rsidRDefault="00000000">
            <w:pPr>
              <w:jc w:val="center"/>
              <w:rPr>
                <w:bCs/>
                <w:sz w:val="28"/>
                <w:szCs w:val="26"/>
              </w:rPr>
            </w:pPr>
            <w:r w:rsidRPr="001E7C1F">
              <w:rPr>
                <w:bCs/>
                <w:sz w:val="28"/>
                <w:szCs w:val="26"/>
              </w:rPr>
              <w:t>Nghị định số 214/2025/NĐ-CP</w:t>
            </w:r>
          </w:p>
        </w:tc>
        <w:tc>
          <w:tcPr>
            <w:tcW w:w="3657" w:type="pct"/>
            <w:tcMar>
              <w:top w:w="72" w:type="dxa"/>
              <w:left w:w="72" w:type="dxa"/>
              <w:bottom w:w="72" w:type="dxa"/>
              <w:right w:w="72" w:type="dxa"/>
            </w:tcMar>
          </w:tcPr>
          <w:p w14:paraId="44490B80" w14:textId="77777777" w:rsidR="00DE4C59" w:rsidRPr="001E7C1F" w:rsidRDefault="00000000">
            <w:pPr>
              <w:rPr>
                <w:sz w:val="28"/>
                <w:szCs w:val="26"/>
              </w:rPr>
            </w:pPr>
            <w:r w:rsidRPr="001E7C1F">
              <w:rPr>
                <w:sz w:val="28"/>
                <w:szCs w:val="26"/>
              </w:rPr>
              <w:t>Nghị định số 214/2025/NĐ-CP ngày 04 tháng 8 năm 2025 quy định chi tiết một số điều và biện pháp thi hành Luật Đấu thầu về lựa chọn nhà thầu (được sửa đổi, bổ sung bởi Nghị định số …)</w:t>
            </w:r>
          </w:p>
        </w:tc>
      </w:tr>
      <w:tr w:rsidR="00DE4C59" w:rsidRPr="001E7C1F" w14:paraId="0BEDD383" w14:textId="77777777">
        <w:trPr>
          <w:jc w:val="center"/>
        </w:trPr>
        <w:tc>
          <w:tcPr>
            <w:tcW w:w="1343" w:type="pct"/>
            <w:tcMar>
              <w:top w:w="72" w:type="dxa"/>
              <w:left w:w="72" w:type="dxa"/>
              <w:bottom w:w="72" w:type="dxa"/>
              <w:right w:w="72" w:type="dxa"/>
            </w:tcMar>
          </w:tcPr>
          <w:p w14:paraId="76206961" w14:textId="77777777" w:rsidR="00DE4C59" w:rsidRPr="001E7C1F" w:rsidRDefault="00000000">
            <w:pPr>
              <w:jc w:val="center"/>
              <w:rPr>
                <w:bCs/>
                <w:sz w:val="28"/>
                <w:szCs w:val="26"/>
              </w:rPr>
            </w:pPr>
            <w:r w:rsidRPr="001E7C1F">
              <w:rPr>
                <w:bCs/>
                <w:sz w:val="28"/>
                <w:szCs w:val="26"/>
              </w:rPr>
              <w:lastRenderedPageBreak/>
              <w:t>Nghị định số .../2026/NĐ-CP</w:t>
            </w:r>
          </w:p>
        </w:tc>
        <w:tc>
          <w:tcPr>
            <w:tcW w:w="3657" w:type="pct"/>
            <w:tcMar>
              <w:top w:w="72" w:type="dxa"/>
              <w:left w:w="72" w:type="dxa"/>
              <w:bottom w:w="72" w:type="dxa"/>
              <w:right w:w="72" w:type="dxa"/>
            </w:tcMar>
          </w:tcPr>
          <w:p w14:paraId="54779DCE" w14:textId="77777777" w:rsidR="00DE4C59" w:rsidRPr="001E7C1F" w:rsidRDefault="00000000">
            <w:pPr>
              <w:rPr>
                <w:sz w:val="28"/>
                <w:szCs w:val="26"/>
              </w:rPr>
            </w:pPr>
            <w:r w:rsidRPr="001E7C1F">
              <w:rPr>
                <w:sz w:val="28"/>
                <w:szCs w:val="26"/>
              </w:rPr>
              <w:t>Nghị định số ..../2026/NĐ-CP ngày ... tháng ... năm 2026 hướng dẫn thực hiện về đấu thầu theo Hiệp định Đối tác Toàn diện và Tiến bộ xuyên Thái Bình Dương, Hiệp định Thương mại tự do giữa Cộng hòa xã hội chủ nghĩa Việt Nam và Liên minh Châu Âu, Hiệp định Thương mại tự do giữa Việt Nam và Liên hiệp Vương quốc Anh và Bắc Ai-len</w:t>
            </w:r>
          </w:p>
        </w:tc>
      </w:tr>
    </w:tbl>
    <w:p w14:paraId="3DD7FCBE" w14:textId="77777777" w:rsidR="00DE4C59" w:rsidRPr="001E7C1F" w:rsidRDefault="00000000">
      <w:pPr>
        <w:spacing w:before="0" w:after="0"/>
      </w:pPr>
      <w:r w:rsidRPr="001E7C1F">
        <w:br w:type="page"/>
      </w:r>
    </w:p>
    <w:p w14:paraId="2207C8B0" w14:textId="77777777" w:rsidR="00DE4C59" w:rsidRPr="001E7C1F" w:rsidRDefault="00000000">
      <w:pPr>
        <w:pStyle w:val="Heading1"/>
        <w:jc w:val="center"/>
        <w:rPr>
          <w:rFonts w:ascii="Times New Roman" w:hAnsi="Times New Roman" w:cs="Times New Roman"/>
          <w:color w:val="auto"/>
          <w:sz w:val="28"/>
        </w:rPr>
      </w:pPr>
      <w:r w:rsidRPr="001E7C1F">
        <w:rPr>
          <w:rFonts w:ascii="Times New Roman" w:eastAsia="Times New Roman" w:hAnsi="Times New Roman" w:cs="Times New Roman"/>
          <w:color w:val="auto"/>
          <w:sz w:val="28"/>
        </w:rPr>
        <w:lastRenderedPageBreak/>
        <w:t>Chương I. CHỈ DẪN NHÀ THẦU</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5"/>
        <w:gridCol w:w="7136"/>
      </w:tblGrid>
      <w:tr w:rsidR="00DE4C59" w:rsidRPr="001E7C1F" w14:paraId="6B9326E6" w14:textId="77777777">
        <w:trPr>
          <w:jc w:val="center"/>
        </w:trPr>
        <w:tc>
          <w:tcPr>
            <w:tcW w:w="1062" w:type="pct"/>
            <w:tcMar>
              <w:top w:w="72" w:type="dxa"/>
              <w:left w:w="72" w:type="dxa"/>
              <w:bottom w:w="72" w:type="dxa"/>
              <w:right w:w="72" w:type="dxa"/>
            </w:tcMar>
          </w:tcPr>
          <w:p w14:paraId="1FAABC3D" w14:textId="77777777" w:rsidR="00DE4C59" w:rsidRPr="001E7C1F" w:rsidRDefault="00000000">
            <w:pPr>
              <w:rPr>
                <w:sz w:val="28"/>
                <w:szCs w:val="28"/>
              </w:rPr>
            </w:pPr>
            <w:r w:rsidRPr="001E7C1F">
              <w:rPr>
                <w:b/>
                <w:sz w:val="28"/>
                <w:szCs w:val="28"/>
              </w:rPr>
              <w:t>1. Phạm vi gói thầu</w:t>
            </w:r>
          </w:p>
        </w:tc>
        <w:tc>
          <w:tcPr>
            <w:tcW w:w="3938" w:type="pct"/>
            <w:tcMar>
              <w:top w:w="72" w:type="dxa"/>
              <w:left w:w="72" w:type="dxa"/>
              <w:bottom w:w="72" w:type="dxa"/>
              <w:right w:w="72" w:type="dxa"/>
            </w:tcMar>
          </w:tcPr>
          <w:p w14:paraId="740441C1" w14:textId="77777777" w:rsidR="00DE4C59" w:rsidRPr="001E7C1F" w:rsidRDefault="00000000">
            <w:pPr>
              <w:widowControl w:val="0"/>
              <w:spacing w:line="264" w:lineRule="auto"/>
              <w:ind w:left="170"/>
              <w:outlineLvl w:val="3"/>
              <w:rPr>
                <w:sz w:val="28"/>
                <w:szCs w:val="28"/>
              </w:rPr>
            </w:pPr>
            <w:bookmarkStart w:id="0" w:name="CDNT_1_1"/>
            <w:bookmarkStart w:id="1" w:name="_Toc399941772"/>
            <w:bookmarkStart w:id="2" w:name="_Toc399947442"/>
            <w:r w:rsidRPr="001E7C1F">
              <w:rPr>
                <w:sz w:val="28"/>
                <w:szCs w:val="28"/>
              </w:rPr>
              <w:t xml:space="preserve">1.1. Chủ đầu tư quy định tại BDL phát hành bộ HSMST này để lựa chọn danh sách ngắn nhà thầu có năng lực, kinh nghiệm làm cơ sở mời tham dự thầu gói thầu dịch vụ phi tư vấn áp dụng đấu thầu quốc tế không qua mạng. </w:t>
            </w:r>
            <w:bookmarkEnd w:id="0"/>
          </w:p>
          <w:p w14:paraId="625B81E5" w14:textId="77777777" w:rsidR="00DE4C59" w:rsidRPr="001E7C1F" w:rsidRDefault="00000000">
            <w:pPr>
              <w:widowControl w:val="0"/>
              <w:spacing w:line="264" w:lineRule="auto"/>
              <w:ind w:left="170"/>
              <w:outlineLvl w:val="3"/>
              <w:rPr>
                <w:strike/>
                <w:sz w:val="28"/>
                <w:szCs w:val="28"/>
              </w:rPr>
            </w:pPr>
            <w:bookmarkStart w:id="3" w:name="CDNT_1_2"/>
            <w:r w:rsidRPr="001E7C1F">
              <w:rPr>
                <w:sz w:val="28"/>
                <w:szCs w:val="28"/>
              </w:rPr>
              <w:t>1.2. Tên gói thầu, dự án; số lượng, số hiệu các phần thuộc gói thầu (trường hợp gói thầu chia thành nhiều phần độc lập) được quy định tại BDL.</w:t>
            </w:r>
            <w:bookmarkEnd w:id="1"/>
            <w:bookmarkEnd w:id="2"/>
            <w:bookmarkEnd w:id="3"/>
          </w:p>
        </w:tc>
      </w:tr>
      <w:tr w:rsidR="00DE4C59" w:rsidRPr="001E7C1F" w14:paraId="1BC1770A" w14:textId="77777777">
        <w:trPr>
          <w:jc w:val="center"/>
        </w:trPr>
        <w:tc>
          <w:tcPr>
            <w:tcW w:w="1062" w:type="pct"/>
            <w:tcMar>
              <w:top w:w="72" w:type="dxa"/>
              <w:left w:w="72" w:type="dxa"/>
              <w:bottom w:w="72" w:type="dxa"/>
              <w:right w:w="72" w:type="dxa"/>
            </w:tcMar>
          </w:tcPr>
          <w:p w14:paraId="0748374D" w14:textId="77777777" w:rsidR="00DE4C59" w:rsidRPr="001E7C1F" w:rsidRDefault="00000000">
            <w:pPr>
              <w:rPr>
                <w:sz w:val="28"/>
                <w:szCs w:val="28"/>
              </w:rPr>
            </w:pPr>
            <w:r w:rsidRPr="001E7C1F">
              <w:rPr>
                <w:b/>
                <w:sz w:val="28"/>
                <w:szCs w:val="28"/>
              </w:rPr>
              <w:t>2. Nguồn vốn</w:t>
            </w:r>
          </w:p>
        </w:tc>
        <w:tc>
          <w:tcPr>
            <w:tcW w:w="3938" w:type="pct"/>
            <w:tcMar>
              <w:top w:w="72" w:type="dxa"/>
              <w:left w:w="72" w:type="dxa"/>
              <w:bottom w:w="72" w:type="dxa"/>
              <w:right w:w="72" w:type="dxa"/>
            </w:tcMar>
          </w:tcPr>
          <w:p w14:paraId="787E2E41" w14:textId="77777777" w:rsidR="00DE4C59" w:rsidRPr="001E7C1F" w:rsidRDefault="00000000">
            <w:pPr>
              <w:spacing w:line="264" w:lineRule="auto"/>
              <w:ind w:left="170"/>
              <w:rPr>
                <w:sz w:val="28"/>
                <w:szCs w:val="28"/>
              </w:rPr>
            </w:pPr>
            <w:r w:rsidRPr="001E7C1F">
              <w:rPr>
                <w:sz w:val="28"/>
                <w:szCs w:val="28"/>
              </w:rPr>
              <w:t>Nguồn vốn để sử dụng cho gói thầu được quy định tại BDL.</w:t>
            </w:r>
          </w:p>
        </w:tc>
      </w:tr>
      <w:tr w:rsidR="00DE4C59" w:rsidRPr="001E7C1F" w14:paraId="2F11132F" w14:textId="77777777">
        <w:trPr>
          <w:jc w:val="center"/>
        </w:trPr>
        <w:tc>
          <w:tcPr>
            <w:tcW w:w="1062" w:type="pct"/>
            <w:tcMar>
              <w:top w:w="72" w:type="dxa"/>
              <w:left w:w="72" w:type="dxa"/>
              <w:bottom w:w="72" w:type="dxa"/>
              <w:right w:w="72" w:type="dxa"/>
            </w:tcMar>
          </w:tcPr>
          <w:p w14:paraId="6800852F" w14:textId="77777777" w:rsidR="00DE4C59" w:rsidRPr="001E7C1F" w:rsidRDefault="00000000">
            <w:pPr>
              <w:rPr>
                <w:sz w:val="28"/>
                <w:szCs w:val="28"/>
              </w:rPr>
            </w:pPr>
            <w:r w:rsidRPr="001E7C1F">
              <w:rPr>
                <w:b/>
                <w:sz w:val="28"/>
                <w:szCs w:val="28"/>
              </w:rPr>
              <w:t>3. Hành vi bị cấm</w:t>
            </w:r>
          </w:p>
        </w:tc>
        <w:tc>
          <w:tcPr>
            <w:tcW w:w="3938" w:type="pct"/>
            <w:tcMar>
              <w:top w:w="72" w:type="dxa"/>
              <w:left w:w="72" w:type="dxa"/>
              <w:bottom w:w="72" w:type="dxa"/>
              <w:right w:w="72" w:type="dxa"/>
            </w:tcMar>
          </w:tcPr>
          <w:p w14:paraId="77025202" w14:textId="77777777" w:rsidR="00DE4C59" w:rsidRPr="001E7C1F" w:rsidRDefault="00000000">
            <w:pPr>
              <w:ind w:left="149"/>
              <w:rPr>
                <w:sz w:val="28"/>
                <w:szCs w:val="28"/>
              </w:rPr>
            </w:pPr>
            <w:r w:rsidRPr="001E7C1F">
              <w:rPr>
                <w:sz w:val="28"/>
                <w:szCs w:val="28"/>
              </w:rPr>
              <w:t>Nhà thầu và các tổ chức, cá nhân có liên quan không được thực hiện các hành vi bị cấm quy định tại BDL.</w:t>
            </w:r>
          </w:p>
        </w:tc>
      </w:tr>
      <w:tr w:rsidR="00DE4C59" w:rsidRPr="001E7C1F" w14:paraId="4A2408C1" w14:textId="77777777">
        <w:trPr>
          <w:jc w:val="center"/>
        </w:trPr>
        <w:tc>
          <w:tcPr>
            <w:tcW w:w="1062" w:type="pct"/>
            <w:tcMar>
              <w:top w:w="72" w:type="dxa"/>
              <w:left w:w="72" w:type="dxa"/>
              <w:bottom w:w="72" w:type="dxa"/>
              <w:right w:w="72" w:type="dxa"/>
            </w:tcMar>
          </w:tcPr>
          <w:p w14:paraId="3D19C0AD" w14:textId="77777777" w:rsidR="00DE4C59" w:rsidRPr="001E7C1F" w:rsidRDefault="00000000">
            <w:pPr>
              <w:rPr>
                <w:sz w:val="28"/>
                <w:szCs w:val="28"/>
              </w:rPr>
            </w:pPr>
            <w:r w:rsidRPr="001E7C1F">
              <w:rPr>
                <w:b/>
                <w:sz w:val="28"/>
                <w:szCs w:val="28"/>
              </w:rPr>
              <w:t>4. Tư cách hợp lệ của nhà thầu</w:t>
            </w:r>
          </w:p>
        </w:tc>
        <w:tc>
          <w:tcPr>
            <w:tcW w:w="3938" w:type="pct"/>
            <w:tcMar>
              <w:top w:w="72" w:type="dxa"/>
              <w:left w:w="72" w:type="dxa"/>
              <w:bottom w:w="72" w:type="dxa"/>
              <w:right w:w="72" w:type="dxa"/>
            </w:tcMar>
          </w:tcPr>
          <w:p w14:paraId="20017515" w14:textId="77777777" w:rsidR="00DE4C59" w:rsidRPr="001E7C1F" w:rsidRDefault="00000000">
            <w:pPr>
              <w:ind w:left="149"/>
              <w:rPr>
                <w:sz w:val="28"/>
                <w:szCs w:val="28"/>
              </w:rPr>
            </w:pPr>
            <w:r w:rsidRPr="001E7C1F">
              <w:rPr>
                <w:sz w:val="28"/>
                <w:szCs w:val="28"/>
              </w:rPr>
              <w:t>4.1. Nhà thầu là tổ chức có tư cách hợp lệ khi đáp ứng đầy đủ các điều kiện quy định tại BDL.</w:t>
            </w:r>
          </w:p>
          <w:p w14:paraId="72F55E00" w14:textId="77777777" w:rsidR="00DE4C59" w:rsidRPr="001E7C1F" w:rsidRDefault="00000000">
            <w:pPr>
              <w:ind w:left="149"/>
              <w:rPr>
                <w:sz w:val="28"/>
                <w:szCs w:val="28"/>
              </w:rPr>
            </w:pPr>
            <w:r w:rsidRPr="001E7C1F">
              <w:rPr>
                <w:sz w:val="28"/>
                <w:szCs w:val="28"/>
              </w:rPr>
              <w:t>4.2. Nhà thầu là hộ kinh doanh có tư cách hợp lệ khi đáp ứng đầy đủ các điều kiện quy định tại BDL.</w:t>
            </w:r>
          </w:p>
        </w:tc>
      </w:tr>
      <w:tr w:rsidR="00DE4C59" w:rsidRPr="001E7C1F" w14:paraId="74A13E1D" w14:textId="77777777">
        <w:trPr>
          <w:jc w:val="center"/>
        </w:trPr>
        <w:tc>
          <w:tcPr>
            <w:tcW w:w="1062" w:type="pct"/>
            <w:tcMar>
              <w:top w:w="72" w:type="dxa"/>
              <w:left w:w="72" w:type="dxa"/>
              <w:bottom w:w="72" w:type="dxa"/>
              <w:right w:w="72" w:type="dxa"/>
            </w:tcMar>
          </w:tcPr>
          <w:p w14:paraId="6370BD89" w14:textId="77777777" w:rsidR="00DE4C59" w:rsidRPr="001E7C1F" w:rsidRDefault="00000000">
            <w:pPr>
              <w:rPr>
                <w:sz w:val="28"/>
                <w:szCs w:val="28"/>
              </w:rPr>
            </w:pPr>
            <w:r w:rsidRPr="001E7C1F">
              <w:rPr>
                <w:b/>
                <w:sz w:val="28"/>
                <w:szCs w:val="28"/>
              </w:rPr>
              <w:t>5. Nội dung của HSMST</w:t>
            </w:r>
          </w:p>
        </w:tc>
        <w:tc>
          <w:tcPr>
            <w:tcW w:w="3938" w:type="pct"/>
            <w:tcMar>
              <w:top w:w="72" w:type="dxa"/>
              <w:left w:w="72" w:type="dxa"/>
              <w:bottom w:w="72" w:type="dxa"/>
              <w:right w:w="72" w:type="dxa"/>
            </w:tcMar>
          </w:tcPr>
          <w:p w14:paraId="77242069" w14:textId="77777777" w:rsidR="00DE4C59" w:rsidRPr="001E7C1F" w:rsidRDefault="00000000">
            <w:pPr>
              <w:spacing w:line="264" w:lineRule="auto"/>
              <w:ind w:left="170"/>
              <w:rPr>
                <w:sz w:val="28"/>
                <w:szCs w:val="28"/>
              </w:rPr>
            </w:pPr>
            <w:r w:rsidRPr="001E7C1F">
              <w:rPr>
                <w:sz w:val="28"/>
                <w:szCs w:val="28"/>
              </w:rPr>
              <w:t>5.1. HSMST bao gồm các Chương I, II, III, IV và V cùng với các tài liệu làm rõ, sửa đổi HSMST theo quy định tại Mục 6 và Mục 7 CDNT (nếu có), trong đó:</w:t>
            </w:r>
          </w:p>
          <w:p w14:paraId="3FFC4EB6" w14:textId="77777777" w:rsidR="00DE4C59" w:rsidRPr="001E7C1F" w:rsidRDefault="00000000">
            <w:pPr>
              <w:spacing w:line="264" w:lineRule="auto"/>
              <w:ind w:left="170"/>
              <w:rPr>
                <w:sz w:val="28"/>
                <w:szCs w:val="28"/>
              </w:rPr>
            </w:pPr>
            <w:r w:rsidRPr="001E7C1F">
              <w:rPr>
                <w:sz w:val="28"/>
                <w:szCs w:val="28"/>
              </w:rPr>
              <w:t>- Chương I. Chỉ dẫn nhà thầu</w:t>
            </w:r>
          </w:p>
          <w:p w14:paraId="4D646B9E" w14:textId="77777777" w:rsidR="00DE4C59" w:rsidRPr="001E7C1F" w:rsidRDefault="00000000">
            <w:pPr>
              <w:spacing w:line="264" w:lineRule="auto"/>
              <w:ind w:left="170"/>
              <w:rPr>
                <w:sz w:val="28"/>
                <w:szCs w:val="28"/>
              </w:rPr>
            </w:pPr>
            <w:r w:rsidRPr="001E7C1F">
              <w:rPr>
                <w:sz w:val="28"/>
                <w:szCs w:val="28"/>
              </w:rPr>
              <w:t>- Chương II. Bảng dữ liệu đấu thầu</w:t>
            </w:r>
          </w:p>
          <w:p w14:paraId="20815B86" w14:textId="77777777" w:rsidR="00DE4C59" w:rsidRPr="001E7C1F" w:rsidRDefault="00000000">
            <w:pPr>
              <w:spacing w:line="264" w:lineRule="auto"/>
              <w:ind w:left="170"/>
              <w:rPr>
                <w:sz w:val="28"/>
                <w:szCs w:val="28"/>
              </w:rPr>
            </w:pPr>
            <w:r w:rsidRPr="001E7C1F">
              <w:rPr>
                <w:sz w:val="28"/>
                <w:szCs w:val="28"/>
              </w:rPr>
              <w:t>- Chương III. Tiêu chuẩn đánh giá HSDST</w:t>
            </w:r>
          </w:p>
          <w:p w14:paraId="1DA0F654" w14:textId="77777777" w:rsidR="00DE4C59" w:rsidRPr="001E7C1F" w:rsidRDefault="00000000">
            <w:pPr>
              <w:spacing w:line="264" w:lineRule="auto"/>
              <w:ind w:left="170"/>
              <w:rPr>
                <w:sz w:val="28"/>
                <w:szCs w:val="28"/>
              </w:rPr>
            </w:pPr>
            <w:r w:rsidRPr="001E7C1F">
              <w:rPr>
                <w:sz w:val="28"/>
                <w:szCs w:val="28"/>
              </w:rPr>
              <w:t>- Chương IV. Biểu mẫu dự sơ tuyển</w:t>
            </w:r>
          </w:p>
          <w:p w14:paraId="4316B567" w14:textId="77777777" w:rsidR="00DE4C59" w:rsidRPr="001E7C1F" w:rsidRDefault="00000000">
            <w:pPr>
              <w:spacing w:line="264" w:lineRule="auto"/>
              <w:ind w:left="170"/>
              <w:rPr>
                <w:sz w:val="28"/>
                <w:szCs w:val="28"/>
              </w:rPr>
            </w:pPr>
            <w:r w:rsidRPr="001E7C1F">
              <w:rPr>
                <w:sz w:val="28"/>
                <w:szCs w:val="28"/>
              </w:rPr>
              <w:t>- Chương V. Tóm tắt yêu cầu về dịch vụ</w:t>
            </w:r>
          </w:p>
          <w:p w14:paraId="593A15CB" w14:textId="77777777" w:rsidR="00DE4C59" w:rsidRPr="001E7C1F" w:rsidRDefault="00000000">
            <w:pPr>
              <w:spacing w:line="264" w:lineRule="auto"/>
              <w:ind w:left="170"/>
              <w:rPr>
                <w:sz w:val="28"/>
                <w:szCs w:val="28"/>
              </w:rPr>
            </w:pPr>
            <w:r w:rsidRPr="001E7C1F">
              <w:rPr>
                <w:sz w:val="28"/>
                <w:szCs w:val="28"/>
              </w:rPr>
              <w:t>Thông báo mời sơ tuyển do Chủ đầu tư đăng tải trên Hệ thống mạng không được coi là một phần của HSMST.</w:t>
            </w:r>
          </w:p>
          <w:p w14:paraId="246303BC" w14:textId="77777777" w:rsidR="00DE4C59" w:rsidRPr="001E7C1F" w:rsidRDefault="00000000">
            <w:pPr>
              <w:spacing w:line="264" w:lineRule="auto"/>
              <w:ind w:left="170"/>
              <w:rPr>
                <w:sz w:val="28"/>
                <w:szCs w:val="28"/>
              </w:rPr>
            </w:pPr>
            <w:r w:rsidRPr="001E7C1F">
              <w:rPr>
                <w:sz w:val="28"/>
                <w:szCs w:val="28"/>
              </w:rPr>
              <w:t xml:space="preserve">5.2. Chủ đầu tư sẽ không chịu trách nhiệm về tính chính xác, hoàn chỉnh của HSMST, tài liệu giải thích, làm rõ HSMST, biên bản hội nghị tiền sơ tuyển (nếu có) hay các tài liệu sửa đổi HSMST theo quy định tại Mục 7 CDNT nếu các tài liệu này không được cung cấp bởi Chủ đầu tư trên Hệ thống </w:t>
            </w:r>
            <w:r w:rsidRPr="001E7C1F">
              <w:rPr>
                <w:sz w:val="28"/>
                <w:szCs w:val="28"/>
              </w:rPr>
              <w:lastRenderedPageBreak/>
              <w:t>mạng. Tài liệu do Chủ đầu tư phát hành trên Hệ thống mạng sẽ là cơ sở để xem xét, đánh giá.</w:t>
            </w:r>
          </w:p>
          <w:p w14:paraId="059307DC" w14:textId="77777777" w:rsidR="00DE4C59" w:rsidRPr="001E7C1F" w:rsidRDefault="00000000">
            <w:pPr>
              <w:spacing w:line="264" w:lineRule="auto"/>
              <w:ind w:left="170"/>
              <w:rPr>
                <w:sz w:val="28"/>
                <w:szCs w:val="28"/>
              </w:rPr>
            </w:pPr>
            <w:r w:rsidRPr="001E7C1F">
              <w:rPr>
                <w:sz w:val="28"/>
                <w:szCs w:val="28"/>
              </w:rPr>
              <w:t>5.3. Nhà thầu phải nghiên cứu mọi thông tin của HSMST, bao gồm các nội dung sửa đổi, làm rõ HSMST, biên bản hội nghị tiền sơ tuyển (nếu có) để chuẩn bị HSDST theo yêu cầu của HSMST cho phù hợp.</w:t>
            </w:r>
          </w:p>
        </w:tc>
      </w:tr>
      <w:tr w:rsidR="00DE4C59" w:rsidRPr="001E7C1F" w14:paraId="441BD98F" w14:textId="77777777">
        <w:trPr>
          <w:jc w:val="center"/>
        </w:trPr>
        <w:tc>
          <w:tcPr>
            <w:tcW w:w="1062" w:type="pct"/>
            <w:tcMar>
              <w:top w:w="72" w:type="dxa"/>
              <w:left w:w="72" w:type="dxa"/>
              <w:bottom w:w="72" w:type="dxa"/>
              <w:right w:w="72" w:type="dxa"/>
            </w:tcMar>
          </w:tcPr>
          <w:p w14:paraId="68D8CB67" w14:textId="77777777" w:rsidR="00DE4C59" w:rsidRPr="001E7C1F" w:rsidRDefault="00000000">
            <w:pPr>
              <w:rPr>
                <w:sz w:val="28"/>
                <w:szCs w:val="28"/>
              </w:rPr>
            </w:pPr>
            <w:r w:rsidRPr="001E7C1F">
              <w:rPr>
                <w:b/>
                <w:sz w:val="28"/>
                <w:szCs w:val="28"/>
              </w:rPr>
              <w:lastRenderedPageBreak/>
              <w:t>6. Làm rõ HSMST, khảo sát hiện trường, hội nghị tiền sơ tuyển</w:t>
            </w:r>
          </w:p>
        </w:tc>
        <w:tc>
          <w:tcPr>
            <w:tcW w:w="3938" w:type="pct"/>
            <w:tcMar>
              <w:top w:w="72" w:type="dxa"/>
              <w:left w:w="72" w:type="dxa"/>
              <w:bottom w:w="72" w:type="dxa"/>
              <w:right w:w="72" w:type="dxa"/>
            </w:tcMar>
          </w:tcPr>
          <w:p w14:paraId="60002BC5" w14:textId="77777777" w:rsidR="00DE4C59" w:rsidRPr="001E7C1F" w:rsidRDefault="00000000">
            <w:pPr>
              <w:spacing w:line="264" w:lineRule="auto"/>
              <w:ind w:left="170"/>
              <w:rPr>
                <w:sz w:val="28"/>
                <w:szCs w:val="28"/>
              </w:rPr>
            </w:pPr>
            <w:r w:rsidRPr="001E7C1F">
              <w:rPr>
                <w:sz w:val="28"/>
                <w:szCs w:val="28"/>
              </w:rPr>
              <w:t>6.1. Trường hợp cần làm rõ HSMST, nhà thầu phải gửi đề nghị làm rõ đến Chủ đầu tư thông qua Hệ thống mạng trong thời hạn tối thiểu 05 ngày làm việc trước ngày có thời điểm đóng thầu để Chủ đầu tư xem xét, xử lý. Chủ đầu tư tiếp nhận nội dung làm rõ để xem xét, làm rõ theo đề nghị của nhà thầu và đăng tải văn bản làm rõ HSMST trên Hệ thống mạng trong thời hạn tối thiểu 02 ngày làm việc trước ngày có thời điểm đóng thầu, trong đó mô tả nội dung yêu cầu làm rõ nhưng không nêu tên nhà thầu đề nghị làm rõ. Trường hợp việc làm rõ dẫn đến phải sửa đổi HSMST thì Chủ đầu tư tiến hành sửa đổi HSMST theo quy định tại Mục 7 CDNT.</w:t>
            </w:r>
          </w:p>
          <w:p w14:paraId="019C205A" w14:textId="77777777" w:rsidR="00DE4C59" w:rsidRPr="001E7C1F" w:rsidRDefault="00000000">
            <w:pPr>
              <w:spacing w:line="264" w:lineRule="auto"/>
              <w:ind w:left="170"/>
              <w:rPr>
                <w:sz w:val="28"/>
                <w:szCs w:val="28"/>
              </w:rPr>
            </w:pPr>
            <w:r w:rsidRPr="001E7C1F">
              <w:rPr>
                <w:sz w:val="28"/>
                <w:szCs w:val="28"/>
              </w:rPr>
              <w:t>6.2. Chủ đầu tư chịu trách nhiệm theo dõi thông tin trên Hệ thống mạng để kịp thời làm rõ HSMST theo đề nghị của nhà thầu.</w:t>
            </w:r>
          </w:p>
          <w:p w14:paraId="5D91D2DE" w14:textId="77777777" w:rsidR="00DE4C59" w:rsidRPr="001E7C1F" w:rsidRDefault="00000000">
            <w:pPr>
              <w:spacing w:line="264" w:lineRule="auto"/>
              <w:ind w:left="170"/>
              <w:rPr>
                <w:sz w:val="28"/>
                <w:szCs w:val="28"/>
              </w:rPr>
            </w:pPr>
            <w:r w:rsidRPr="001E7C1F">
              <w:rPr>
                <w:sz w:val="28"/>
                <w:szCs w:val="28"/>
              </w:rPr>
              <w:t>6.3. Nhà thầu chịu trách nhiệm theo dõi thông tin trên Hệ thống mạng để cập nhật nội dung làm rõ, sửa đổi HSMST và thay đổi thời điểm đóng thầu (nếu có) làm cơ sở chuẩn bị HSDST. Trường hợp nhà thầu không theo dõi, cập nhật thông tin dẫn đến bất lợi trong quá trình tham dự sơ tuyển thì nhà thầu tự chịu trách nhiệm.</w:t>
            </w:r>
          </w:p>
          <w:p w14:paraId="3E537501" w14:textId="77777777" w:rsidR="00DE4C59" w:rsidRPr="001E7C1F" w:rsidRDefault="00000000">
            <w:pPr>
              <w:spacing w:line="264" w:lineRule="auto"/>
              <w:ind w:left="170"/>
              <w:rPr>
                <w:sz w:val="28"/>
                <w:szCs w:val="28"/>
              </w:rPr>
            </w:pPr>
            <w:r w:rsidRPr="001E7C1F">
              <w:rPr>
                <w:sz w:val="28"/>
                <w:szCs w:val="28"/>
              </w:rPr>
              <w:t>6.4. Đối với gói thầu có yêu cầu thực hiện dịch vụ tại địa điểm của Chủ đầu tư, nhà thầu nên khảo sát địa điểm thực hiện và tự chịu trách nhiệm tìm hiểu các thông tin cần thiết để lập HSDST. Chi phí khảo sát do nhà thầu tự chi trả.</w:t>
            </w:r>
          </w:p>
          <w:p w14:paraId="22BC6AF3" w14:textId="77777777" w:rsidR="00DE4C59" w:rsidRPr="001E7C1F" w:rsidRDefault="00000000">
            <w:pPr>
              <w:spacing w:line="264" w:lineRule="auto"/>
              <w:ind w:left="170"/>
              <w:rPr>
                <w:sz w:val="28"/>
                <w:szCs w:val="28"/>
              </w:rPr>
            </w:pPr>
            <w:r w:rsidRPr="001E7C1F">
              <w:rPr>
                <w:sz w:val="28"/>
                <w:szCs w:val="28"/>
              </w:rPr>
              <w:t>6.5. Trường hợp cần thiết, Chủ đầu tư tổ chức, hướng dẫn nhà thầu khảo sát địa điểm thực hiện theo quy định tại BDL. Nhà thầu và các bên liên quan của nhà thầu tự chịu trách nhiệm đối với rủi ro, mất mát, thiệt hại và chi phí phát sinh từ việc khảo sát, trừ trường hợp do lỗi của Chủ đầu tư.</w:t>
            </w:r>
          </w:p>
          <w:p w14:paraId="315FBFF9" w14:textId="77777777" w:rsidR="00DE4C59" w:rsidRPr="001E7C1F" w:rsidRDefault="00000000">
            <w:pPr>
              <w:spacing w:line="264" w:lineRule="auto"/>
              <w:ind w:left="170"/>
              <w:rPr>
                <w:sz w:val="28"/>
                <w:szCs w:val="28"/>
              </w:rPr>
            </w:pPr>
            <w:r w:rsidRPr="001E7C1F">
              <w:rPr>
                <w:sz w:val="28"/>
                <w:szCs w:val="28"/>
              </w:rPr>
              <w:lastRenderedPageBreak/>
              <w:t>6.6. Trường hợp cần thiết, Chủ đầu tư tổ chức hội nghị tiền sơ tuyển theo quy định tại BDL. Chủ đầu tư đăng tải thông báo tổ chức hội nghị tiền sơ tuyển trên Hệ thống mạng; tất cả các nhà thầu quan tâm được tham dự mà không phải thông báo trước cho Chủ đầu tư. Nội dung trao đổi phải được lập thành biên bản và văn bản làm rõ HSMST, đăng tải trên Hệ thống mạng trong thời hạn 02 ngày làm việc kể từ ngày kết thúc hội nghị tiền sơ tuyển.</w:t>
            </w:r>
          </w:p>
          <w:p w14:paraId="4154892D" w14:textId="77777777" w:rsidR="00DE4C59" w:rsidRPr="001E7C1F" w:rsidRDefault="00000000">
            <w:pPr>
              <w:spacing w:line="264" w:lineRule="auto"/>
              <w:ind w:left="170"/>
              <w:rPr>
                <w:sz w:val="28"/>
                <w:szCs w:val="28"/>
              </w:rPr>
            </w:pPr>
            <w:r w:rsidRPr="001E7C1F">
              <w:rPr>
                <w:sz w:val="28"/>
                <w:szCs w:val="28"/>
              </w:rPr>
              <w:t>6.7. Trường hợp HSMST cần được sửa đổi sau khi tổ chức khảo sát địa điểm thực hiện hoặc hội nghị tiền sơ tuyển, Chủ đầu tư thực hiện sửa đổi HSMST theo quy định tại Mục 7 CDNT. Biên bản khảo sát, biên bản hội nghị tiền sơ tuyển không phải là văn bản sửa đổi HSMST.</w:t>
            </w:r>
          </w:p>
          <w:p w14:paraId="631F5564" w14:textId="77777777" w:rsidR="00DE4C59" w:rsidRPr="001E7C1F" w:rsidRDefault="00000000">
            <w:pPr>
              <w:spacing w:line="264" w:lineRule="auto"/>
              <w:ind w:left="170"/>
              <w:rPr>
                <w:sz w:val="28"/>
                <w:szCs w:val="28"/>
              </w:rPr>
            </w:pPr>
            <w:r w:rsidRPr="001E7C1F">
              <w:rPr>
                <w:sz w:val="28"/>
                <w:szCs w:val="28"/>
              </w:rPr>
              <w:t>6.8. Việc nhà thầu không tham gia khảo sát địa điểm thực hiện, không tham dự hội nghị tiền sơ tuyển hoặc không có giấy xác nhận về việc tham gia các hoạt động này không phải là lý do để loại HSDST.</w:t>
            </w:r>
          </w:p>
        </w:tc>
      </w:tr>
      <w:tr w:rsidR="00DE4C59" w:rsidRPr="001E7C1F" w14:paraId="384597AF" w14:textId="77777777">
        <w:trPr>
          <w:jc w:val="center"/>
        </w:trPr>
        <w:tc>
          <w:tcPr>
            <w:tcW w:w="1062" w:type="pct"/>
            <w:tcMar>
              <w:top w:w="72" w:type="dxa"/>
              <w:left w:w="72" w:type="dxa"/>
              <w:bottom w:w="72" w:type="dxa"/>
              <w:right w:w="72" w:type="dxa"/>
            </w:tcMar>
          </w:tcPr>
          <w:p w14:paraId="7B7622EE" w14:textId="77777777" w:rsidR="00DE4C59" w:rsidRPr="001E7C1F" w:rsidRDefault="00000000">
            <w:pPr>
              <w:rPr>
                <w:sz w:val="28"/>
                <w:szCs w:val="28"/>
              </w:rPr>
            </w:pPr>
            <w:r w:rsidRPr="001E7C1F">
              <w:rPr>
                <w:b/>
                <w:sz w:val="28"/>
                <w:szCs w:val="28"/>
              </w:rPr>
              <w:lastRenderedPageBreak/>
              <w:t>7. Sửa đổi HSMST</w:t>
            </w:r>
          </w:p>
        </w:tc>
        <w:tc>
          <w:tcPr>
            <w:tcW w:w="3938" w:type="pct"/>
            <w:tcMar>
              <w:top w:w="72" w:type="dxa"/>
              <w:left w:w="72" w:type="dxa"/>
              <w:bottom w:w="72" w:type="dxa"/>
              <w:right w:w="72" w:type="dxa"/>
            </w:tcMar>
          </w:tcPr>
          <w:p w14:paraId="7E26F872" w14:textId="77777777" w:rsidR="00DE4C59" w:rsidRPr="001E7C1F" w:rsidRDefault="00000000">
            <w:pPr>
              <w:spacing w:line="264" w:lineRule="auto"/>
              <w:ind w:left="170"/>
              <w:rPr>
                <w:sz w:val="28"/>
                <w:szCs w:val="28"/>
              </w:rPr>
            </w:pPr>
            <w:r w:rsidRPr="001E7C1F">
              <w:rPr>
                <w:sz w:val="28"/>
                <w:szCs w:val="28"/>
              </w:rPr>
              <w:t>7.1. Việc sửa đổi HSMST được thực hiện trước thời điểm đóng thầu.</w:t>
            </w:r>
          </w:p>
          <w:p w14:paraId="38163483" w14:textId="77777777" w:rsidR="00DE4C59" w:rsidRPr="001E7C1F" w:rsidRDefault="00000000">
            <w:pPr>
              <w:spacing w:line="264" w:lineRule="auto"/>
              <w:ind w:left="170"/>
              <w:rPr>
                <w:sz w:val="28"/>
                <w:szCs w:val="28"/>
              </w:rPr>
            </w:pPr>
            <w:r w:rsidRPr="001E7C1F">
              <w:rPr>
                <w:sz w:val="28"/>
                <w:szCs w:val="28"/>
              </w:rPr>
              <w:t>7.2. Nội dung sửa đổi HSMST được coi là một phần của HSMST và phải được đăng tải trên Hệ thống mạng như sau:</w:t>
            </w:r>
          </w:p>
          <w:p w14:paraId="46E94C3F" w14:textId="77777777" w:rsidR="00DE4C59" w:rsidRPr="001E7C1F" w:rsidRDefault="00000000">
            <w:pPr>
              <w:spacing w:line="264" w:lineRule="auto"/>
              <w:ind w:left="170"/>
              <w:rPr>
                <w:sz w:val="28"/>
                <w:szCs w:val="28"/>
              </w:rPr>
            </w:pPr>
            <w:r w:rsidRPr="001E7C1F">
              <w:rPr>
                <w:sz w:val="28"/>
                <w:szCs w:val="28"/>
              </w:rPr>
              <w:t>- Quyết định sửa đổi HSMST kèm theo những nội dung sửa đổi HSMST;</w:t>
            </w:r>
          </w:p>
          <w:p w14:paraId="7F1EF1BD" w14:textId="77777777" w:rsidR="00DE4C59" w:rsidRPr="001E7C1F" w:rsidRDefault="00000000">
            <w:pPr>
              <w:spacing w:line="264" w:lineRule="auto"/>
              <w:ind w:left="170"/>
              <w:rPr>
                <w:sz w:val="28"/>
                <w:szCs w:val="28"/>
              </w:rPr>
            </w:pPr>
            <w:r w:rsidRPr="001E7C1F">
              <w:rPr>
                <w:sz w:val="28"/>
                <w:szCs w:val="28"/>
              </w:rPr>
              <w:t>- HSMST đã được sửa đổi, trong HSMST phải thể hiện rõ các nội dung sửa đổi.</w:t>
            </w:r>
          </w:p>
          <w:p w14:paraId="612CCC3B" w14:textId="77777777" w:rsidR="00DE4C59" w:rsidRPr="001E7C1F" w:rsidRDefault="00000000">
            <w:pPr>
              <w:spacing w:line="264" w:lineRule="auto"/>
              <w:ind w:left="170"/>
              <w:rPr>
                <w:sz w:val="28"/>
                <w:szCs w:val="28"/>
              </w:rPr>
            </w:pPr>
            <w:r w:rsidRPr="001E7C1F">
              <w:rPr>
                <w:sz w:val="28"/>
                <w:szCs w:val="28"/>
              </w:rPr>
              <w:t xml:space="preserve">7.3. Thời gian đăng tải Quyết định sửa đổi HSMST theo quy định tại BDL. Trường hợp thời gian đăng tải Quyết định sửa đổi HSMST không đáp ứng quy định tại Mục này, Chủ đầu tư phải thực hiện gia hạn thời điểm đóng thầu tương ứng cho phù hợp. </w:t>
            </w:r>
          </w:p>
          <w:p w14:paraId="0EA3D4EB" w14:textId="77777777" w:rsidR="00DE4C59" w:rsidRPr="001E7C1F" w:rsidRDefault="00000000">
            <w:pPr>
              <w:spacing w:line="264" w:lineRule="auto"/>
              <w:ind w:left="170"/>
              <w:rPr>
                <w:sz w:val="28"/>
                <w:szCs w:val="28"/>
              </w:rPr>
            </w:pPr>
            <w:r w:rsidRPr="001E7C1F">
              <w:rPr>
                <w:sz w:val="28"/>
                <w:szCs w:val="28"/>
              </w:rPr>
              <w:t xml:space="preserve">7.4. Nhà thầu chịu trách nhiệm theo dõi thông tin trên Hệ thống mạng để cập nhật thông tin về việc sửa đổi HSMST, thay đổi thời điểm đóng thầu (nếu có) để làm cơ sở chuẩn bị HSDST. </w:t>
            </w:r>
          </w:p>
          <w:p w14:paraId="3E2BFAE9" w14:textId="77777777" w:rsidR="00DE4C59" w:rsidRPr="001E7C1F" w:rsidRDefault="00000000">
            <w:pPr>
              <w:spacing w:line="264" w:lineRule="auto"/>
              <w:ind w:left="170"/>
              <w:rPr>
                <w:sz w:val="28"/>
                <w:szCs w:val="28"/>
              </w:rPr>
            </w:pPr>
            <w:r w:rsidRPr="001E7C1F">
              <w:rPr>
                <w:sz w:val="28"/>
                <w:szCs w:val="28"/>
              </w:rPr>
              <w:t xml:space="preserve">7.5. Trường hợp xét thấy nhà thầu cần thêm thời gian để chuẩn bị HSDST cho phù hợp với HSMST sửa đổi, Chủ đầu </w:t>
            </w:r>
            <w:r w:rsidRPr="001E7C1F">
              <w:rPr>
                <w:sz w:val="28"/>
                <w:szCs w:val="28"/>
              </w:rPr>
              <w:lastRenderedPageBreak/>
              <w:t>tư có thể gia hạn thời điểm đóng thầu theo quy định tại Mục 16.2 CDNT.</w:t>
            </w:r>
          </w:p>
        </w:tc>
      </w:tr>
      <w:tr w:rsidR="00DE4C59" w:rsidRPr="001E7C1F" w14:paraId="5A130F44" w14:textId="77777777">
        <w:trPr>
          <w:jc w:val="center"/>
        </w:trPr>
        <w:tc>
          <w:tcPr>
            <w:tcW w:w="1062" w:type="pct"/>
            <w:tcMar>
              <w:top w:w="72" w:type="dxa"/>
              <w:left w:w="72" w:type="dxa"/>
              <w:bottom w:w="72" w:type="dxa"/>
              <w:right w:w="72" w:type="dxa"/>
            </w:tcMar>
          </w:tcPr>
          <w:p w14:paraId="60D8E2A6" w14:textId="77777777" w:rsidR="00DE4C59" w:rsidRPr="001E7C1F" w:rsidRDefault="00000000">
            <w:pPr>
              <w:rPr>
                <w:sz w:val="28"/>
                <w:szCs w:val="28"/>
              </w:rPr>
            </w:pPr>
            <w:r w:rsidRPr="001E7C1F">
              <w:rPr>
                <w:b/>
                <w:sz w:val="28"/>
                <w:szCs w:val="28"/>
              </w:rPr>
              <w:lastRenderedPageBreak/>
              <w:t>8. Chi phí dự sơ tuyển</w:t>
            </w:r>
          </w:p>
        </w:tc>
        <w:tc>
          <w:tcPr>
            <w:tcW w:w="3938" w:type="pct"/>
            <w:tcMar>
              <w:top w:w="72" w:type="dxa"/>
              <w:left w:w="72" w:type="dxa"/>
              <w:bottom w:w="72" w:type="dxa"/>
              <w:right w:w="72" w:type="dxa"/>
            </w:tcMar>
          </w:tcPr>
          <w:p w14:paraId="7B7BDE7B" w14:textId="77777777" w:rsidR="00DE4C59" w:rsidRPr="001E7C1F" w:rsidRDefault="00000000">
            <w:pPr>
              <w:spacing w:line="264" w:lineRule="auto"/>
              <w:ind w:left="170"/>
              <w:rPr>
                <w:sz w:val="28"/>
                <w:szCs w:val="28"/>
              </w:rPr>
            </w:pPr>
            <w:r w:rsidRPr="001E7C1F">
              <w:rPr>
                <w:sz w:val="28"/>
                <w:szCs w:val="28"/>
              </w:rPr>
              <w:t>Nhà thầu phải chịu mọi chi phí liên quan đến quá trình tham dự sơ tuyển. Trong mọi trường hợp, Chủ đầu tư không chịu trách nhiệm về các chi phí liên quan đến việc tham dự sơ tuyển của nhà thầu.</w:t>
            </w:r>
          </w:p>
        </w:tc>
      </w:tr>
      <w:tr w:rsidR="00DE4C59" w:rsidRPr="001E7C1F" w14:paraId="649B7CD3" w14:textId="77777777">
        <w:trPr>
          <w:jc w:val="center"/>
        </w:trPr>
        <w:tc>
          <w:tcPr>
            <w:tcW w:w="1062" w:type="pct"/>
            <w:tcMar>
              <w:top w:w="72" w:type="dxa"/>
              <w:left w:w="72" w:type="dxa"/>
              <w:bottom w:w="72" w:type="dxa"/>
              <w:right w:w="72" w:type="dxa"/>
            </w:tcMar>
          </w:tcPr>
          <w:p w14:paraId="283D83D7" w14:textId="77777777" w:rsidR="00DE4C59" w:rsidRPr="001E7C1F" w:rsidRDefault="00000000">
            <w:pPr>
              <w:rPr>
                <w:sz w:val="28"/>
                <w:szCs w:val="28"/>
              </w:rPr>
            </w:pPr>
            <w:r w:rsidRPr="001E7C1F">
              <w:rPr>
                <w:b/>
                <w:sz w:val="28"/>
                <w:szCs w:val="28"/>
              </w:rPr>
              <w:t>9. Ngôn ngữ của HSDST</w:t>
            </w:r>
          </w:p>
        </w:tc>
        <w:tc>
          <w:tcPr>
            <w:tcW w:w="3938" w:type="pct"/>
            <w:tcMar>
              <w:top w:w="72" w:type="dxa"/>
              <w:left w:w="72" w:type="dxa"/>
              <w:bottom w:w="72" w:type="dxa"/>
              <w:right w:w="72" w:type="dxa"/>
            </w:tcMar>
          </w:tcPr>
          <w:p w14:paraId="5AF7844E" w14:textId="77777777" w:rsidR="00DE4C59" w:rsidRPr="001E7C1F" w:rsidRDefault="00000000">
            <w:pPr>
              <w:spacing w:line="264" w:lineRule="auto"/>
              <w:ind w:left="170"/>
              <w:rPr>
                <w:sz w:val="28"/>
                <w:szCs w:val="28"/>
              </w:rPr>
            </w:pPr>
            <w:r w:rsidRPr="001E7C1F">
              <w:rPr>
                <w:sz w:val="28"/>
                <w:szCs w:val="28"/>
              </w:rPr>
              <w:t xml:space="preserve">HSDST cũng như tất cả văn bản và tài liệu liên quan đến HSDST được viết bằng ngôn ngữ quy định tại BDL. Các tài liệu bổ trợ trong HSDST (catalô…) có thể được viết bằng ngôn ngữ khác, đồng thời kèm theo bản dịch sang ngôn ngữ quy định tại BDL. Trường hợp thiếu bản dịch, Chủ đầu tư có thể yêu cầu nhà thầu gửi bổ sung (nếu cần thiết). Nhà thầu chịu trách nhiệm đối với các sai khác giữa bản gốc và bản dịch của tài liệu (nếu có). </w:t>
            </w:r>
          </w:p>
        </w:tc>
      </w:tr>
      <w:tr w:rsidR="00DE4C59" w:rsidRPr="001E7C1F" w14:paraId="2E304818" w14:textId="77777777">
        <w:trPr>
          <w:jc w:val="center"/>
        </w:trPr>
        <w:tc>
          <w:tcPr>
            <w:tcW w:w="1062" w:type="pct"/>
            <w:tcMar>
              <w:top w:w="72" w:type="dxa"/>
              <w:left w:w="72" w:type="dxa"/>
              <w:bottom w:w="72" w:type="dxa"/>
              <w:right w:w="72" w:type="dxa"/>
            </w:tcMar>
          </w:tcPr>
          <w:p w14:paraId="3C109859" w14:textId="77777777" w:rsidR="00DE4C59" w:rsidRPr="001E7C1F" w:rsidRDefault="00000000">
            <w:pPr>
              <w:rPr>
                <w:sz w:val="28"/>
                <w:szCs w:val="28"/>
              </w:rPr>
            </w:pPr>
            <w:r w:rsidRPr="001E7C1F">
              <w:rPr>
                <w:b/>
                <w:sz w:val="28"/>
                <w:szCs w:val="28"/>
              </w:rPr>
              <w:t>10. Thành phần của HSDST</w:t>
            </w:r>
          </w:p>
        </w:tc>
        <w:tc>
          <w:tcPr>
            <w:tcW w:w="3938" w:type="pct"/>
            <w:tcMar>
              <w:top w:w="72" w:type="dxa"/>
              <w:left w:w="72" w:type="dxa"/>
              <w:bottom w:w="72" w:type="dxa"/>
              <w:right w:w="72" w:type="dxa"/>
            </w:tcMar>
          </w:tcPr>
          <w:p w14:paraId="63B1652C" w14:textId="77777777" w:rsidR="00DE4C59" w:rsidRPr="001E7C1F" w:rsidRDefault="00000000">
            <w:pPr>
              <w:spacing w:line="264" w:lineRule="auto"/>
              <w:ind w:left="170"/>
              <w:rPr>
                <w:sz w:val="28"/>
                <w:szCs w:val="28"/>
              </w:rPr>
            </w:pPr>
            <w:r w:rsidRPr="001E7C1F">
              <w:rPr>
                <w:sz w:val="28"/>
                <w:szCs w:val="28"/>
              </w:rPr>
              <w:t>HSDST phải bao gồm các thành phần sau:</w:t>
            </w:r>
          </w:p>
          <w:p w14:paraId="278336D5" w14:textId="77777777" w:rsidR="00DE4C59" w:rsidRPr="001E7C1F" w:rsidRDefault="00000000">
            <w:pPr>
              <w:spacing w:line="264" w:lineRule="auto"/>
              <w:ind w:left="170"/>
              <w:rPr>
                <w:sz w:val="28"/>
                <w:szCs w:val="28"/>
              </w:rPr>
            </w:pPr>
            <w:r w:rsidRPr="001E7C1F">
              <w:rPr>
                <w:sz w:val="28"/>
                <w:szCs w:val="28"/>
              </w:rPr>
              <w:t>10.1. Đơn dự sơ tuyển theo quy định tại Mục 11 CDNT;</w:t>
            </w:r>
          </w:p>
          <w:p w14:paraId="6FDB47CB" w14:textId="77777777" w:rsidR="00DE4C59" w:rsidRPr="001E7C1F" w:rsidRDefault="00000000">
            <w:pPr>
              <w:spacing w:line="264" w:lineRule="auto"/>
              <w:ind w:left="170"/>
              <w:rPr>
                <w:sz w:val="28"/>
                <w:szCs w:val="28"/>
              </w:rPr>
            </w:pPr>
            <w:r w:rsidRPr="001E7C1F">
              <w:rPr>
                <w:sz w:val="28"/>
                <w:szCs w:val="28"/>
              </w:rPr>
              <w:t>10.2. Tài liệu chứng minh tư cách hợp lệ của người ký đơn dự sơ tuyển theo quy định tại Mục 14.3 CDNT;</w:t>
            </w:r>
          </w:p>
          <w:p w14:paraId="4A5E1C59" w14:textId="77777777" w:rsidR="00DE4C59" w:rsidRPr="001E7C1F" w:rsidRDefault="00000000">
            <w:pPr>
              <w:spacing w:line="264" w:lineRule="auto"/>
              <w:ind w:left="170"/>
              <w:rPr>
                <w:sz w:val="28"/>
                <w:szCs w:val="28"/>
              </w:rPr>
            </w:pPr>
            <w:r w:rsidRPr="001E7C1F">
              <w:rPr>
                <w:sz w:val="28"/>
                <w:szCs w:val="28"/>
              </w:rPr>
              <w:t>10.3. Thỏa thuận liên danh theo Mẫu số 03 Chương IV (đối với nhà thầu liên danh);</w:t>
            </w:r>
          </w:p>
          <w:p w14:paraId="177267DD" w14:textId="77777777" w:rsidR="00DE4C59" w:rsidRPr="001E7C1F" w:rsidRDefault="00000000">
            <w:pPr>
              <w:spacing w:line="264" w:lineRule="auto"/>
              <w:ind w:left="170"/>
              <w:rPr>
                <w:sz w:val="28"/>
                <w:szCs w:val="28"/>
              </w:rPr>
            </w:pPr>
            <w:r w:rsidRPr="001E7C1F">
              <w:rPr>
                <w:sz w:val="28"/>
                <w:szCs w:val="28"/>
              </w:rPr>
              <w:t>10.4. Tài liệu chứng minh tư cách hợp lệ của nhà thầu theo quy định tại Mục 4 CDNT;</w:t>
            </w:r>
          </w:p>
          <w:p w14:paraId="1B07417C" w14:textId="77777777" w:rsidR="00DE4C59" w:rsidRPr="001E7C1F" w:rsidRDefault="00000000">
            <w:pPr>
              <w:spacing w:line="264" w:lineRule="auto"/>
              <w:ind w:left="170"/>
              <w:rPr>
                <w:sz w:val="28"/>
                <w:szCs w:val="28"/>
              </w:rPr>
            </w:pPr>
            <w:r w:rsidRPr="001E7C1F">
              <w:rPr>
                <w:sz w:val="28"/>
                <w:szCs w:val="28"/>
              </w:rPr>
              <w:t>10.5. Tài liệu chứng minh năng lực và kinh nghiệm của nhà thầu theo quy định tại Mục 12 CDNT và Chương III;</w:t>
            </w:r>
          </w:p>
          <w:p w14:paraId="0067EE5E" w14:textId="77777777" w:rsidR="00DE4C59" w:rsidRPr="001E7C1F" w:rsidRDefault="00000000">
            <w:pPr>
              <w:spacing w:line="264" w:lineRule="auto"/>
              <w:ind w:left="170"/>
              <w:rPr>
                <w:sz w:val="28"/>
                <w:szCs w:val="28"/>
              </w:rPr>
            </w:pPr>
            <w:r w:rsidRPr="001E7C1F">
              <w:rPr>
                <w:sz w:val="28"/>
                <w:szCs w:val="28"/>
              </w:rPr>
              <w:t>10.6. Các tài liệu khác theo quy định tại BDL.</w:t>
            </w:r>
          </w:p>
        </w:tc>
      </w:tr>
      <w:tr w:rsidR="00DE4C59" w:rsidRPr="001E7C1F" w14:paraId="568AC7CE" w14:textId="77777777">
        <w:trPr>
          <w:jc w:val="center"/>
        </w:trPr>
        <w:tc>
          <w:tcPr>
            <w:tcW w:w="1062" w:type="pct"/>
            <w:tcMar>
              <w:top w:w="72" w:type="dxa"/>
              <w:left w:w="72" w:type="dxa"/>
              <w:bottom w:w="72" w:type="dxa"/>
              <w:right w:w="72" w:type="dxa"/>
            </w:tcMar>
          </w:tcPr>
          <w:p w14:paraId="0D4A8030" w14:textId="77777777" w:rsidR="00DE4C59" w:rsidRPr="001E7C1F" w:rsidRDefault="00000000">
            <w:pPr>
              <w:rPr>
                <w:sz w:val="28"/>
                <w:szCs w:val="28"/>
              </w:rPr>
            </w:pPr>
            <w:r w:rsidRPr="001E7C1F">
              <w:rPr>
                <w:b/>
                <w:sz w:val="28"/>
                <w:szCs w:val="28"/>
              </w:rPr>
              <w:t>11. Đơn dự sơ tuyển và các biểu mẫu</w:t>
            </w:r>
          </w:p>
        </w:tc>
        <w:tc>
          <w:tcPr>
            <w:tcW w:w="3938" w:type="pct"/>
            <w:tcMar>
              <w:top w:w="72" w:type="dxa"/>
              <w:left w:w="72" w:type="dxa"/>
              <w:bottom w:w="72" w:type="dxa"/>
              <w:right w:w="72" w:type="dxa"/>
            </w:tcMar>
          </w:tcPr>
          <w:p w14:paraId="7E246D87" w14:textId="77777777" w:rsidR="00DE4C59" w:rsidRPr="001E7C1F" w:rsidRDefault="00000000">
            <w:pPr>
              <w:spacing w:line="264" w:lineRule="auto"/>
              <w:ind w:left="170"/>
              <w:rPr>
                <w:sz w:val="28"/>
                <w:szCs w:val="28"/>
              </w:rPr>
            </w:pPr>
            <w:r w:rsidRPr="001E7C1F">
              <w:rPr>
                <w:sz w:val="28"/>
                <w:szCs w:val="28"/>
              </w:rPr>
              <w:t xml:space="preserve">Nhà thầu phải lập Đơn dự sơ tuyển và các bảng biểu tương ứng theo mẫu quy định tại Chương IV. Các biểu mẫu phải được điền đầy đủ thông tin. </w:t>
            </w:r>
          </w:p>
        </w:tc>
      </w:tr>
      <w:tr w:rsidR="00DE4C59" w:rsidRPr="001E7C1F" w14:paraId="2B6C0110" w14:textId="77777777">
        <w:trPr>
          <w:jc w:val="center"/>
        </w:trPr>
        <w:tc>
          <w:tcPr>
            <w:tcW w:w="1062" w:type="pct"/>
            <w:tcMar>
              <w:top w:w="72" w:type="dxa"/>
              <w:left w:w="72" w:type="dxa"/>
              <w:bottom w:w="72" w:type="dxa"/>
              <w:right w:w="72" w:type="dxa"/>
            </w:tcMar>
          </w:tcPr>
          <w:p w14:paraId="25201C1B" w14:textId="77777777" w:rsidR="00DE4C59" w:rsidRPr="001E7C1F" w:rsidRDefault="00000000">
            <w:pPr>
              <w:rPr>
                <w:sz w:val="28"/>
                <w:szCs w:val="28"/>
              </w:rPr>
            </w:pPr>
            <w:r w:rsidRPr="001E7C1F">
              <w:rPr>
                <w:b/>
                <w:sz w:val="28"/>
                <w:szCs w:val="28"/>
              </w:rPr>
              <w:t xml:space="preserve">12. Tài liệu chứng minh năng lực và </w:t>
            </w:r>
            <w:r w:rsidRPr="001E7C1F">
              <w:rPr>
                <w:b/>
                <w:sz w:val="28"/>
                <w:szCs w:val="28"/>
              </w:rPr>
              <w:lastRenderedPageBreak/>
              <w:t>kinh nghiệm của nhà thầu</w:t>
            </w:r>
          </w:p>
        </w:tc>
        <w:tc>
          <w:tcPr>
            <w:tcW w:w="3938" w:type="pct"/>
            <w:tcMar>
              <w:top w:w="72" w:type="dxa"/>
              <w:left w:w="72" w:type="dxa"/>
              <w:bottom w:w="72" w:type="dxa"/>
              <w:right w:w="72" w:type="dxa"/>
            </w:tcMar>
          </w:tcPr>
          <w:p w14:paraId="5BE2EB5C" w14:textId="77777777" w:rsidR="00DE4C59" w:rsidRPr="001E7C1F" w:rsidRDefault="00000000">
            <w:pPr>
              <w:spacing w:line="264" w:lineRule="auto"/>
              <w:ind w:left="170"/>
              <w:rPr>
                <w:sz w:val="28"/>
                <w:szCs w:val="28"/>
              </w:rPr>
            </w:pPr>
            <w:r w:rsidRPr="001E7C1F">
              <w:rPr>
                <w:sz w:val="28"/>
                <w:szCs w:val="28"/>
              </w:rPr>
              <w:lastRenderedPageBreak/>
              <w:t xml:space="preserve">Nhà thầu phải ghi các thông tin cần thiết vào các Mẫu trong Chương IV để cung cấp thông tin về năng lực và kinh nghiệm theo quy định tại Chương III. Nhà thầu phải chuẩn </w:t>
            </w:r>
            <w:r w:rsidRPr="001E7C1F">
              <w:rPr>
                <w:sz w:val="28"/>
                <w:szCs w:val="28"/>
              </w:rPr>
              <w:lastRenderedPageBreak/>
              <w:t xml:space="preserve">bị sẵn sàng các tài liệu gốc để phục vụ việc xác minh khi có yêu cầu của Chủ đầu tư. </w:t>
            </w:r>
          </w:p>
        </w:tc>
      </w:tr>
      <w:tr w:rsidR="00DE4C59" w:rsidRPr="001E7C1F" w14:paraId="503DA67E" w14:textId="77777777">
        <w:trPr>
          <w:jc w:val="center"/>
        </w:trPr>
        <w:tc>
          <w:tcPr>
            <w:tcW w:w="1062" w:type="pct"/>
            <w:tcMar>
              <w:top w:w="72" w:type="dxa"/>
              <w:left w:w="72" w:type="dxa"/>
              <w:bottom w:w="72" w:type="dxa"/>
              <w:right w:w="72" w:type="dxa"/>
            </w:tcMar>
          </w:tcPr>
          <w:p w14:paraId="69719814" w14:textId="77777777" w:rsidR="00DE4C59" w:rsidRPr="001E7C1F" w:rsidRDefault="00000000">
            <w:pPr>
              <w:rPr>
                <w:sz w:val="28"/>
                <w:szCs w:val="28"/>
              </w:rPr>
            </w:pPr>
            <w:r w:rsidRPr="001E7C1F">
              <w:rPr>
                <w:b/>
                <w:sz w:val="28"/>
                <w:szCs w:val="28"/>
              </w:rPr>
              <w:lastRenderedPageBreak/>
              <w:t>13. Thời hạn có hiệu lực của HSDST</w:t>
            </w:r>
          </w:p>
        </w:tc>
        <w:tc>
          <w:tcPr>
            <w:tcW w:w="3938" w:type="pct"/>
            <w:tcMar>
              <w:top w:w="72" w:type="dxa"/>
              <w:left w:w="72" w:type="dxa"/>
              <w:bottom w:w="72" w:type="dxa"/>
              <w:right w:w="72" w:type="dxa"/>
            </w:tcMar>
          </w:tcPr>
          <w:p w14:paraId="45E42C3B" w14:textId="77777777" w:rsidR="00DE4C59" w:rsidRPr="001E7C1F" w:rsidRDefault="00000000">
            <w:pPr>
              <w:spacing w:line="264" w:lineRule="auto"/>
              <w:ind w:left="170"/>
              <w:rPr>
                <w:sz w:val="28"/>
                <w:szCs w:val="28"/>
              </w:rPr>
            </w:pPr>
            <w:r w:rsidRPr="001E7C1F">
              <w:rPr>
                <w:sz w:val="28"/>
                <w:szCs w:val="28"/>
              </w:rPr>
              <w:t>13.1. HSDST phải có hiệu lực không ngắn hơn thời hạn quy định tại BDL. HSDST nào có thời hạn hiệu lực ngắn hơn quy định sẽ không được tiếp tục xem xét, đánh giá.</w:t>
            </w:r>
          </w:p>
          <w:p w14:paraId="5D819BAA" w14:textId="77777777" w:rsidR="00DE4C59" w:rsidRPr="001E7C1F" w:rsidRDefault="00000000">
            <w:pPr>
              <w:spacing w:line="264" w:lineRule="auto"/>
              <w:ind w:left="170"/>
              <w:rPr>
                <w:sz w:val="28"/>
                <w:szCs w:val="28"/>
              </w:rPr>
            </w:pPr>
            <w:r w:rsidRPr="001E7C1F">
              <w:rPr>
                <w:sz w:val="28"/>
                <w:szCs w:val="28"/>
              </w:rPr>
              <w:t>13.2. Trường hợp cần thiết, trước khi hết thời hạn hiệu lực của HSDST, Chủ đầu tư có thể đề nghị các nhà thầu gia hạn hiệu lực của HSDST. Nếu nhà thầu không chấp nhận việc gia hạn hiệu lực của HSDST thì HSDST của nhà thầu không được xem xét tiếp. Nhà thầu chấp nhận đề nghị gia hạn không được phép thay đổi bất kỳ nội dung nào của HSDST. Việc đề nghị gia hạn và chấp thuận hoặc không chấp thuận gia hạn phải được thực hiện bằng văn bản.</w:t>
            </w:r>
          </w:p>
        </w:tc>
      </w:tr>
      <w:tr w:rsidR="00DE4C59" w:rsidRPr="001E7C1F" w14:paraId="2C0363DE" w14:textId="77777777">
        <w:trPr>
          <w:jc w:val="center"/>
        </w:trPr>
        <w:tc>
          <w:tcPr>
            <w:tcW w:w="1062" w:type="pct"/>
            <w:tcMar>
              <w:top w:w="72" w:type="dxa"/>
              <w:left w:w="72" w:type="dxa"/>
              <w:bottom w:w="72" w:type="dxa"/>
              <w:right w:w="72" w:type="dxa"/>
            </w:tcMar>
          </w:tcPr>
          <w:p w14:paraId="68291287" w14:textId="77777777" w:rsidR="00DE4C59" w:rsidRPr="001E7C1F" w:rsidRDefault="00000000">
            <w:pPr>
              <w:rPr>
                <w:sz w:val="28"/>
                <w:szCs w:val="28"/>
              </w:rPr>
            </w:pPr>
            <w:r w:rsidRPr="001E7C1F">
              <w:rPr>
                <w:b/>
                <w:sz w:val="28"/>
                <w:szCs w:val="28"/>
              </w:rPr>
              <w:t>14. Quy cách HSDST và chữ ký trong HSDST</w:t>
            </w:r>
          </w:p>
        </w:tc>
        <w:tc>
          <w:tcPr>
            <w:tcW w:w="3938" w:type="pct"/>
            <w:tcMar>
              <w:top w:w="72" w:type="dxa"/>
              <w:left w:w="72" w:type="dxa"/>
              <w:bottom w:w="72" w:type="dxa"/>
              <w:right w:w="72" w:type="dxa"/>
            </w:tcMar>
          </w:tcPr>
          <w:p w14:paraId="0AB8AE52" w14:textId="77777777" w:rsidR="00DE4C59" w:rsidRPr="001E7C1F" w:rsidRDefault="00000000">
            <w:pPr>
              <w:spacing w:line="264" w:lineRule="auto"/>
              <w:ind w:left="170"/>
              <w:rPr>
                <w:sz w:val="28"/>
                <w:szCs w:val="28"/>
              </w:rPr>
            </w:pPr>
            <w:r w:rsidRPr="001E7C1F">
              <w:rPr>
                <w:sz w:val="28"/>
                <w:szCs w:val="28"/>
              </w:rPr>
              <w:t xml:space="preserve">14.1. Nhà thầu phải chuẩn bị HSDST bao gồm: 01 bản gốc HSDST theo quy định tại Mục 10 CDNT và một số bản chụp HSDST theo số lượng quy định tại BDL. Trên trang bìa của các hồ sơ phải ghi rõ “BẢN GỐC HỒ SƠ DỰ SƠ TUYỂN”, “BẢN CHỤP HỒ SƠ DỰ SƠ TUYỂN”. </w:t>
            </w:r>
          </w:p>
          <w:p w14:paraId="6A043B21" w14:textId="77777777" w:rsidR="00DE4C59" w:rsidRPr="001E7C1F" w:rsidRDefault="00000000">
            <w:pPr>
              <w:spacing w:line="264" w:lineRule="auto"/>
              <w:ind w:left="170"/>
              <w:rPr>
                <w:sz w:val="28"/>
                <w:szCs w:val="28"/>
              </w:rPr>
            </w:pPr>
            <w:r w:rsidRPr="001E7C1F">
              <w:rPr>
                <w:sz w:val="28"/>
                <w:szCs w:val="28"/>
              </w:rPr>
              <w:t>Trường hợp có sửa đổi, thay thế HSDST thì nhà thầu phải chuẩn bị 01 bản gốc và một số bản chụp hồ sơ theo số lượng quy định tại BDL. Trên trang bìa của các hồ sơ phải ghi rõ “BẢN GỐC HỒ SƠ DỰ SƠ TUYỂN SỬA ĐỔI”, “BẢN CHỤP HỒ SƠ DỰ SƠ TUYỂN SỬA ĐỔI”, “BẢN GỐC HỒ SƠ DỰ SƠ TUYỂN THAY THẾ”, “BẢN CHỤP HỒ SƠ DỰ SƠ TUYỂN THAY THẾ”.</w:t>
            </w:r>
          </w:p>
          <w:p w14:paraId="3F5D5BCC" w14:textId="77777777" w:rsidR="00DE4C59" w:rsidRPr="001E7C1F" w:rsidRDefault="00000000">
            <w:pPr>
              <w:spacing w:line="264" w:lineRule="auto"/>
              <w:ind w:left="170"/>
              <w:rPr>
                <w:sz w:val="28"/>
                <w:szCs w:val="28"/>
              </w:rPr>
            </w:pPr>
            <w:r w:rsidRPr="001E7C1F">
              <w:rPr>
                <w:sz w:val="28"/>
                <w:szCs w:val="28"/>
              </w:rPr>
              <w:t xml:space="preserve">Trường hợp HSDST của nhà thầu bao gồm cả tài liệu, thông tin có tính chất bí mật đối với hoạt động sản xuất, kinh doanh của nhà thầu (như thông tin độc quyền, bí mật kinh doanh, thông tin nhạy cảm) thì nhà thầu phải đóng dấu “BẢO MẬT” đối với các tài liệu, thông tin này. </w:t>
            </w:r>
          </w:p>
          <w:p w14:paraId="7B976FC8" w14:textId="77777777" w:rsidR="00DE4C59" w:rsidRPr="001E7C1F" w:rsidRDefault="00000000">
            <w:pPr>
              <w:spacing w:line="264" w:lineRule="auto"/>
              <w:ind w:left="170"/>
              <w:rPr>
                <w:sz w:val="28"/>
                <w:szCs w:val="28"/>
              </w:rPr>
            </w:pPr>
            <w:r w:rsidRPr="001E7C1F">
              <w:rPr>
                <w:sz w:val="28"/>
                <w:szCs w:val="28"/>
              </w:rPr>
              <w:t xml:space="preserve">14.2. Nhà thầu phải chịu trách nhiệm về tính thống nhất giữa bản gốc và bản chụp. Trường hợp có sự sai khác giữa bản gốc và bản chụp nhưng không làm thay đổi kết quả đánh giá HSDST thì căn cứ bản gốc để đánh giá. Trường hợp có sự sai khác giữa bản gốc và bản chụp dẫn đến kết quả đánh giá trên bản gốc khác kết quả đánh giá trên bản chụp, làm thay </w:t>
            </w:r>
            <w:r w:rsidRPr="001E7C1F">
              <w:rPr>
                <w:sz w:val="28"/>
                <w:szCs w:val="28"/>
              </w:rPr>
              <w:lastRenderedPageBreak/>
              <w:t>đổi thứ tự xếp hạng nhà thầu thì HSDST của nhà thầu bị loại.</w:t>
            </w:r>
          </w:p>
          <w:p w14:paraId="7BA84137" w14:textId="77777777" w:rsidR="00DE4C59" w:rsidRPr="001E7C1F" w:rsidRDefault="00000000">
            <w:pPr>
              <w:spacing w:line="264" w:lineRule="auto"/>
              <w:ind w:left="170"/>
              <w:rPr>
                <w:sz w:val="28"/>
                <w:szCs w:val="28"/>
              </w:rPr>
            </w:pPr>
            <w:r w:rsidRPr="001E7C1F">
              <w:rPr>
                <w:sz w:val="28"/>
                <w:szCs w:val="28"/>
              </w:rPr>
              <w:t xml:space="preserve">14.3. Bản gốc của HSDST phải được đánh máy hoặc viết bằng mực không phai, đánh số trang theo thứ tự liên tục. Đơn dự sơ tuyển, các văn bản bổ sung, làm rõ HSDST và các biểu mẫu khác tại Chương IV phải được đại diện hợp pháp của nhà thầu (người đại diện theo pháp luật hoặc người được người đại diện theo pháp luật ủy quyền) ký tên và đóng dấu (nếu có), trường hợp ủy quyền phải có giấy ủy quyền theo Mẫu số 02 Chương IV hoặc bản chụp Điều lệ công ty, Quyết định thành lập chi nhánh được chứng thực hoặc các tài liệu khác chứng minh thẩm quyền của người được ủy quyền và được nộp cùng với HSDST. </w:t>
            </w:r>
          </w:p>
          <w:p w14:paraId="00DADB09" w14:textId="77777777" w:rsidR="00DE4C59" w:rsidRPr="001E7C1F" w:rsidRDefault="00000000">
            <w:pPr>
              <w:spacing w:line="264" w:lineRule="auto"/>
              <w:ind w:left="170"/>
              <w:rPr>
                <w:sz w:val="28"/>
                <w:szCs w:val="28"/>
              </w:rPr>
            </w:pPr>
            <w:r w:rsidRPr="001E7C1F">
              <w:rPr>
                <w:sz w:val="28"/>
                <w:szCs w:val="28"/>
              </w:rPr>
              <w:t>14.4. Đối với nhà thầu liên danh, HSDST phải có chữ ký của đại diện hợp pháp của tất cả các thành viên liên danh hoặc thành viên đại diện nhà thầu liên danh theo thỏa thuận liên danh. Để bảo đảm tất cả các thành viên liên danh đều bị ràng buộc về pháp lý, văn bản thỏa thuận liên danh phải có chữ ký của các đại diện hợp pháp của tất cả các thành viên liên danh.</w:t>
            </w:r>
          </w:p>
          <w:p w14:paraId="6711AC14" w14:textId="77777777" w:rsidR="00DE4C59" w:rsidRPr="001E7C1F" w:rsidRDefault="00000000">
            <w:pPr>
              <w:spacing w:line="264" w:lineRule="auto"/>
              <w:ind w:left="170"/>
              <w:rPr>
                <w:sz w:val="28"/>
                <w:szCs w:val="28"/>
              </w:rPr>
            </w:pPr>
            <w:r w:rsidRPr="001E7C1F">
              <w:rPr>
                <w:sz w:val="28"/>
                <w:szCs w:val="28"/>
              </w:rPr>
              <w:t>14.5. Những chữ được ghi thêm, ghi chèn vào giữa các dòng, những chữ bị tẩy xóa hoặc viết đè lên sẽ chỉ được coi là hợp lệ nếu có chữ ký ở bên cạnh hoặc tại trang đó của người ký đơn dự sơ tuyển.</w:t>
            </w:r>
          </w:p>
        </w:tc>
      </w:tr>
      <w:tr w:rsidR="00DE4C59" w:rsidRPr="001E7C1F" w14:paraId="3F8D4E10" w14:textId="77777777">
        <w:trPr>
          <w:jc w:val="center"/>
        </w:trPr>
        <w:tc>
          <w:tcPr>
            <w:tcW w:w="1062" w:type="pct"/>
            <w:tcMar>
              <w:top w:w="72" w:type="dxa"/>
              <w:left w:w="72" w:type="dxa"/>
              <w:bottom w:w="72" w:type="dxa"/>
              <w:right w:w="72" w:type="dxa"/>
            </w:tcMar>
          </w:tcPr>
          <w:p w14:paraId="191B1078" w14:textId="77777777" w:rsidR="00DE4C59" w:rsidRPr="001E7C1F" w:rsidRDefault="00000000">
            <w:pPr>
              <w:rPr>
                <w:sz w:val="28"/>
                <w:szCs w:val="28"/>
              </w:rPr>
            </w:pPr>
            <w:r w:rsidRPr="001E7C1F">
              <w:rPr>
                <w:b/>
                <w:sz w:val="28"/>
                <w:szCs w:val="28"/>
              </w:rPr>
              <w:lastRenderedPageBreak/>
              <w:t>15. Niêm phong và ghi bên ngoài HSDST</w:t>
            </w:r>
          </w:p>
        </w:tc>
        <w:tc>
          <w:tcPr>
            <w:tcW w:w="3938" w:type="pct"/>
            <w:tcMar>
              <w:top w:w="72" w:type="dxa"/>
              <w:left w:w="72" w:type="dxa"/>
              <w:bottom w:w="72" w:type="dxa"/>
              <w:right w:w="72" w:type="dxa"/>
            </w:tcMar>
          </w:tcPr>
          <w:p w14:paraId="3E5396BF" w14:textId="77777777" w:rsidR="00DE4C59" w:rsidRPr="001E7C1F" w:rsidRDefault="00000000">
            <w:pPr>
              <w:spacing w:line="264" w:lineRule="auto"/>
              <w:ind w:left="170"/>
              <w:rPr>
                <w:sz w:val="28"/>
                <w:szCs w:val="28"/>
              </w:rPr>
            </w:pPr>
            <w:r w:rsidRPr="001E7C1F">
              <w:rPr>
                <w:sz w:val="28"/>
                <w:szCs w:val="28"/>
              </w:rPr>
              <w:t>15.1. Túi đựng HSDST bao gồm bản gốc và các bản chụp HSDST, bên ngoài phải ghi rõ “HỒ SƠ DỰ SƠ TUYỂN”.</w:t>
            </w:r>
          </w:p>
          <w:p w14:paraId="27CAFE59" w14:textId="77777777" w:rsidR="00DE4C59" w:rsidRPr="001E7C1F" w:rsidRDefault="00000000">
            <w:pPr>
              <w:spacing w:line="264" w:lineRule="auto"/>
              <w:ind w:left="170"/>
              <w:rPr>
                <w:sz w:val="28"/>
                <w:szCs w:val="28"/>
              </w:rPr>
            </w:pPr>
            <w:r w:rsidRPr="001E7C1F">
              <w:rPr>
                <w:sz w:val="28"/>
                <w:szCs w:val="28"/>
              </w:rPr>
              <w:t>Trường hợp nhà thầu sửa đổi, thay thế HSDST thì hồ sơ sửa đổi, thay thế (bao gồm bản gốc và các bản chụp) phải được đựng trong các túi riêng biệt với túi đựng HSDST, bên ngoài phải ghi rõ “HỒ SƠ DỰ SƠ TUYỂN SỬA ĐỔI”, “HỒ SƠ DỰ SƠ TUYỂN THAY THẾ”.</w:t>
            </w:r>
          </w:p>
          <w:p w14:paraId="318C5175" w14:textId="77777777" w:rsidR="00DE4C59" w:rsidRPr="001E7C1F" w:rsidRDefault="00000000">
            <w:pPr>
              <w:spacing w:line="264" w:lineRule="auto"/>
              <w:ind w:left="170"/>
              <w:rPr>
                <w:sz w:val="28"/>
                <w:szCs w:val="28"/>
              </w:rPr>
            </w:pPr>
            <w:r w:rsidRPr="001E7C1F">
              <w:rPr>
                <w:sz w:val="28"/>
                <w:szCs w:val="28"/>
              </w:rPr>
              <w:t>Các túi đựng: HSDST; HSDST sửa đổi (nếu có); HSDST thay thế (nếu có) phải được niêm phong. Cách niêm phong theo quy định riêng của nhà thầu.</w:t>
            </w:r>
          </w:p>
          <w:p w14:paraId="6F1DC706" w14:textId="77777777" w:rsidR="00DE4C59" w:rsidRPr="001E7C1F" w:rsidRDefault="00000000">
            <w:pPr>
              <w:spacing w:line="264" w:lineRule="auto"/>
              <w:ind w:left="170"/>
              <w:rPr>
                <w:sz w:val="28"/>
                <w:szCs w:val="28"/>
              </w:rPr>
            </w:pPr>
            <w:r w:rsidRPr="001E7C1F">
              <w:rPr>
                <w:sz w:val="28"/>
                <w:szCs w:val="28"/>
              </w:rPr>
              <w:t>15.2. Trên các túi đựng hồ sơ phải:</w:t>
            </w:r>
          </w:p>
          <w:p w14:paraId="646922FE" w14:textId="77777777" w:rsidR="00DE4C59" w:rsidRPr="001E7C1F" w:rsidRDefault="00000000">
            <w:pPr>
              <w:spacing w:line="264" w:lineRule="auto"/>
              <w:ind w:left="170"/>
              <w:rPr>
                <w:sz w:val="28"/>
                <w:szCs w:val="28"/>
              </w:rPr>
            </w:pPr>
            <w:r w:rsidRPr="001E7C1F">
              <w:rPr>
                <w:sz w:val="28"/>
                <w:szCs w:val="28"/>
              </w:rPr>
              <w:t>a) Ghi tên và địa chỉ của nhà thầu;</w:t>
            </w:r>
          </w:p>
          <w:p w14:paraId="3070672E" w14:textId="77777777" w:rsidR="00DE4C59" w:rsidRPr="001E7C1F" w:rsidRDefault="00000000">
            <w:pPr>
              <w:spacing w:line="264" w:lineRule="auto"/>
              <w:ind w:left="170"/>
              <w:rPr>
                <w:sz w:val="28"/>
                <w:szCs w:val="28"/>
              </w:rPr>
            </w:pPr>
            <w:r w:rsidRPr="001E7C1F">
              <w:rPr>
                <w:sz w:val="28"/>
                <w:szCs w:val="28"/>
              </w:rPr>
              <w:lastRenderedPageBreak/>
              <w:t>b) Ghi tên và địa chỉ của người nhận là Chủ đầu tư theo quy định tại Mục 16.1 CDNT;</w:t>
            </w:r>
          </w:p>
          <w:p w14:paraId="633321AE" w14:textId="77777777" w:rsidR="00DE4C59" w:rsidRPr="001E7C1F" w:rsidRDefault="00000000">
            <w:pPr>
              <w:spacing w:line="264" w:lineRule="auto"/>
              <w:ind w:left="170"/>
              <w:rPr>
                <w:sz w:val="28"/>
                <w:szCs w:val="28"/>
              </w:rPr>
            </w:pPr>
            <w:r w:rsidRPr="001E7C1F">
              <w:rPr>
                <w:sz w:val="28"/>
                <w:szCs w:val="28"/>
              </w:rPr>
              <w:t>c) Ghi tên gói thầu theo quy định tại Mục 1.2 CDNT;</w:t>
            </w:r>
          </w:p>
          <w:p w14:paraId="3BA00579" w14:textId="77777777" w:rsidR="00DE4C59" w:rsidRPr="001E7C1F" w:rsidRDefault="00000000">
            <w:pPr>
              <w:spacing w:line="264" w:lineRule="auto"/>
              <w:ind w:left="170"/>
              <w:rPr>
                <w:sz w:val="28"/>
                <w:szCs w:val="28"/>
              </w:rPr>
            </w:pPr>
            <w:r w:rsidRPr="001E7C1F">
              <w:rPr>
                <w:sz w:val="28"/>
                <w:szCs w:val="28"/>
              </w:rPr>
              <w:t>d) Ghi dòng chữ cảnh báo “Không được mở trước thời điểm mở HSDST”.</w:t>
            </w:r>
          </w:p>
          <w:p w14:paraId="04FED711" w14:textId="77777777" w:rsidR="00DE4C59" w:rsidRPr="001E7C1F" w:rsidRDefault="00000000">
            <w:pPr>
              <w:spacing w:line="264" w:lineRule="auto"/>
              <w:ind w:left="170"/>
              <w:rPr>
                <w:sz w:val="28"/>
                <w:szCs w:val="28"/>
              </w:rPr>
            </w:pPr>
            <w:r w:rsidRPr="001E7C1F">
              <w:rPr>
                <w:sz w:val="28"/>
                <w:szCs w:val="28"/>
              </w:rPr>
              <w:t>15.3. Nhà thầu phải chịu trách nhiệm về hậu quả hoặc sự bất lợi nếu không tuân theo quy định của HSMST này như không niêm phong hoặc làm mất niêm phong HSDST trong quá trình chuyển đến Chủ đầu tư, không ghi đúng các thông tin trên túi đựng HSDST theo quy định tại Mục 15.1 và Mục 15.2 CDNT. Chủ đầu tư sẽ không chịu trách nhiệm về tính bảo mật thông tin của HSDST nếu nhà thầu không thực hiện đúng quy định nêu trên.</w:t>
            </w:r>
          </w:p>
        </w:tc>
      </w:tr>
      <w:tr w:rsidR="00DE4C59" w:rsidRPr="001E7C1F" w14:paraId="59072C0C" w14:textId="77777777">
        <w:trPr>
          <w:jc w:val="center"/>
        </w:trPr>
        <w:tc>
          <w:tcPr>
            <w:tcW w:w="1062" w:type="pct"/>
            <w:tcMar>
              <w:top w:w="72" w:type="dxa"/>
              <w:left w:w="72" w:type="dxa"/>
              <w:bottom w:w="72" w:type="dxa"/>
              <w:right w:w="72" w:type="dxa"/>
            </w:tcMar>
          </w:tcPr>
          <w:p w14:paraId="2AF8A011" w14:textId="77777777" w:rsidR="00DE4C59" w:rsidRPr="001E7C1F" w:rsidRDefault="00000000">
            <w:pPr>
              <w:rPr>
                <w:sz w:val="28"/>
                <w:szCs w:val="28"/>
              </w:rPr>
            </w:pPr>
            <w:r w:rsidRPr="001E7C1F">
              <w:rPr>
                <w:b/>
                <w:sz w:val="28"/>
                <w:szCs w:val="28"/>
              </w:rPr>
              <w:lastRenderedPageBreak/>
              <w:t>16. Thời điểm đóng thầu</w:t>
            </w:r>
          </w:p>
        </w:tc>
        <w:tc>
          <w:tcPr>
            <w:tcW w:w="3938" w:type="pct"/>
            <w:tcMar>
              <w:top w:w="72" w:type="dxa"/>
              <w:left w:w="72" w:type="dxa"/>
              <w:bottom w:w="72" w:type="dxa"/>
              <w:right w:w="72" w:type="dxa"/>
            </w:tcMar>
          </w:tcPr>
          <w:p w14:paraId="1F21875E" w14:textId="77777777" w:rsidR="00DE4C59" w:rsidRPr="001E7C1F" w:rsidRDefault="00000000">
            <w:pPr>
              <w:spacing w:line="264" w:lineRule="auto"/>
              <w:ind w:left="170"/>
              <w:rPr>
                <w:sz w:val="28"/>
                <w:szCs w:val="28"/>
              </w:rPr>
            </w:pPr>
            <w:r w:rsidRPr="001E7C1F">
              <w:rPr>
                <w:sz w:val="28"/>
                <w:szCs w:val="28"/>
              </w:rPr>
              <w:t>16.1. Nhà thầu nộp HSDST theo quy định tại BDL và phải bảo đảm Chủ đầu tư nhận được trước thời điểm đóng thầu theo quy định tại BDL.</w:t>
            </w:r>
          </w:p>
          <w:p w14:paraId="6452D6CC" w14:textId="77777777" w:rsidR="00DE4C59" w:rsidRPr="001E7C1F" w:rsidRDefault="00000000">
            <w:pPr>
              <w:spacing w:line="264" w:lineRule="auto"/>
              <w:ind w:left="170"/>
              <w:rPr>
                <w:sz w:val="28"/>
                <w:szCs w:val="28"/>
              </w:rPr>
            </w:pPr>
            <w:r w:rsidRPr="001E7C1F">
              <w:rPr>
                <w:sz w:val="28"/>
                <w:szCs w:val="28"/>
              </w:rPr>
              <w:t>16.2. Chủ đầu tư có thể gia hạn thời điểm đóng thầu bằng cách sửa đổi HSMST theo quy định tại Mục 7 CDNT. Khi gia hạn thời điểm đóng thầu, tất cả quyền hạn và trách nhiệm của Chủ đầu tư và nhà thầu theo thời điểm đóng thầu trước đó sẽ được thay đổi theo thời điểm đóng thầu mới được gia hạn.</w:t>
            </w:r>
          </w:p>
        </w:tc>
      </w:tr>
      <w:tr w:rsidR="00DE4C59" w:rsidRPr="001E7C1F" w14:paraId="7FB8AB06" w14:textId="77777777">
        <w:trPr>
          <w:jc w:val="center"/>
        </w:trPr>
        <w:tc>
          <w:tcPr>
            <w:tcW w:w="1062" w:type="pct"/>
            <w:tcMar>
              <w:top w:w="72" w:type="dxa"/>
              <w:left w:w="72" w:type="dxa"/>
              <w:bottom w:w="72" w:type="dxa"/>
              <w:right w:w="72" w:type="dxa"/>
            </w:tcMar>
          </w:tcPr>
          <w:p w14:paraId="03319D55" w14:textId="77777777" w:rsidR="00DE4C59" w:rsidRPr="001E7C1F" w:rsidRDefault="00000000">
            <w:pPr>
              <w:rPr>
                <w:sz w:val="28"/>
                <w:szCs w:val="28"/>
              </w:rPr>
            </w:pPr>
            <w:r w:rsidRPr="001E7C1F">
              <w:rPr>
                <w:b/>
                <w:sz w:val="28"/>
                <w:szCs w:val="28"/>
              </w:rPr>
              <w:t>17. HSDST nộp muộn</w:t>
            </w:r>
          </w:p>
        </w:tc>
        <w:tc>
          <w:tcPr>
            <w:tcW w:w="3938" w:type="pct"/>
            <w:tcMar>
              <w:top w:w="72" w:type="dxa"/>
              <w:left w:w="72" w:type="dxa"/>
              <w:bottom w:w="72" w:type="dxa"/>
              <w:right w:w="72" w:type="dxa"/>
            </w:tcMar>
          </w:tcPr>
          <w:p w14:paraId="216D789C" w14:textId="77777777" w:rsidR="00DE4C59" w:rsidRPr="001E7C1F" w:rsidRDefault="00000000">
            <w:pPr>
              <w:spacing w:line="264" w:lineRule="auto"/>
              <w:ind w:left="170"/>
              <w:rPr>
                <w:sz w:val="28"/>
                <w:szCs w:val="28"/>
              </w:rPr>
            </w:pPr>
            <w:r w:rsidRPr="001E7C1F">
              <w:rPr>
                <w:sz w:val="28"/>
                <w:szCs w:val="28"/>
              </w:rPr>
              <w:t>HSDST được gửi đến Chủ đầu tư sau thời điểm đóng thầu sẽ không được mở, không hợp lệ và bị loại. Bất kỳ tài liệu nào được nhà thầu gửi đến sau thời điểm đóng thầu để sửa đổi, bổ sung HSDST đã nộp đều không hợp lệ, trừ tài liệu nhà thầu gửi đến để làm rõ HSDST theo yêu cầu của Chủ đầu tư hoặc tài liệu làm rõ, bổ sung nhằm chứng minh tư cách hợp lệ, năng lực và kinh nghiệm của nhà thầu theo quy định tại Mục 21.1 và Mục 21.3 CDNT.</w:t>
            </w:r>
          </w:p>
        </w:tc>
      </w:tr>
      <w:tr w:rsidR="00DE4C59" w:rsidRPr="001E7C1F" w14:paraId="3EF9D9E8" w14:textId="77777777">
        <w:trPr>
          <w:jc w:val="center"/>
        </w:trPr>
        <w:tc>
          <w:tcPr>
            <w:tcW w:w="1062" w:type="pct"/>
            <w:tcMar>
              <w:top w:w="72" w:type="dxa"/>
              <w:left w:w="72" w:type="dxa"/>
              <w:bottom w:w="72" w:type="dxa"/>
              <w:right w:w="72" w:type="dxa"/>
            </w:tcMar>
          </w:tcPr>
          <w:p w14:paraId="6A85F86B" w14:textId="77777777" w:rsidR="00DE4C59" w:rsidRPr="001E7C1F" w:rsidRDefault="00000000">
            <w:pPr>
              <w:rPr>
                <w:sz w:val="28"/>
                <w:szCs w:val="28"/>
              </w:rPr>
            </w:pPr>
            <w:r w:rsidRPr="001E7C1F">
              <w:rPr>
                <w:b/>
                <w:sz w:val="28"/>
                <w:szCs w:val="28"/>
              </w:rPr>
              <w:t>18. Sửa đổi, thay thế hoặc rút HSDST</w:t>
            </w:r>
          </w:p>
        </w:tc>
        <w:tc>
          <w:tcPr>
            <w:tcW w:w="3938" w:type="pct"/>
            <w:tcMar>
              <w:top w:w="72" w:type="dxa"/>
              <w:left w:w="72" w:type="dxa"/>
              <w:bottom w:w="72" w:type="dxa"/>
              <w:right w:w="72" w:type="dxa"/>
            </w:tcMar>
          </w:tcPr>
          <w:p w14:paraId="309808CC" w14:textId="77777777" w:rsidR="00DE4C59" w:rsidRPr="001E7C1F" w:rsidRDefault="00000000">
            <w:pPr>
              <w:spacing w:line="264" w:lineRule="auto"/>
              <w:ind w:left="170"/>
              <w:rPr>
                <w:sz w:val="28"/>
                <w:szCs w:val="28"/>
              </w:rPr>
            </w:pPr>
            <w:r w:rsidRPr="001E7C1F">
              <w:rPr>
                <w:sz w:val="28"/>
                <w:szCs w:val="28"/>
              </w:rPr>
              <w:t xml:space="preserve">18.1. Sau khi nộp HSDST, nhà thầu có thể sửa đổi, thay thế hoặc rút HSDST bằng cách gửi văn bản thông báo có chữ ký của người đại diện hợp pháp của nhà thầu, trường hợp ủy quyền thì phải gửi kèm giấy ủy quyền theo quy định tại Mục 14.3 CDNT. Hồ sơ sửa đổi hoặc thay thế HSDST phải được </w:t>
            </w:r>
            <w:r w:rsidRPr="001E7C1F">
              <w:rPr>
                <w:sz w:val="28"/>
                <w:szCs w:val="28"/>
              </w:rPr>
              <w:lastRenderedPageBreak/>
              <w:t>gửi kèm với văn bản thông báo việc sửa đổi, thay thế tương ứng và phải bảo đảm các điều kiện sau:</w:t>
            </w:r>
          </w:p>
          <w:p w14:paraId="5396517A" w14:textId="77777777" w:rsidR="00DE4C59" w:rsidRPr="001E7C1F" w:rsidRDefault="00000000">
            <w:pPr>
              <w:spacing w:line="264" w:lineRule="auto"/>
              <w:ind w:left="170"/>
              <w:rPr>
                <w:sz w:val="28"/>
                <w:szCs w:val="28"/>
              </w:rPr>
            </w:pPr>
            <w:r w:rsidRPr="001E7C1F">
              <w:rPr>
                <w:sz w:val="28"/>
                <w:szCs w:val="28"/>
              </w:rPr>
              <w:t>a) Được nhà thầu chuẩn bị và nộp cho Chủ đầu tư theo quy định tại Mục 14 và Mục 15 CDNT, trên túi đựng văn bản thông báo phải ghi rõ “SỬA ĐỔI HỒ SƠ DỰ SƠ TUYỂN” hoặc “THAY THẾ HỒ SƠ DỰ SƠ TUYỂN” hoặc “RÚT HỒ SƠ DỰ SƠ TUYỂN”;</w:t>
            </w:r>
          </w:p>
          <w:p w14:paraId="48C08737" w14:textId="77777777" w:rsidR="00DE4C59" w:rsidRPr="001E7C1F" w:rsidRDefault="00000000">
            <w:pPr>
              <w:spacing w:line="264" w:lineRule="auto"/>
              <w:ind w:left="170"/>
              <w:rPr>
                <w:sz w:val="28"/>
                <w:szCs w:val="28"/>
              </w:rPr>
            </w:pPr>
            <w:r w:rsidRPr="001E7C1F">
              <w:rPr>
                <w:sz w:val="28"/>
                <w:szCs w:val="28"/>
              </w:rPr>
              <w:t>b) Được Chủ đầu tư tiếp nhận trước thời điểm đóng thầu theo quy định tại Mục 16 CDNT.</w:t>
            </w:r>
          </w:p>
          <w:p w14:paraId="1D103747" w14:textId="77777777" w:rsidR="00DE4C59" w:rsidRPr="001E7C1F" w:rsidRDefault="00000000">
            <w:pPr>
              <w:spacing w:line="264" w:lineRule="auto"/>
              <w:ind w:left="170"/>
              <w:rPr>
                <w:sz w:val="28"/>
                <w:szCs w:val="28"/>
              </w:rPr>
            </w:pPr>
            <w:r w:rsidRPr="001E7C1F">
              <w:rPr>
                <w:sz w:val="28"/>
                <w:szCs w:val="28"/>
              </w:rPr>
              <w:t>18.2. HSDST mà nhà thầu yêu cầu rút lại theo quy định tại Mục 18.1 CDNT sẽ được trả lại nguyên trạng cho nhà thầu.</w:t>
            </w:r>
          </w:p>
          <w:p w14:paraId="122560A8" w14:textId="77777777" w:rsidR="00DE4C59" w:rsidRPr="001E7C1F" w:rsidRDefault="00000000">
            <w:pPr>
              <w:spacing w:line="264" w:lineRule="auto"/>
              <w:ind w:left="170"/>
              <w:rPr>
                <w:sz w:val="28"/>
                <w:szCs w:val="28"/>
              </w:rPr>
            </w:pPr>
            <w:r w:rsidRPr="001E7C1F">
              <w:rPr>
                <w:sz w:val="28"/>
                <w:szCs w:val="28"/>
              </w:rPr>
              <w:t>18.3. Nhà thầu không được sửa đổi, thay thế hoặc rút HSDST sau thời điểm đóng thầu cho đến khi hết hạn hiệu lực của HSDST mà nhà thầu đã ghi trong đơn dự sơ tuyển hoặc đến khi hết thời hạn hiệu lực đã gia hạn của HSDST.</w:t>
            </w:r>
          </w:p>
        </w:tc>
      </w:tr>
      <w:tr w:rsidR="00DE4C59" w:rsidRPr="001E7C1F" w14:paraId="26A09AB2" w14:textId="77777777">
        <w:trPr>
          <w:jc w:val="center"/>
        </w:trPr>
        <w:tc>
          <w:tcPr>
            <w:tcW w:w="1062" w:type="pct"/>
            <w:tcMar>
              <w:top w:w="72" w:type="dxa"/>
              <w:left w:w="72" w:type="dxa"/>
              <w:bottom w:w="72" w:type="dxa"/>
              <w:right w:w="72" w:type="dxa"/>
            </w:tcMar>
          </w:tcPr>
          <w:p w14:paraId="1229810F" w14:textId="77777777" w:rsidR="00DE4C59" w:rsidRPr="001E7C1F" w:rsidRDefault="00000000">
            <w:pPr>
              <w:rPr>
                <w:sz w:val="28"/>
                <w:szCs w:val="28"/>
              </w:rPr>
            </w:pPr>
            <w:r w:rsidRPr="001E7C1F">
              <w:rPr>
                <w:b/>
                <w:sz w:val="28"/>
                <w:szCs w:val="28"/>
              </w:rPr>
              <w:lastRenderedPageBreak/>
              <w:t>19. Mở HSDST</w:t>
            </w:r>
          </w:p>
        </w:tc>
        <w:tc>
          <w:tcPr>
            <w:tcW w:w="3938" w:type="pct"/>
            <w:tcMar>
              <w:top w:w="72" w:type="dxa"/>
              <w:left w:w="72" w:type="dxa"/>
              <w:bottom w:w="72" w:type="dxa"/>
              <w:right w:w="72" w:type="dxa"/>
            </w:tcMar>
          </w:tcPr>
          <w:p w14:paraId="5D48E5E1" w14:textId="77777777" w:rsidR="00DE4C59" w:rsidRPr="001E7C1F" w:rsidRDefault="00000000">
            <w:pPr>
              <w:spacing w:line="264" w:lineRule="auto"/>
              <w:ind w:left="170"/>
              <w:rPr>
                <w:sz w:val="28"/>
                <w:szCs w:val="28"/>
              </w:rPr>
            </w:pPr>
            <w:r w:rsidRPr="001E7C1F">
              <w:rPr>
                <w:sz w:val="28"/>
                <w:szCs w:val="28"/>
              </w:rPr>
              <w:t>19.1. Trừ trường hợp quy định tại Mục 17 và Mục 18.2 CDNT, Chủ đầu tư phải mở công khai và đọc to, rõ các thông tin quy định tại Mục 19.5(b) CDNT của tất cả HSDST đã nhận được trước thời điểm đóng thầu. Việc mở HSDST phải được tiến hành công khai theo thời gian và địa điểm quy định tại BDL trước sự chứng kiến của đại diện của các nhà thầu tham dự lễ mở HSDST và đại diện của các cơ quan, tổ chức có liên quan. Việc mở HSDST không phụ thuộc vào sự có mặt hay vắng mặt của đại diện nhà thầu tham dự sơ tuyển.</w:t>
            </w:r>
          </w:p>
          <w:p w14:paraId="50A7C2E0" w14:textId="77777777" w:rsidR="00DE4C59" w:rsidRPr="001E7C1F" w:rsidRDefault="00000000">
            <w:pPr>
              <w:spacing w:line="264" w:lineRule="auto"/>
              <w:ind w:left="170"/>
              <w:jc w:val="both"/>
              <w:rPr>
                <w:sz w:val="28"/>
                <w:szCs w:val="28"/>
              </w:rPr>
            </w:pPr>
            <w:r w:rsidRPr="001E7C1F">
              <w:rPr>
                <w:sz w:val="28"/>
                <w:szCs w:val="28"/>
              </w:rPr>
              <w:t>19.2. Trước tiên Chủ đầu tư sẽ mở và đọc to, rõ các thông tin trong túi đựng văn bản thông báo bên ngoài có ghi chữ “RÚT HỒ SƠ DỰ SƠ TUYỂN”, túi đựng HSDST của nhà thầu có đề nghị rút HSDST sẽ được giữ nguyên niêm phong, không được mở và được trả lại nguyên trạng cho nhà thầu. Chủ đầu tư sẽ không chấp nhận cho nhà thầu rút HSDST nếu văn bản thông báo rút HSDST không kèm theo tài liệu chứng minh người ký văn bản đó là đại diện hợp pháp của nhà thầu hoặc các văn bản này không được công khai trong lễ mở HSDST. Trong trường hợp này, HSDST vẫn được mở theo quy định tại Mục 19.5 CDNT.</w:t>
            </w:r>
          </w:p>
          <w:p w14:paraId="4EEBF8EB" w14:textId="77777777" w:rsidR="00DE4C59" w:rsidRPr="001E7C1F" w:rsidRDefault="00000000">
            <w:pPr>
              <w:spacing w:line="264" w:lineRule="auto"/>
              <w:ind w:left="170"/>
              <w:jc w:val="both"/>
              <w:rPr>
                <w:sz w:val="28"/>
                <w:szCs w:val="28"/>
              </w:rPr>
            </w:pPr>
            <w:r w:rsidRPr="001E7C1F">
              <w:rPr>
                <w:sz w:val="28"/>
                <w:szCs w:val="28"/>
              </w:rPr>
              <w:lastRenderedPageBreak/>
              <w:t>19.3. Tiếp theo, Chủ đầu tư sẽ mở và đọc to, rõ thông tin trong túi đựng văn bản thông báo bên ngoài có ghi chữ “THAY THẾ HỒ SƠ DỰ SƠ TUYỂN” và HSDST thay thế này sẽ được thay cho HSDST bị thay thế. HSDST bị thay thế sẽ không được mở và được trả lại nguyên trạng cho nhà thầu. Chủ đầu tư sẽ không chấp nhận cho nhà thầu thay thế HSDST nếu văn bản thông báo thay thế HSDST không kèm theo tài liệu chứng minh người ký văn bản đó là đại diện hợp pháp của nhà thầu hoặc các văn bản này không được công khai trong lễ mở HSDST. Trong trường hợp này, HSDST bị thay thế vẫn được mở theo quy định tại Mục 19.5 CDNT.</w:t>
            </w:r>
          </w:p>
          <w:p w14:paraId="4DB93EA4" w14:textId="77777777" w:rsidR="00DE4C59" w:rsidRPr="001E7C1F" w:rsidRDefault="00000000">
            <w:pPr>
              <w:spacing w:line="264" w:lineRule="auto"/>
              <w:ind w:left="170"/>
              <w:rPr>
                <w:sz w:val="28"/>
                <w:szCs w:val="28"/>
              </w:rPr>
            </w:pPr>
            <w:r w:rsidRPr="001E7C1F">
              <w:rPr>
                <w:sz w:val="28"/>
                <w:szCs w:val="28"/>
              </w:rPr>
              <w:t xml:space="preserve">19.4. Tiếp theo, đối với các túi đựng văn bản thông báo “SỬA ĐỔI HỒ SƠ DỰ SƠ TUYỂN” thì văn bản thông báo gửi kèm sẽ được mở và đọc to, rõ cùng với HSDST sửa đổi tương ứng. Chủ đầu tư sẽ không chấp nhận cho nhà thầu sửa đổi HSDST nếu văn bản thông báo sửa đổi HSDST không kèm theo tài liệu chứng minh người ký văn bản đó là đại diện hợp pháp của nhà thầu hoặc văn bản này không được công khai trong lễ mở HSDST. </w:t>
            </w:r>
          </w:p>
          <w:p w14:paraId="56A4E94D" w14:textId="77777777" w:rsidR="00DE4C59" w:rsidRPr="001E7C1F" w:rsidRDefault="00000000">
            <w:pPr>
              <w:spacing w:line="264" w:lineRule="auto"/>
              <w:ind w:left="170"/>
              <w:rPr>
                <w:sz w:val="28"/>
                <w:szCs w:val="28"/>
              </w:rPr>
            </w:pPr>
            <w:r w:rsidRPr="001E7C1F">
              <w:rPr>
                <w:sz w:val="28"/>
                <w:szCs w:val="28"/>
              </w:rPr>
              <w:t>19.5. Việc mở HSDST được thực hiện đối với từng HSDST theo thứ tự chữ cái tên của nhà thầu và theo trình tự sau đây:</w:t>
            </w:r>
          </w:p>
          <w:p w14:paraId="0F971301" w14:textId="77777777" w:rsidR="00DE4C59" w:rsidRPr="001E7C1F" w:rsidRDefault="00000000">
            <w:pPr>
              <w:spacing w:line="264" w:lineRule="auto"/>
              <w:ind w:left="170"/>
              <w:rPr>
                <w:sz w:val="28"/>
                <w:szCs w:val="28"/>
              </w:rPr>
            </w:pPr>
            <w:r w:rsidRPr="001E7C1F">
              <w:rPr>
                <w:sz w:val="28"/>
                <w:szCs w:val="28"/>
              </w:rPr>
              <w:t>a) Kiểm tra niêm phong;</w:t>
            </w:r>
          </w:p>
          <w:p w14:paraId="31C0D3A6" w14:textId="77777777" w:rsidR="00DE4C59" w:rsidRPr="001E7C1F" w:rsidRDefault="00000000">
            <w:pPr>
              <w:spacing w:line="264" w:lineRule="auto"/>
              <w:ind w:left="170"/>
              <w:rPr>
                <w:sz w:val="28"/>
                <w:szCs w:val="28"/>
              </w:rPr>
            </w:pPr>
            <w:r w:rsidRPr="001E7C1F">
              <w:rPr>
                <w:sz w:val="28"/>
                <w:szCs w:val="28"/>
              </w:rPr>
              <w:t>b) Mở bản gốc HSDST, HSDST sửa đổi (nếu có), HSDST thay thế (nếu có) và đọc to, rõ tối thiểu các thông tin sau: tên nhà thầu, số lượng bản gốc, bản chụp, thời gian có hiệu lực của HSDST, thời gian có hiệu lực của các thông tin khác mà Chủ đầu tư thấy cần thiết. Chỉ có các HSDST được mở và đọc trong lễ mở HSDST mới được tiếp tục xem xét và đánh giá;</w:t>
            </w:r>
          </w:p>
          <w:p w14:paraId="4D844951" w14:textId="77777777" w:rsidR="00DE4C59" w:rsidRPr="001E7C1F" w:rsidRDefault="00000000">
            <w:pPr>
              <w:spacing w:line="264" w:lineRule="auto"/>
              <w:ind w:left="170"/>
              <w:rPr>
                <w:sz w:val="28"/>
                <w:szCs w:val="28"/>
              </w:rPr>
            </w:pPr>
            <w:r w:rsidRPr="001E7C1F">
              <w:rPr>
                <w:sz w:val="28"/>
                <w:szCs w:val="28"/>
              </w:rPr>
              <w:t>c) Đại diện của Chủ đầu tư phải ký xác nhận vào bản gốc đơn dự sơ tuyển, giấy uỷ quyền của người đại diện theo pháp luật của nhà thầu (nếu có), thỏa thuận liên danh (nếu có). Chủ đầu tư không được loại bỏ bất kỳ HSDST nào khi mở HSDST, trừ các HSDST nộp muộn theo quy định tại Mục 17 CDNT.</w:t>
            </w:r>
          </w:p>
          <w:p w14:paraId="66FD833D" w14:textId="77777777" w:rsidR="00DE4C59" w:rsidRPr="001E7C1F" w:rsidRDefault="00000000">
            <w:pPr>
              <w:spacing w:line="264" w:lineRule="auto"/>
              <w:ind w:left="170"/>
              <w:rPr>
                <w:sz w:val="28"/>
                <w:szCs w:val="28"/>
              </w:rPr>
            </w:pPr>
            <w:r w:rsidRPr="001E7C1F">
              <w:rPr>
                <w:sz w:val="28"/>
                <w:szCs w:val="28"/>
              </w:rPr>
              <w:t xml:space="preserve">19.6. Chủ đầu tư phải lập biên bản mở HSDST trong đó bao gồm các thông tin quy định tại Mục 19.5(b) CDNT. Biên bản mở HSDST phải được ký xác nhận bởi đại diện của Chủ </w:t>
            </w:r>
            <w:r w:rsidRPr="001E7C1F">
              <w:rPr>
                <w:sz w:val="28"/>
                <w:szCs w:val="28"/>
              </w:rPr>
              <w:lastRenderedPageBreak/>
              <w:t>đầu tư và các nhà thầu tham dự lễ mở HSDST. Việc thiếu chữ ký của nhà thầu trong biên bản sẽ không làm cho biên bản mất ý nghĩa và mất hiệu lực. Biên bản mở HSDST sẽ được gửi cho tất cả các nhà thầu tham dự sơ tuyển.</w:t>
            </w:r>
          </w:p>
        </w:tc>
      </w:tr>
      <w:tr w:rsidR="00DE4C59" w:rsidRPr="001E7C1F" w14:paraId="5D23C39C" w14:textId="77777777">
        <w:trPr>
          <w:jc w:val="center"/>
        </w:trPr>
        <w:tc>
          <w:tcPr>
            <w:tcW w:w="1062" w:type="pct"/>
            <w:tcMar>
              <w:top w:w="72" w:type="dxa"/>
              <w:left w:w="72" w:type="dxa"/>
              <w:bottom w:w="72" w:type="dxa"/>
              <w:right w:w="72" w:type="dxa"/>
            </w:tcMar>
          </w:tcPr>
          <w:p w14:paraId="7A5B68D7" w14:textId="77777777" w:rsidR="00DE4C59" w:rsidRPr="001E7C1F" w:rsidRDefault="00000000">
            <w:pPr>
              <w:rPr>
                <w:sz w:val="28"/>
                <w:szCs w:val="28"/>
              </w:rPr>
            </w:pPr>
            <w:r w:rsidRPr="001E7C1F">
              <w:rPr>
                <w:b/>
                <w:sz w:val="28"/>
                <w:szCs w:val="28"/>
              </w:rPr>
              <w:lastRenderedPageBreak/>
              <w:t>20. Bảo mật</w:t>
            </w:r>
          </w:p>
        </w:tc>
        <w:tc>
          <w:tcPr>
            <w:tcW w:w="3938" w:type="pct"/>
            <w:tcMar>
              <w:top w:w="72" w:type="dxa"/>
              <w:left w:w="72" w:type="dxa"/>
              <w:bottom w:w="72" w:type="dxa"/>
              <w:right w:w="72" w:type="dxa"/>
            </w:tcMar>
          </w:tcPr>
          <w:p w14:paraId="1FD1F991" w14:textId="77777777" w:rsidR="00DE4C59" w:rsidRPr="001E7C1F" w:rsidRDefault="00000000">
            <w:pPr>
              <w:spacing w:line="264" w:lineRule="auto"/>
              <w:ind w:left="170"/>
              <w:rPr>
                <w:sz w:val="28"/>
                <w:szCs w:val="28"/>
              </w:rPr>
            </w:pPr>
            <w:r w:rsidRPr="001E7C1F">
              <w:rPr>
                <w:sz w:val="28"/>
                <w:szCs w:val="28"/>
              </w:rPr>
              <w:t>20.1. Thông tin liên quan đến việc đánh giá HSDST và đề nghị phê duyệt kết quả sơ tuyển phải được giữ bí mật và không được phép tiết lộ cho các nhà thầu hay bất kỳ người nào không có liên quan chính thức đến quá trình sơ tuyển cho tới khi công khai kết quả sơ tuyển. Trong mọi trường hợp không được tiết lộ thông tin trong HSDST của nhà thầu này cho nhà thầu khác, trừ thông tin được công khai trong biên bản mở HSDST.</w:t>
            </w:r>
          </w:p>
          <w:p w14:paraId="555FF416" w14:textId="77777777" w:rsidR="00DE4C59" w:rsidRPr="001E7C1F" w:rsidRDefault="00000000">
            <w:pPr>
              <w:spacing w:line="264" w:lineRule="auto"/>
              <w:ind w:left="170"/>
              <w:rPr>
                <w:sz w:val="28"/>
                <w:szCs w:val="28"/>
              </w:rPr>
            </w:pPr>
            <w:r w:rsidRPr="001E7C1F">
              <w:rPr>
                <w:sz w:val="28"/>
                <w:szCs w:val="28"/>
              </w:rPr>
              <w:t>20.2. Trừ trường hợp làm rõ HSDST theo quy định tại Mục 21 CDNT, nhà thầu không được phép tiếp xúc với Chủ đầu tư về các vấn đề liên quan đến HSDST của mình và các vấn đề khác liên quan đến gói thầu trong suốt thời gian từ khi mở HSDST cho đến khi công khai kết quả sơ tuyển.</w:t>
            </w:r>
          </w:p>
        </w:tc>
      </w:tr>
      <w:tr w:rsidR="00DE4C59" w:rsidRPr="001E7C1F" w14:paraId="083D813B" w14:textId="77777777">
        <w:trPr>
          <w:jc w:val="center"/>
        </w:trPr>
        <w:tc>
          <w:tcPr>
            <w:tcW w:w="1062" w:type="pct"/>
            <w:tcMar>
              <w:top w:w="72" w:type="dxa"/>
              <w:left w:w="72" w:type="dxa"/>
              <w:bottom w:w="72" w:type="dxa"/>
              <w:right w:w="72" w:type="dxa"/>
            </w:tcMar>
          </w:tcPr>
          <w:p w14:paraId="40142CC9" w14:textId="77777777" w:rsidR="00DE4C59" w:rsidRPr="001E7C1F" w:rsidRDefault="00000000">
            <w:pPr>
              <w:rPr>
                <w:sz w:val="28"/>
                <w:szCs w:val="28"/>
              </w:rPr>
            </w:pPr>
            <w:r w:rsidRPr="001E7C1F">
              <w:rPr>
                <w:b/>
                <w:sz w:val="28"/>
                <w:szCs w:val="28"/>
              </w:rPr>
              <w:t>21. Làm rõ HSDST</w:t>
            </w:r>
          </w:p>
        </w:tc>
        <w:tc>
          <w:tcPr>
            <w:tcW w:w="3938" w:type="pct"/>
            <w:tcMar>
              <w:top w:w="72" w:type="dxa"/>
              <w:left w:w="72" w:type="dxa"/>
              <w:bottom w:w="72" w:type="dxa"/>
              <w:right w:w="72" w:type="dxa"/>
            </w:tcMar>
          </w:tcPr>
          <w:p w14:paraId="6106F12F" w14:textId="77777777" w:rsidR="00DE4C59" w:rsidRPr="001E7C1F" w:rsidRDefault="00000000">
            <w:pPr>
              <w:spacing w:line="264" w:lineRule="auto"/>
              <w:ind w:left="170"/>
              <w:rPr>
                <w:sz w:val="28"/>
                <w:szCs w:val="28"/>
              </w:rPr>
            </w:pPr>
            <w:r w:rsidRPr="001E7C1F">
              <w:rPr>
                <w:sz w:val="28"/>
                <w:szCs w:val="28"/>
              </w:rPr>
              <w:t>21.1. Sau khi mở HSDST, nhà thầu có trách nhiệm làm rõ HSDST theo yêu cầu của Chủ đầu tư, bao gồm làm rõ về tư cách hợp lệ, năng lực và kinh nghiệm của nhà thầu. Việc làm rõ HSDST phải bảo đảm nguyên tắc không làm thay đổi bản chất của nhà thầu tham dự sơ tuyển và không làm thay đổi nội dung cơ bản của HSDST đã nộp. Nhà thầu phải thông báo cho Chủ đầu tư về việc đã nhận được văn bản yêu cầu làm rõ HSDST bằng một trong những cách sau: gửi văn bản trực tiếp, theo đường bưu điện, fax hoặc thư điện tử.</w:t>
            </w:r>
          </w:p>
          <w:p w14:paraId="625F93EE" w14:textId="77777777" w:rsidR="00DE4C59" w:rsidRPr="001E7C1F" w:rsidRDefault="00000000">
            <w:pPr>
              <w:spacing w:line="264" w:lineRule="auto"/>
              <w:ind w:left="170"/>
              <w:rPr>
                <w:sz w:val="28"/>
                <w:szCs w:val="28"/>
              </w:rPr>
            </w:pPr>
            <w:r w:rsidRPr="001E7C1F">
              <w:rPr>
                <w:sz w:val="28"/>
                <w:szCs w:val="28"/>
              </w:rPr>
              <w:t>21.2. Việc làm rõ HSDST giữa nhà thầu và Chủ đầu tư được thực hiện bằng văn bản.  Các tài liệu không liên quan đến nội dung yêu cầu làm rõ của Chủ đầu tư sẽ không được xem xét, đánh giá, trừ các tài liệu tự làm rõ theo quy định tại Mục 21.3 CDNT.</w:t>
            </w:r>
          </w:p>
          <w:p w14:paraId="07BAF4F8" w14:textId="77777777" w:rsidR="00DE4C59" w:rsidRPr="001E7C1F" w:rsidRDefault="00000000">
            <w:pPr>
              <w:spacing w:line="264" w:lineRule="auto"/>
              <w:ind w:left="170"/>
              <w:rPr>
                <w:sz w:val="28"/>
                <w:szCs w:val="28"/>
              </w:rPr>
            </w:pPr>
            <w:r w:rsidRPr="001E7C1F">
              <w:rPr>
                <w:sz w:val="28"/>
                <w:szCs w:val="28"/>
              </w:rPr>
              <w:t xml:space="preserve">21.3. Trong khoảng thời gian theo quy định tại BDL, trường hợp nhà thầu phát hiện HSDST của mình thiếu các tài liệu chứng minh tư cách hợp lệ, hợp đồng tương tự, báo cáo tài chính, nghĩa vụ kê khai thuế và nộp thuế, tài liệu về nhân sự đã đề xuất trong HSDST thì nhà thầu được gửi tài liệu đến Chủ đầu tư để làm rõ về tư cách hợp lệ, năng lực và kinh </w:t>
            </w:r>
            <w:r w:rsidRPr="001E7C1F">
              <w:rPr>
                <w:sz w:val="28"/>
                <w:szCs w:val="28"/>
              </w:rPr>
              <w:lastRenderedPageBreak/>
              <w:t>nghiệm của mình. Chủ đầu tư có trách nhiệm tiếp nhận các tài liệu làm rõ của nhà thầu để xem xét, đánh giá; các tài liệu làm rõ về tư cách hợp lệ, năng lực và kinh nghiệm là một phần của HSDST. Chủ đầu tư phải thông báo cho nhà thầu về việc đã nhận được các tài liệu làm rõ của nhà thầu bằng một trong những cách sau: gửi văn bản trực tiếp, theo đường bưu điện, fax hoặc thư điện tử.</w:t>
            </w:r>
          </w:p>
          <w:p w14:paraId="2A5489F7" w14:textId="77777777" w:rsidR="00DE4C59" w:rsidRPr="001E7C1F" w:rsidRDefault="00000000">
            <w:pPr>
              <w:spacing w:line="264" w:lineRule="auto"/>
              <w:ind w:left="170"/>
              <w:rPr>
                <w:sz w:val="28"/>
                <w:szCs w:val="28"/>
              </w:rPr>
            </w:pPr>
            <w:r w:rsidRPr="001E7C1F">
              <w:rPr>
                <w:sz w:val="28"/>
                <w:szCs w:val="28"/>
              </w:rPr>
              <w:t>21.4. Việc làm rõ HSDST chỉ được thực hiện giữa Chủ đầu tư và nhà thầu có HSDST cần phải làm rõ và phải bảo đảm nguyên tắc không làm thay đổi bản chất của nhà thầu tham dự sơ tuyển. Nội dung làm rõ HSDST được Chủ đầu tư bảo quản như một phần của HSDST. Đối với các nội dung làm rõ ảnh hưởng trực tiếp đến việc đánh giá tư cách hợp lệ, năng lực, kinh nghiệm nếu quá thời hạn làm rõ mà nhà thầu không có văn bản làm rõ hoặc có văn bản làm rõ nhưng không đáp ứng được yêu cầu của Chủ đầu tư thì Chủ đầu tư sẽ đánh giá HSDST của nhà thầu theo HSDST nộp trước thời điểm đóng thầu. Chủ đầu tư phải dành cho nhà thầu một khoảng thời gian hợp lý để nhà thầu thực hiện việc làm rõ HSDST.</w:t>
            </w:r>
          </w:p>
        </w:tc>
      </w:tr>
      <w:tr w:rsidR="00DE4C59" w:rsidRPr="001E7C1F" w14:paraId="68B683D8" w14:textId="77777777">
        <w:trPr>
          <w:jc w:val="center"/>
        </w:trPr>
        <w:tc>
          <w:tcPr>
            <w:tcW w:w="1062" w:type="pct"/>
            <w:tcMar>
              <w:top w:w="72" w:type="dxa"/>
              <w:left w:w="72" w:type="dxa"/>
              <w:bottom w:w="72" w:type="dxa"/>
              <w:right w:w="72" w:type="dxa"/>
            </w:tcMar>
          </w:tcPr>
          <w:p w14:paraId="3A936643" w14:textId="77777777" w:rsidR="00DE4C59" w:rsidRPr="001E7C1F" w:rsidRDefault="00000000">
            <w:pPr>
              <w:rPr>
                <w:sz w:val="28"/>
                <w:szCs w:val="28"/>
              </w:rPr>
            </w:pPr>
            <w:r w:rsidRPr="001E7C1F">
              <w:rPr>
                <w:b/>
                <w:sz w:val="28"/>
                <w:szCs w:val="28"/>
              </w:rPr>
              <w:lastRenderedPageBreak/>
              <w:t>22. Các sai khác, đặt điều kiện và bỏ sót nội dung</w:t>
            </w:r>
          </w:p>
        </w:tc>
        <w:tc>
          <w:tcPr>
            <w:tcW w:w="3938" w:type="pct"/>
            <w:tcMar>
              <w:top w:w="72" w:type="dxa"/>
              <w:left w:w="72" w:type="dxa"/>
              <w:bottom w:w="72" w:type="dxa"/>
              <w:right w:w="72" w:type="dxa"/>
            </w:tcMar>
          </w:tcPr>
          <w:p w14:paraId="43C6EA29" w14:textId="77777777" w:rsidR="00DE4C59" w:rsidRPr="001E7C1F" w:rsidRDefault="00000000">
            <w:pPr>
              <w:spacing w:line="264" w:lineRule="auto"/>
              <w:ind w:left="170"/>
              <w:rPr>
                <w:sz w:val="28"/>
                <w:szCs w:val="28"/>
              </w:rPr>
            </w:pPr>
            <w:r w:rsidRPr="001E7C1F">
              <w:rPr>
                <w:sz w:val="28"/>
                <w:szCs w:val="28"/>
              </w:rPr>
              <w:t>Các định nghĩa sau đây sẽ được áp dụng cho quá trình đánh giá HSDST:</w:t>
            </w:r>
          </w:p>
          <w:p w14:paraId="41120E39" w14:textId="77777777" w:rsidR="00DE4C59" w:rsidRPr="001E7C1F" w:rsidRDefault="00000000">
            <w:pPr>
              <w:spacing w:line="264" w:lineRule="auto"/>
              <w:ind w:left="170"/>
              <w:rPr>
                <w:sz w:val="28"/>
                <w:szCs w:val="28"/>
              </w:rPr>
            </w:pPr>
            <w:r w:rsidRPr="001E7C1F">
              <w:rPr>
                <w:sz w:val="28"/>
                <w:szCs w:val="28"/>
              </w:rPr>
              <w:t xml:space="preserve">22.1. “Sai khác” là các khác biệt so với yêu cầu nêu trong HSMST; </w:t>
            </w:r>
          </w:p>
          <w:p w14:paraId="6CB866B0" w14:textId="77777777" w:rsidR="00DE4C59" w:rsidRPr="001E7C1F" w:rsidRDefault="00000000">
            <w:pPr>
              <w:spacing w:line="264" w:lineRule="auto"/>
              <w:ind w:left="170"/>
              <w:rPr>
                <w:sz w:val="28"/>
                <w:szCs w:val="28"/>
              </w:rPr>
            </w:pPr>
            <w:r w:rsidRPr="001E7C1F">
              <w:rPr>
                <w:sz w:val="28"/>
                <w:szCs w:val="28"/>
              </w:rPr>
              <w:t>22.2. “Đặt điều kiện” là việc đặt ra các điều kiện có tính hạn chế hoặc thể hiện sự không chấp nhận hoàn toàn đối với các yêu cầu nêu trong HSMST;</w:t>
            </w:r>
          </w:p>
          <w:p w14:paraId="794860CD" w14:textId="77777777" w:rsidR="00DE4C59" w:rsidRPr="001E7C1F" w:rsidRDefault="00000000">
            <w:pPr>
              <w:spacing w:line="264" w:lineRule="auto"/>
              <w:ind w:left="170"/>
              <w:rPr>
                <w:sz w:val="28"/>
                <w:szCs w:val="28"/>
              </w:rPr>
            </w:pPr>
            <w:r w:rsidRPr="001E7C1F">
              <w:rPr>
                <w:sz w:val="28"/>
                <w:szCs w:val="28"/>
              </w:rPr>
              <w:t>22.3. “Bỏ sót nội dung” là việc nhà thầu không cung cấp được một phần hoặc toàn bộ thông tin hay tài liệu theo yêu cầu nêu trong HSMST.</w:t>
            </w:r>
          </w:p>
        </w:tc>
      </w:tr>
      <w:tr w:rsidR="00DE4C59" w:rsidRPr="001E7C1F" w14:paraId="5503B080" w14:textId="77777777">
        <w:trPr>
          <w:jc w:val="center"/>
        </w:trPr>
        <w:tc>
          <w:tcPr>
            <w:tcW w:w="1062" w:type="pct"/>
            <w:tcMar>
              <w:top w:w="72" w:type="dxa"/>
              <w:left w:w="72" w:type="dxa"/>
              <w:bottom w:w="72" w:type="dxa"/>
              <w:right w:w="72" w:type="dxa"/>
            </w:tcMar>
          </w:tcPr>
          <w:p w14:paraId="3CECDA8C" w14:textId="77777777" w:rsidR="00DE4C59" w:rsidRPr="001E7C1F" w:rsidRDefault="00000000">
            <w:pPr>
              <w:rPr>
                <w:sz w:val="28"/>
                <w:szCs w:val="28"/>
              </w:rPr>
            </w:pPr>
            <w:r w:rsidRPr="001E7C1F">
              <w:rPr>
                <w:b/>
                <w:sz w:val="28"/>
                <w:szCs w:val="28"/>
              </w:rPr>
              <w:t>23. Xác định tính đáp ứng của HSDST</w:t>
            </w:r>
          </w:p>
        </w:tc>
        <w:tc>
          <w:tcPr>
            <w:tcW w:w="3938" w:type="pct"/>
            <w:tcMar>
              <w:top w:w="72" w:type="dxa"/>
              <w:left w:w="72" w:type="dxa"/>
              <w:bottom w:w="72" w:type="dxa"/>
              <w:right w:w="72" w:type="dxa"/>
            </w:tcMar>
          </w:tcPr>
          <w:p w14:paraId="658907F8" w14:textId="77777777" w:rsidR="00DE4C59" w:rsidRPr="001E7C1F" w:rsidRDefault="00000000">
            <w:pPr>
              <w:widowControl w:val="0"/>
              <w:spacing w:line="264" w:lineRule="auto"/>
              <w:ind w:left="170"/>
              <w:outlineLvl w:val="3"/>
              <w:rPr>
                <w:sz w:val="28"/>
                <w:szCs w:val="28"/>
              </w:rPr>
            </w:pPr>
            <w:r w:rsidRPr="001E7C1F">
              <w:rPr>
                <w:sz w:val="28"/>
                <w:szCs w:val="28"/>
              </w:rPr>
              <w:t>Tổ chuyên gia xác định tính đáp ứng của HSDST dựa trên nội dung HSDST theo quy định tại Mục 10 CDNT và tiêu chuẩn đánh giá quy định tại Chương III. Nếu HSDST không đáp ứng yêu cầu của HSMST thì HSDST đó sẽ bị loại.</w:t>
            </w:r>
          </w:p>
        </w:tc>
      </w:tr>
      <w:tr w:rsidR="00DE4C59" w:rsidRPr="001E7C1F" w14:paraId="54B1B745" w14:textId="77777777">
        <w:trPr>
          <w:jc w:val="center"/>
        </w:trPr>
        <w:tc>
          <w:tcPr>
            <w:tcW w:w="1062" w:type="pct"/>
            <w:tcMar>
              <w:top w:w="72" w:type="dxa"/>
              <w:left w:w="72" w:type="dxa"/>
              <w:bottom w:w="72" w:type="dxa"/>
              <w:right w:w="72" w:type="dxa"/>
            </w:tcMar>
          </w:tcPr>
          <w:p w14:paraId="0996FE90" w14:textId="77777777" w:rsidR="00DE4C59" w:rsidRPr="001E7C1F" w:rsidRDefault="00000000">
            <w:pPr>
              <w:rPr>
                <w:sz w:val="28"/>
                <w:szCs w:val="28"/>
              </w:rPr>
            </w:pPr>
            <w:r w:rsidRPr="001E7C1F">
              <w:rPr>
                <w:b/>
                <w:sz w:val="28"/>
                <w:szCs w:val="28"/>
              </w:rPr>
              <w:lastRenderedPageBreak/>
              <w:t>24. Đánh giá HSDST</w:t>
            </w:r>
          </w:p>
        </w:tc>
        <w:tc>
          <w:tcPr>
            <w:tcW w:w="3938" w:type="pct"/>
            <w:tcMar>
              <w:top w:w="72" w:type="dxa"/>
              <w:left w:w="72" w:type="dxa"/>
              <w:bottom w:w="72" w:type="dxa"/>
              <w:right w:w="72" w:type="dxa"/>
            </w:tcMar>
          </w:tcPr>
          <w:p w14:paraId="00B0888C" w14:textId="77777777" w:rsidR="00DE4C59" w:rsidRPr="001E7C1F" w:rsidRDefault="00000000">
            <w:pPr>
              <w:widowControl w:val="0"/>
              <w:spacing w:line="264" w:lineRule="auto"/>
              <w:ind w:left="170"/>
              <w:outlineLvl w:val="3"/>
              <w:rPr>
                <w:rFonts w:eastAsia="Arial Unicode MS"/>
                <w:sz w:val="28"/>
                <w:szCs w:val="28"/>
              </w:rPr>
            </w:pPr>
            <w:bookmarkStart w:id="4" w:name="CDNT_33_1"/>
            <w:r w:rsidRPr="001E7C1F">
              <w:rPr>
                <w:rFonts w:eastAsia="Arial Unicode MS"/>
                <w:sz w:val="28"/>
                <w:szCs w:val="28"/>
              </w:rPr>
              <w:t>24.1. Chủ đầu tư, Tổ chuyên gia đánh giá HSDST theo tiêu chuẩn đánh giá quy định tại Chương III. Không được sử dụng bất kỳ tiêu chí hoặc phương pháp đánh giá nào khác ngoài tiêu chí và phương pháp đã quy định trong HSMST.</w:t>
            </w:r>
            <w:bookmarkEnd w:id="4"/>
          </w:p>
          <w:p w14:paraId="0F73191C" w14:textId="77777777" w:rsidR="00DE4C59" w:rsidRPr="001E7C1F" w:rsidRDefault="00000000">
            <w:pPr>
              <w:widowControl w:val="0"/>
              <w:spacing w:line="264" w:lineRule="auto"/>
              <w:ind w:left="170"/>
              <w:outlineLvl w:val="3"/>
              <w:rPr>
                <w:rFonts w:eastAsia="Arial Unicode MS"/>
                <w:sz w:val="28"/>
                <w:szCs w:val="28"/>
              </w:rPr>
            </w:pPr>
            <w:r w:rsidRPr="001E7C1F">
              <w:rPr>
                <w:rFonts w:eastAsia="Arial Unicode MS"/>
                <w:sz w:val="28"/>
                <w:szCs w:val="28"/>
              </w:rPr>
              <w:t>24.2. Kiểm tra và đánh giá tính hợp lệ của HSDST:</w:t>
            </w:r>
          </w:p>
          <w:p w14:paraId="4D970E21" w14:textId="77777777" w:rsidR="00DE4C59" w:rsidRPr="001E7C1F" w:rsidRDefault="00000000">
            <w:pPr>
              <w:widowControl w:val="0"/>
              <w:spacing w:line="264" w:lineRule="auto"/>
              <w:ind w:left="170"/>
              <w:outlineLvl w:val="3"/>
              <w:rPr>
                <w:rFonts w:eastAsia="Arial Unicode MS"/>
                <w:sz w:val="28"/>
                <w:szCs w:val="28"/>
              </w:rPr>
            </w:pPr>
            <w:r w:rsidRPr="001E7C1F">
              <w:rPr>
                <w:rFonts w:eastAsia="Arial Unicode MS"/>
                <w:sz w:val="28"/>
                <w:szCs w:val="28"/>
              </w:rPr>
              <w:t>a) Việc kiểm tra và đánh giá tính hợp lệ của HSDST được thực hiện theo quy định tại Mục 1 Chương III;</w:t>
            </w:r>
          </w:p>
          <w:p w14:paraId="3705EDDB" w14:textId="77777777" w:rsidR="00DE4C59" w:rsidRPr="001E7C1F" w:rsidRDefault="00000000">
            <w:pPr>
              <w:widowControl w:val="0"/>
              <w:spacing w:line="264" w:lineRule="auto"/>
              <w:ind w:left="170"/>
              <w:outlineLvl w:val="3"/>
              <w:rPr>
                <w:rFonts w:eastAsia="Arial Unicode MS"/>
                <w:sz w:val="28"/>
                <w:szCs w:val="28"/>
              </w:rPr>
            </w:pPr>
            <w:r w:rsidRPr="001E7C1F">
              <w:rPr>
                <w:rFonts w:eastAsia="Arial Unicode MS"/>
                <w:sz w:val="28"/>
                <w:szCs w:val="28"/>
              </w:rPr>
              <w:t>b) Nhà thầu có HSDST hợp lệ được xem xét, đánh giá tiếp về năng lực và kinh nghiệm.</w:t>
            </w:r>
          </w:p>
          <w:p w14:paraId="7982AEE4" w14:textId="77777777" w:rsidR="00DE4C59" w:rsidRPr="001E7C1F" w:rsidRDefault="00000000">
            <w:pPr>
              <w:widowControl w:val="0"/>
              <w:tabs>
                <w:tab w:val="left" w:pos="851"/>
              </w:tabs>
              <w:spacing w:line="264" w:lineRule="auto"/>
              <w:ind w:left="170"/>
              <w:jc w:val="both"/>
              <w:outlineLvl w:val="3"/>
              <w:rPr>
                <w:sz w:val="28"/>
                <w:szCs w:val="28"/>
              </w:rPr>
            </w:pPr>
            <w:bookmarkStart w:id="5" w:name="_Toc399947594"/>
            <w:r w:rsidRPr="001E7C1F">
              <w:rPr>
                <w:sz w:val="28"/>
                <w:szCs w:val="28"/>
              </w:rPr>
              <w:t>24.3. Đánh giá về năng lực và kinh nghiệm:</w:t>
            </w:r>
            <w:bookmarkEnd w:id="5"/>
          </w:p>
          <w:p w14:paraId="257C53D8" w14:textId="77777777" w:rsidR="00DE4C59" w:rsidRPr="001E7C1F" w:rsidRDefault="00000000">
            <w:pPr>
              <w:widowControl w:val="0"/>
              <w:tabs>
                <w:tab w:val="left" w:pos="851"/>
              </w:tabs>
              <w:spacing w:line="264" w:lineRule="auto"/>
              <w:ind w:left="170"/>
              <w:jc w:val="both"/>
              <w:outlineLvl w:val="3"/>
              <w:rPr>
                <w:sz w:val="28"/>
                <w:szCs w:val="28"/>
              </w:rPr>
            </w:pPr>
            <w:r w:rsidRPr="001E7C1F">
              <w:rPr>
                <w:sz w:val="28"/>
                <w:szCs w:val="28"/>
              </w:rPr>
              <w:t>a) Việc đánh giá về năng lực và kinh nghiệm được thực hiện theo tiêu chuẩn đánh giá quy định tại Mục 2 Chương III theo phương pháp đạt/không đạt;</w:t>
            </w:r>
          </w:p>
          <w:p w14:paraId="2DA9586A" w14:textId="77777777" w:rsidR="00DE4C59" w:rsidRPr="001E7C1F" w:rsidRDefault="00000000">
            <w:pPr>
              <w:widowControl w:val="0"/>
              <w:spacing w:line="264" w:lineRule="auto"/>
              <w:ind w:left="170"/>
              <w:outlineLvl w:val="3"/>
              <w:rPr>
                <w:rFonts w:eastAsia="Arial Unicode MS"/>
                <w:sz w:val="28"/>
                <w:szCs w:val="28"/>
              </w:rPr>
            </w:pPr>
            <w:bookmarkStart w:id="6" w:name="_Toc399947596"/>
            <w:r w:rsidRPr="001E7C1F">
              <w:rPr>
                <w:rFonts w:eastAsia="Arial Unicode MS"/>
                <w:sz w:val="28"/>
                <w:szCs w:val="28"/>
              </w:rPr>
              <w:t>b) Nhà thầu đáp ứng tất cả yêu cầu về năng lực và kinh nghiệm được xem xét, đưa vào danh sách ngắn.</w:t>
            </w:r>
            <w:bookmarkEnd w:id="6"/>
          </w:p>
        </w:tc>
      </w:tr>
      <w:tr w:rsidR="00DE4C59" w:rsidRPr="001E7C1F" w14:paraId="7B6378BF" w14:textId="77777777">
        <w:trPr>
          <w:jc w:val="center"/>
        </w:trPr>
        <w:tc>
          <w:tcPr>
            <w:tcW w:w="1062" w:type="pct"/>
            <w:tcMar>
              <w:top w:w="72" w:type="dxa"/>
              <w:left w:w="72" w:type="dxa"/>
              <w:bottom w:w="72" w:type="dxa"/>
              <w:right w:w="72" w:type="dxa"/>
            </w:tcMar>
          </w:tcPr>
          <w:p w14:paraId="40D0A6F6" w14:textId="77777777" w:rsidR="00DE4C59" w:rsidRPr="001E7C1F" w:rsidRDefault="00000000">
            <w:pPr>
              <w:rPr>
                <w:sz w:val="28"/>
                <w:szCs w:val="28"/>
              </w:rPr>
            </w:pPr>
            <w:r w:rsidRPr="001E7C1F">
              <w:rPr>
                <w:b/>
                <w:sz w:val="28"/>
                <w:szCs w:val="28"/>
              </w:rPr>
              <w:t>25. Điều kiện xét duyệt trúng sơ tuyển</w:t>
            </w:r>
          </w:p>
        </w:tc>
        <w:tc>
          <w:tcPr>
            <w:tcW w:w="3938" w:type="pct"/>
            <w:tcMar>
              <w:top w:w="72" w:type="dxa"/>
              <w:left w:w="72" w:type="dxa"/>
              <w:bottom w:w="72" w:type="dxa"/>
              <w:right w:w="72" w:type="dxa"/>
            </w:tcMar>
          </w:tcPr>
          <w:p w14:paraId="1FA1FD7E" w14:textId="77777777" w:rsidR="00DE4C59" w:rsidRPr="001E7C1F" w:rsidRDefault="00000000">
            <w:pPr>
              <w:widowControl w:val="0"/>
              <w:spacing w:line="264" w:lineRule="auto"/>
              <w:ind w:left="170"/>
              <w:outlineLvl w:val="3"/>
              <w:rPr>
                <w:sz w:val="28"/>
                <w:szCs w:val="28"/>
                <w:lang w:val="vi-VN"/>
              </w:rPr>
            </w:pPr>
            <w:bookmarkStart w:id="7" w:name="_Toc399947621"/>
            <w:r w:rsidRPr="001E7C1F">
              <w:rPr>
                <w:sz w:val="28"/>
                <w:szCs w:val="28"/>
                <w:lang w:val="vi-VN"/>
              </w:rPr>
              <w:t>Nhà thầu được xem xét, đề nghị trúng sơ tuyển khi đáp ứng đủ các điều kiện sau đây:</w:t>
            </w:r>
          </w:p>
          <w:p w14:paraId="24868140" w14:textId="77777777" w:rsidR="00DE4C59" w:rsidRPr="001E7C1F" w:rsidRDefault="00000000">
            <w:pPr>
              <w:widowControl w:val="0"/>
              <w:spacing w:line="264" w:lineRule="auto"/>
              <w:ind w:left="170"/>
              <w:outlineLvl w:val="3"/>
              <w:rPr>
                <w:sz w:val="28"/>
                <w:szCs w:val="28"/>
                <w:lang w:val="vi-VN"/>
              </w:rPr>
            </w:pPr>
            <w:r w:rsidRPr="001E7C1F">
              <w:rPr>
                <w:sz w:val="28"/>
                <w:szCs w:val="28"/>
                <w:lang w:val="vi-VN"/>
              </w:rPr>
              <w:t>25.1. Có HSDST hợp lệ theo quy định tại Mục 1 Chương III;</w:t>
            </w:r>
          </w:p>
          <w:p w14:paraId="571929BF" w14:textId="77777777" w:rsidR="00DE4C59" w:rsidRPr="001E7C1F" w:rsidRDefault="00000000">
            <w:pPr>
              <w:widowControl w:val="0"/>
              <w:spacing w:line="264" w:lineRule="auto"/>
              <w:ind w:left="170"/>
              <w:outlineLvl w:val="3"/>
              <w:rPr>
                <w:sz w:val="28"/>
                <w:szCs w:val="28"/>
              </w:rPr>
            </w:pPr>
            <w:r w:rsidRPr="001E7C1F">
              <w:rPr>
                <w:sz w:val="28"/>
                <w:szCs w:val="28"/>
                <w:lang w:val="vi-VN"/>
              </w:rPr>
              <w:t xml:space="preserve">25.2. Có năng lực và kinh nghiệm đáp ứng </w:t>
            </w:r>
            <w:r w:rsidRPr="001E7C1F">
              <w:rPr>
                <w:sz w:val="28"/>
                <w:szCs w:val="28"/>
                <w:lang w:val="en-GB"/>
              </w:rPr>
              <w:t>yêu cầu theo</w:t>
            </w:r>
            <w:r w:rsidRPr="001E7C1F">
              <w:rPr>
                <w:sz w:val="28"/>
                <w:szCs w:val="28"/>
                <w:lang w:val="fr-FR"/>
              </w:rPr>
              <w:t xml:space="preserve"> quy định</w:t>
            </w:r>
            <w:r w:rsidRPr="001E7C1F">
              <w:rPr>
                <w:sz w:val="28"/>
                <w:szCs w:val="28"/>
                <w:lang w:val="vi-VN"/>
              </w:rPr>
              <w:t xml:space="preserve"> tại Mục 2 Chương III</w:t>
            </w:r>
            <w:bookmarkEnd w:id="7"/>
            <w:r w:rsidRPr="001E7C1F">
              <w:rPr>
                <w:sz w:val="28"/>
                <w:szCs w:val="28"/>
              </w:rPr>
              <w:t>.</w:t>
            </w:r>
          </w:p>
        </w:tc>
      </w:tr>
      <w:tr w:rsidR="00DE4C59" w:rsidRPr="001E7C1F" w14:paraId="4A240E57" w14:textId="77777777">
        <w:trPr>
          <w:jc w:val="center"/>
        </w:trPr>
        <w:tc>
          <w:tcPr>
            <w:tcW w:w="1062" w:type="pct"/>
            <w:tcMar>
              <w:top w:w="72" w:type="dxa"/>
              <w:left w:w="72" w:type="dxa"/>
              <w:bottom w:w="72" w:type="dxa"/>
              <w:right w:w="72" w:type="dxa"/>
            </w:tcMar>
          </w:tcPr>
          <w:p w14:paraId="321C3AF6" w14:textId="77777777" w:rsidR="00DE4C59" w:rsidRPr="001E7C1F" w:rsidRDefault="00000000">
            <w:pPr>
              <w:rPr>
                <w:sz w:val="28"/>
                <w:szCs w:val="28"/>
              </w:rPr>
            </w:pPr>
            <w:r w:rsidRPr="001E7C1F">
              <w:rPr>
                <w:b/>
                <w:sz w:val="28"/>
                <w:szCs w:val="28"/>
              </w:rPr>
              <w:t>26. Hủy thầu</w:t>
            </w:r>
          </w:p>
        </w:tc>
        <w:tc>
          <w:tcPr>
            <w:tcW w:w="3938" w:type="pct"/>
            <w:tcMar>
              <w:top w:w="72" w:type="dxa"/>
              <w:left w:w="72" w:type="dxa"/>
              <w:bottom w:w="72" w:type="dxa"/>
              <w:right w:w="72" w:type="dxa"/>
            </w:tcMar>
          </w:tcPr>
          <w:p w14:paraId="000EC7B6" w14:textId="77777777" w:rsidR="00DE4C59" w:rsidRPr="001E7C1F" w:rsidRDefault="00000000">
            <w:pPr>
              <w:widowControl w:val="0"/>
              <w:spacing w:line="264" w:lineRule="auto"/>
              <w:ind w:left="170"/>
              <w:outlineLvl w:val="3"/>
              <w:rPr>
                <w:sz w:val="28"/>
                <w:szCs w:val="28"/>
              </w:rPr>
            </w:pPr>
            <w:r w:rsidRPr="001E7C1F">
              <w:rPr>
                <w:sz w:val="28"/>
                <w:szCs w:val="28"/>
              </w:rPr>
              <w:t xml:space="preserve">26.1. </w:t>
            </w:r>
            <w:bookmarkStart w:id="8" w:name="CDNT_36_1"/>
            <w:r w:rsidRPr="001E7C1F">
              <w:rPr>
                <w:sz w:val="28"/>
                <w:szCs w:val="28"/>
              </w:rPr>
              <w:t>Chủ đầu tư sẽ thông báo hủy thầu trong trường hợp sau đây</w:t>
            </w:r>
            <w:bookmarkEnd w:id="8"/>
            <w:r w:rsidRPr="001E7C1F">
              <w:rPr>
                <w:sz w:val="28"/>
                <w:szCs w:val="28"/>
              </w:rPr>
              <w:t>:</w:t>
            </w:r>
          </w:p>
          <w:p w14:paraId="52104A83" w14:textId="77777777" w:rsidR="00DE4C59" w:rsidRPr="001E7C1F" w:rsidRDefault="00000000">
            <w:pPr>
              <w:widowControl w:val="0"/>
              <w:spacing w:line="264" w:lineRule="auto"/>
              <w:ind w:left="170"/>
              <w:outlineLvl w:val="3"/>
              <w:rPr>
                <w:sz w:val="28"/>
                <w:szCs w:val="28"/>
              </w:rPr>
            </w:pPr>
            <w:r w:rsidRPr="001E7C1F">
              <w:rPr>
                <w:sz w:val="28"/>
                <w:szCs w:val="28"/>
              </w:rPr>
              <w:t>a) Tất cả HSDST không đáp ứng được các yêu cầu của HSMST;</w:t>
            </w:r>
          </w:p>
          <w:p w14:paraId="560762AD" w14:textId="77777777" w:rsidR="00DE4C59" w:rsidRPr="001E7C1F" w:rsidRDefault="00000000">
            <w:pPr>
              <w:widowControl w:val="0"/>
              <w:spacing w:line="264" w:lineRule="auto"/>
              <w:ind w:left="170"/>
              <w:outlineLvl w:val="3"/>
              <w:rPr>
                <w:sz w:val="28"/>
                <w:szCs w:val="28"/>
              </w:rPr>
            </w:pPr>
            <w:r w:rsidRPr="001E7C1F">
              <w:rPr>
                <w:sz w:val="28"/>
                <w:szCs w:val="28"/>
              </w:rPr>
              <w:t>b) 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HSMST;</w:t>
            </w:r>
          </w:p>
          <w:p w14:paraId="74615B37" w14:textId="77777777" w:rsidR="00DE4C59" w:rsidRPr="001E7C1F" w:rsidRDefault="00000000">
            <w:pPr>
              <w:widowControl w:val="0"/>
              <w:spacing w:line="264" w:lineRule="auto"/>
              <w:ind w:left="170"/>
              <w:outlineLvl w:val="3"/>
              <w:rPr>
                <w:sz w:val="28"/>
                <w:szCs w:val="28"/>
              </w:rPr>
            </w:pPr>
            <w:r w:rsidRPr="001E7C1F">
              <w:rPr>
                <w:sz w:val="28"/>
                <w:szCs w:val="28"/>
              </w:rPr>
              <w:t>c) HSMST không tuân thủ quy định của Luật Đấu thầu, quy định khác của pháp luật có liên quan dẫn đến nhà thầu trúng sơ tuyển không đáp ứng yêu cầu của HSMST;</w:t>
            </w:r>
          </w:p>
          <w:p w14:paraId="55F53B0D" w14:textId="77777777" w:rsidR="00DE4C59" w:rsidRPr="001E7C1F" w:rsidRDefault="00000000">
            <w:pPr>
              <w:widowControl w:val="0"/>
              <w:spacing w:line="264" w:lineRule="auto"/>
              <w:ind w:left="170"/>
              <w:outlineLvl w:val="3"/>
              <w:rPr>
                <w:sz w:val="28"/>
                <w:szCs w:val="28"/>
              </w:rPr>
            </w:pPr>
            <w:r w:rsidRPr="001E7C1F">
              <w:rPr>
                <w:sz w:val="28"/>
                <w:szCs w:val="28"/>
              </w:rPr>
              <w:lastRenderedPageBreak/>
              <w:t xml:space="preserve">d) Tổ chức, cá nhân khác ngoài nhà thầu trúng sơ tuyển thực hiện hành vi bị cấm quy định tại </w:t>
            </w:r>
            <w:bookmarkStart w:id="9" w:name="tc_33"/>
            <w:r w:rsidRPr="001E7C1F">
              <w:rPr>
                <w:sz w:val="28"/>
                <w:szCs w:val="28"/>
              </w:rPr>
              <w:t>Điều 16 của Luật Đấu thầu</w:t>
            </w:r>
            <w:bookmarkEnd w:id="9"/>
            <w:r w:rsidRPr="001E7C1F">
              <w:rPr>
                <w:sz w:val="28"/>
                <w:szCs w:val="28"/>
              </w:rPr>
              <w:t xml:space="preserve"> dẫn đến sai lệch kết quả sơ tuyển;</w:t>
            </w:r>
          </w:p>
          <w:p w14:paraId="3BE7351E" w14:textId="77777777" w:rsidR="00DE4C59" w:rsidRPr="001E7C1F" w:rsidRDefault="00000000">
            <w:pPr>
              <w:widowControl w:val="0"/>
              <w:spacing w:line="264" w:lineRule="auto"/>
              <w:ind w:left="170"/>
              <w:outlineLvl w:val="3"/>
              <w:rPr>
                <w:sz w:val="28"/>
                <w:szCs w:val="28"/>
              </w:rPr>
            </w:pPr>
            <w:r w:rsidRPr="001E7C1F">
              <w:rPr>
                <w:sz w:val="28"/>
                <w:szCs w:val="28"/>
              </w:rPr>
              <w:t>đ) Dự án không được phê duyệt hoặc điều ước quốc tế, thỏa thuận vay nước ngoài không được ký kết mà không thể bố trí nguồn vốn khác đối với đấu thầu trước.</w:t>
            </w:r>
          </w:p>
          <w:p w14:paraId="2FEDA01C" w14:textId="77777777" w:rsidR="00DE4C59" w:rsidRPr="001E7C1F" w:rsidRDefault="00000000">
            <w:pPr>
              <w:widowControl w:val="0"/>
              <w:tabs>
                <w:tab w:val="left" w:pos="485"/>
              </w:tabs>
              <w:spacing w:line="264" w:lineRule="auto"/>
              <w:ind w:left="170"/>
              <w:outlineLvl w:val="3"/>
              <w:rPr>
                <w:strike/>
                <w:vanish/>
                <w:sz w:val="28"/>
                <w:szCs w:val="28"/>
              </w:rPr>
            </w:pPr>
            <w:r w:rsidRPr="001E7C1F">
              <w:rPr>
                <w:sz w:val="28"/>
                <w:szCs w:val="28"/>
              </w:rPr>
              <w:t>26.2. Tổ chức, cá nhân vi phạm quy định pháp luật về đấu thầu dẫn đến hủy thầu theo quy định tại Mục 26.1(c) và Mục 26.1(d) CDNT phải đền bù chi phí cho các bên liên quan để bù đắp chi phí tổ chức đấu thầu lại và bị xử lý theo quy định của pháp luật.</w:t>
            </w:r>
          </w:p>
        </w:tc>
      </w:tr>
      <w:tr w:rsidR="00DE4C59" w:rsidRPr="001E7C1F" w14:paraId="717738EB" w14:textId="77777777">
        <w:trPr>
          <w:jc w:val="center"/>
        </w:trPr>
        <w:tc>
          <w:tcPr>
            <w:tcW w:w="1062" w:type="pct"/>
            <w:tcMar>
              <w:top w:w="72" w:type="dxa"/>
              <w:left w:w="72" w:type="dxa"/>
              <w:bottom w:w="72" w:type="dxa"/>
              <w:right w:w="72" w:type="dxa"/>
            </w:tcMar>
          </w:tcPr>
          <w:p w14:paraId="6446F3F9" w14:textId="77777777" w:rsidR="00DE4C59" w:rsidRPr="001E7C1F" w:rsidRDefault="00000000">
            <w:pPr>
              <w:rPr>
                <w:sz w:val="28"/>
                <w:szCs w:val="28"/>
              </w:rPr>
            </w:pPr>
            <w:r w:rsidRPr="001E7C1F">
              <w:rPr>
                <w:b/>
                <w:sz w:val="28"/>
                <w:szCs w:val="28"/>
              </w:rPr>
              <w:lastRenderedPageBreak/>
              <w:t>27. Thông báo kết quả sơ tuyển</w:t>
            </w:r>
          </w:p>
        </w:tc>
        <w:tc>
          <w:tcPr>
            <w:tcW w:w="3938" w:type="pct"/>
            <w:tcMar>
              <w:top w:w="72" w:type="dxa"/>
              <w:left w:w="72" w:type="dxa"/>
              <w:bottom w:w="72" w:type="dxa"/>
              <w:right w:w="72" w:type="dxa"/>
            </w:tcMar>
          </w:tcPr>
          <w:p w14:paraId="110A8588" w14:textId="77777777" w:rsidR="00DE4C59" w:rsidRPr="001E7C1F" w:rsidRDefault="00000000">
            <w:pPr>
              <w:widowControl w:val="0"/>
              <w:spacing w:line="264" w:lineRule="auto"/>
              <w:ind w:left="173"/>
              <w:outlineLvl w:val="3"/>
              <w:rPr>
                <w:sz w:val="28"/>
                <w:szCs w:val="28"/>
              </w:rPr>
            </w:pPr>
            <w:r w:rsidRPr="001E7C1F">
              <w:rPr>
                <w:sz w:val="28"/>
                <w:szCs w:val="28"/>
              </w:rPr>
              <w:t>27.1. Sau khi có quyết định phê duyệt kết quả sơ tuyển, Chủ đầu tư đăng tải thông tin về kết quả sơ tuyển trên Hệ thống mạng trong vòng 05 ngày làm việc, kể từ ngày Chủ đầu tư phê duyệt kết quả sơ tuyển. Nội dung thông tin đăng tải bao gồm:</w:t>
            </w:r>
          </w:p>
          <w:p w14:paraId="5BB15F5D" w14:textId="77777777" w:rsidR="00DE4C59" w:rsidRPr="001E7C1F" w:rsidRDefault="00000000">
            <w:pPr>
              <w:widowControl w:val="0"/>
              <w:spacing w:line="264" w:lineRule="auto"/>
              <w:ind w:left="173"/>
              <w:outlineLvl w:val="3"/>
              <w:rPr>
                <w:sz w:val="28"/>
                <w:szCs w:val="28"/>
              </w:rPr>
            </w:pPr>
            <w:r w:rsidRPr="001E7C1F">
              <w:rPr>
                <w:sz w:val="28"/>
                <w:szCs w:val="28"/>
              </w:rPr>
              <w:t>a) Thông tin về gói thầu:</w:t>
            </w:r>
          </w:p>
          <w:p w14:paraId="3EA44C06" w14:textId="77777777" w:rsidR="00DE4C59" w:rsidRPr="001E7C1F" w:rsidRDefault="00000000">
            <w:pPr>
              <w:widowControl w:val="0"/>
              <w:spacing w:line="264" w:lineRule="auto"/>
              <w:ind w:left="173"/>
              <w:outlineLvl w:val="3"/>
              <w:rPr>
                <w:sz w:val="28"/>
                <w:szCs w:val="28"/>
              </w:rPr>
            </w:pPr>
            <w:r w:rsidRPr="001E7C1F">
              <w:rPr>
                <w:sz w:val="28"/>
                <w:szCs w:val="28"/>
              </w:rPr>
              <w:t>- Số TBMST;</w:t>
            </w:r>
          </w:p>
          <w:p w14:paraId="400568D5" w14:textId="77777777" w:rsidR="00DE4C59" w:rsidRPr="001E7C1F" w:rsidRDefault="00000000">
            <w:pPr>
              <w:widowControl w:val="0"/>
              <w:spacing w:line="264" w:lineRule="auto"/>
              <w:ind w:left="173"/>
              <w:outlineLvl w:val="3"/>
              <w:rPr>
                <w:sz w:val="28"/>
                <w:szCs w:val="28"/>
              </w:rPr>
            </w:pPr>
            <w:r w:rsidRPr="001E7C1F">
              <w:rPr>
                <w:sz w:val="28"/>
                <w:szCs w:val="28"/>
              </w:rPr>
              <w:t>- Tên gói thầu;</w:t>
            </w:r>
          </w:p>
          <w:p w14:paraId="2A938760" w14:textId="77777777" w:rsidR="00DE4C59" w:rsidRPr="001E7C1F" w:rsidRDefault="00000000">
            <w:pPr>
              <w:widowControl w:val="0"/>
              <w:spacing w:line="264" w:lineRule="auto"/>
              <w:ind w:left="173"/>
              <w:outlineLvl w:val="3"/>
              <w:rPr>
                <w:sz w:val="28"/>
                <w:szCs w:val="28"/>
              </w:rPr>
            </w:pPr>
            <w:r w:rsidRPr="001E7C1F">
              <w:rPr>
                <w:sz w:val="28"/>
                <w:szCs w:val="28"/>
              </w:rPr>
              <w:t>- Giá gói thầu hoặc dự toán được duyệt (nếu có);</w:t>
            </w:r>
          </w:p>
          <w:p w14:paraId="78BD391A" w14:textId="77777777" w:rsidR="00DE4C59" w:rsidRPr="001E7C1F" w:rsidRDefault="00000000">
            <w:pPr>
              <w:widowControl w:val="0"/>
              <w:spacing w:line="264" w:lineRule="auto"/>
              <w:ind w:left="173"/>
              <w:outlineLvl w:val="3"/>
              <w:rPr>
                <w:sz w:val="28"/>
                <w:szCs w:val="28"/>
              </w:rPr>
            </w:pPr>
            <w:r w:rsidRPr="001E7C1F">
              <w:rPr>
                <w:sz w:val="28"/>
                <w:szCs w:val="28"/>
              </w:rPr>
              <w:t>- Tên Chủ đầu tư;</w:t>
            </w:r>
          </w:p>
          <w:p w14:paraId="0E448260" w14:textId="77777777" w:rsidR="00DE4C59" w:rsidRPr="001E7C1F" w:rsidRDefault="00000000">
            <w:pPr>
              <w:widowControl w:val="0"/>
              <w:spacing w:line="264" w:lineRule="auto"/>
              <w:ind w:left="173"/>
              <w:outlineLvl w:val="3"/>
              <w:rPr>
                <w:sz w:val="28"/>
                <w:szCs w:val="28"/>
              </w:rPr>
            </w:pPr>
            <w:r w:rsidRPr="001E7C1F">
              <w:rPr>
                <w:sz w:val="28"/>
                <w:szCs w:val="28"/>
              </w:rPr>
              <w:t>- Hình thức lựa chọn nhà thầu;</w:t>
            </w:r>
          </w:p>
          <w:p w14:paraId="754A4DF3" w14:textId="77777777" w:rsidR="00DE4C59" w:rsidRPr="001E7C1F" w:rsidRDefault="00000000">
            <w:pPr>
              <w:widowControl w:val="0"/>
              <w:spacing w:line="264" w:lineRule="auto"/>
              <w:ind w:left="173"/>
              <w:outlineLvl w:val="3"/>
              <w:rPr>
                <w:sz w:val="28"/>
                <w:szCs w:val="28"/>
              </w:rPr>
            </w:pPr>
            <w:r w:rsidRPr="001E7C1F">
              <w:rPr>
                <w:sz w:val="28"/>
                <w:szCs w:val="28"/>
              </w:rPr>
              <w:t>- Loại hợp đồng;</w:t>
            </w:r>
          </w:p>
          <w:p w14:paraId="3E9D6282" w14:textId="77777777" w:rsidR="00DE4C59" w:rsidRPr="001E7C1F" w:rsidRDefault="00000000">
            <w:pPr>
              <w:widowControl w:val="0"/>
              <w:spacing w:line="264" w:lineRule="auto"/>
              <w:ind w:left="173"/>
              <w:outlineLvl w:val="3"/>
              <w:rPr>
                <w:sz w:val="28"/>
                <w:szCs w:val="28"/>
              </w:rPr>
            </w:pPr>
            <w:r w:rsidRPr="001E7C1F">
              <w:rPr>
                <w:sz w:val="28"/>
                <w:szCs w:val="28"/>
              </w:rPr>
              <w:t>- Thời gian thực hiện gói thầu;</w:t>
            </w:r>
          </w:p>
          <w:p w14:paraId="36D8D930" w14:textId="77777777" w:rsidR="00DE4C59" w:rsidRPr="001E7C1F" w:rsidRDefault="00000000">
            <w:pPr>
              <w:widowControl w:val="0"/>
              <w:spacing w:line="264" w:lineRule="auto"/>
              <w:ind w:left="173"/>
              <w:outlineLvl w:val="3"/>
              <w:rPr>
                <w:sz w:val="28"/>
                <w:szCs w:val="28"/>
              </w:rPr>
            </w:pPr>
            <w:r w:rsidRPr="001E7C1F">
              <w:rPr>
                <w:sz w:val="28"/>
                <w:szCs w:val="28"/>
              </w:rPr>
              <w:t>b) Thông tin về nhà thầu trúng sơ tuyển:</w:t>
            </w:r>
          </w:p>
          <w:p w14:paraId="3810D69D" w14:textId="77777777" w:rsidR="00DE4C59" w:rsidRPr="001E7C1F" w:rsidRDefault="00000000">
            <w:pPr>
              <w:widowControl w:val="0"/>
              <w:spacing w:line="264" w:lineRule="auto"/>
              <w:ind w:left="173"/>
              <w:outlineLvl w:val="3"/>
              <w:rPr>
                <w:sz w:val="28"/>
                <w:szCs w:val="28"/>
              </w:rPr>
            </w:pPr>
            <w:r w:rsidRPr="001E7C1F">
              <w:rPr>
                <w:sz w:val="28"/>
                <w:szCs w:val="28"/>
              </w:rPr>
              <w:t>- Mã số thuế;</w:t>
            </w:r>
          </w:p>
          <w:p w14:paraId="79060625" w14:textId="77777777" w:rsidR="00DE4C59" w:rsidRPr="001E7C1F" w:rsidRDefault="00000000">
            <w:pPr>
              <w:widowControl w:val="0"/>
              <w:spacing w:line="264" w:lineRule="auto"/>
              <w:ind w:left="173"/>
              <w:outlineLvl w:val="3"/>
              <w:rPr>
                <w:sz w:val="28"/>
                <w:szCs w:val="28"/>
              </w:rPr>
            </w:pPr>
            <w:r w:rsidRPr="001E7C1F">
              <w:rPr>
                <w:sz w:val="28"/>
                <w:szCs w:val="28"/>
              </w:rPr>
              <w:t>- Tên nhà thầu;</w:t>
            </w:r>
          </w:p>
          <w:p w14:paraId="7726B3B9" w14:textId="77777777" w:rsidR="00DE4C59" w:rsidRPr="001E7C1F" w:rsidRDefault="00000000">
            <w:pPr>
              <w:widowControl w:val="0"/>
              <w:spacing w:line="264" w:lineRule="auto"/>
              <w:ind w:left="173"/>
              <w:outlineLvl w:val="3"/>
              <w:rPr>
                <w:sz w:val="28"/>
                <w:szCs w:val="28"/>
              </w:rPr>
            </w:pPr>
            <w:r w:rsidRPr="001E7C1F">
              <w:rPr>
                <w:sz w:val="28"/>
                <w:szCs w:val="28"/>
              </w:rPr>
              <w:t>c) Ngày phê duyệt, số quyết định phê duyệt kết quả sơ tuyển;</w:t>
            </w:r>
          </w:p>
          <w:p w14:paraId="22C9AAD5" w14:textId="77777777" w:rsidR="00DE4C59" w:rsidRPr="001E7C1F" w:rsidRDefault="00000000">
            <w:pPr>
              <w:widowControl w:val="0"/>
              <w:spacing w:line="264" w:lineRule="auto"/>
              <w:ind w:left="173"/>
              <w:outlineLvl w:val="3"/>
              <w:rPr>
                <w:sz w:val="28"/>
                <w:szCs w:val="28"/>
              </w:rPr>
            </w:pPr>
            <w:r w:rsidRPr="001E7C1F">
              <w:rPr>
                <w:sz w:val="28"/>
                <w:szCs w:val="28"/>
              </w:rPr>
              <w:t>d) Danh sách nhà thầu không được lựa chọn và tóm tắt về lý do không được lựa chọn của từng nhà thầu.</w:t>
            </w:r>
          </w:p>
          <w:p w14:paraId="2DAB7323" w14:textId="77777777" w:rsidR="00DE4C59" w:rsidRPr="001E7C1F" w:rsidRDefault="00000000">
            <w:pPr>
              <w:widowControl w:val="0"/>
              <w:spacing w:line="264" w:lineRule="auto"/>
              <w:ind w:left="173"/>
              <w:outlineLvl w:val="3"/>
              <w:rPr>
                <w:sz w:val="28"/>
                <w:szCs w:val="28"/>
              </w:rPr>
            </w:pPr>
            <w:r w:rsidRPr="001E7C1F">
              <w:rPr>
                <w:sz w:val="28"/>
                <w:szCs w:val="28"/>
              </w:rPr>
              <w:t xml:space="preserve">27.2. Ngoài việc đăng tải theo quy định tại Mục 27.1 CDNT, sau khi có quyết định phê duyệt kết quả sơ tuyển, Chủ đầu tư gửi văn bản thông báo kết quả sơ tuyển cho các </w:t>
            </w:r>
            <w:r w:rsidRPr="001E7C1F">
              <w:rPr>
                <w:sz w:val="28"/>
                <w:szCs w:val="28"/>
              </w:rPr>
              <w:lastRenderedPageBreak/>
              <w:t>nhà thầu tham dự sơ tuyển thông qua địa chỉ hòm thư điện tử của nhà thầu trong vòng 07 ngày làm việc, kể từ ngày văn bản được ban hành. Nội dung thông báo kết quả sơ tuyển bao gồm:</w:t>
            </w:r>
          </w:p>
          <w:p w14:paraId="256CE3AD" w14:textId="77777777" w:rsidR="00DE4C59" w:rsidRPr="001E7C1F" w:rsidRDefault="00000000">
            <w:pPr>
              <w:widowControl w:val="0"/>
              <w:spacing w:line="264" w:lineRule="auto"/>
              <w:ind w:left="173"/>
              <w:outlineLvl w:val="3"/>
              <w:rPr>
                <w:sz w:val="28"/>
                <w:szCs w:val="28"/>
              </w:rPr>
            </w:pPr>
            <w:r w:rsidRPr="001E7C1F">
              <w:rPr>
                <w:sz w:val="28"/>
                <w:szCs w:val="28"/>
              </w:rPr>
              <w:t>a) Tên nhà thầu trúng sơ tuyển;</w:t>
            </w:r>
          </w:p>
          <w:p w14:paraId="5D673525" w14:textId="77777777" w:rsidR="00DE4C59" w:rsidRPr="001E7C1F" w:rsidRDefault="00000000">
            <w:pPr>
              <w:widowControl w:val="0"/>
              <w:spacing w:line="264" w:lineRule="auto"/>
              <w:ind w:left="173"/>
              <w:outlineLvl w:val="3"/>
              <w:rPr>
                <w:sz w:val="28"/>
                <w:szCs w:val="28"/>
              </w:rPr>
            </w:pPr>
            <w:r w:rsidRPr="001E7C1F">
              <w:rPr>
                <w:sz w:val="28"/>
                <w:szCs w:val="28"/>
              </w:rPr>
              <w:t>b) Danh sách nhà thầu không được lựa chọn và tóm tắt về lý do không được lựa chọn của từng nhà thầu.</w:t>
            </w:r>
          </w:p>
          <w:p w14:paraId="5B6EA95A" w14:textId="77777777" w:rsidR="00DE4C59" w:rsidRPr="001E7C1F" w:rsidRDefault="00000000">
            <w:pPr>
              <w:widowControl w:val="0"/>
              <w:spacing w:line="264" w:lineRule="auto"/>
              <w:ind w:left="173"/>
              <w:outlineLvl w:val="3"/>
              <w:rPr>
                <w:sz w:val="28"/>
                <w:szCs w:val="28"/>
              </w:rPr>
            </w:pPr>
            <w:r w:rsidRPr="001E7C1F">
              <w:rPr>
                <w:sz w:val="28"/>
                <w:szCs w:val="28"/>
              </w:rPr>
              <w:t>27.3. Trường hợp có yêu cầu giải thích lý do cụ thể nhà thầu không trúng sơ tuyển, nhà thầu gửi văn bản hoặc gặp trực tiếp Chủ đầu tư. Chủ đầu tư có trách nhiệm trả lời yêu cầu của nhà thầu trong thời hạn 02 ngày làm việc kể từ ngày nhận được yêu cầu của nhà thầu.</w:t>
            </w:r>
          </w:p>
          <w:p w14:paraId="3F63C487" w14:textId="77777777" w:rsidR="00DE4C59" w:rsidRPr="001E7C1F" w:rsidRDefault="00000000">
            <w:pPr>
              <w:widowControl w:val="0"/>
              <w:spacing w:line="264" w:lineRule="auto"/>
              <w:ind w:left="173"/>
              <w:outlineLvl w:val="3"/>
              <w:rPr>
                <w:sz w:val="28"/>
                <w:szCs w:val="28"/>
              </w:rPr>
            </w:pPr>
            <w:r w:rsidRPr="001E7C1F">
              <w:rPr>
                <w:sz w:val="28"/>
                <w:szCs w:val="28"/>
              </w:rPr>
              <w:t>27.4. Trường hợp hủy thầu theo quy định tại Mục 26.1 CDNT, trong thông báo kết quả sơ tuyển và trên Hệ thống mạng phải nêu rõ lý do hủy thầu.</w:t>
            </w:r>
          </w:p>
        </w:tc>
      </w:tr>
      <w:tr w:rsidR="00DE4C59" w:rsidRPr="001E7C1F" w14:paraId="68BCF580" w14:textId="77777777">
        <w:trPr>
          <w:jc w:val="center"/>
        </w:trPr>
        <w:tc>
          <w:tcPr>
            <w:tcW w:w="1062" w:type="pct"/>
            <w:tcMar>
              <w:top w:w="72" w:type="dxa"/>
              <w:left w:w="72" w:type="dxa"/>
              <w:bottom w:w="72" w:type="dxa"/>
              <w:right w:w="72" w:type="dxa"/>
            </w:tcMar>
          </w:tcPr>
          <w:p w14:paraId="05CF9353" w14:textId="77777777" w:rsidR="00DE4C59" w:rsidRPr="001E7C1F" w:rsidRDefault="00000000">
            <w:pPr>
              <w:rPr>
                <w:sz w:val="28"/>
                <w:szCs w:val="28"/>
              </w:rPr>
            </w:pPr>
            <w:r w:rsidRPr="001E7C1F">
              <w:rPr>
                <w:b/>
                <w:sz w:val="28"/>
                <w:szCs w:val="28"/>
              </w:rPr>
              <w:lastRenderedPageBreak/>
              <w:t>28. Giải quyết kiến nghị trong đấu thầu</w:t>
            </w:r>
          </w:p>
        </w:tc>
        <w:tc>
          <w:tcPr>
            <w:tcW w:w="3938" w:type="pct"/>
            <w:tcMar>
              <w:top w:w="72" w:type="dxa"/>
              <w:left w:w="72" w:type="dxa"/>
              <w:bottom w:w="72" w:type="dxa"/>
              <w:right w:w="72" w:type="dxa"/>
            </w:tcMar>
          </w:tcPr>
          <w:p w14:paraId="075385B0" w14:textId="77777777" w:rsidR="00DE4C59" w:rsidRPr="001E7C1F" w:rsidRDefault="00000000">
            <w:pPr>
              <w:widowControl w:val="0"/>
              <w:spacing w:line="264" w:lineRule="auto"/>
              <w:ind w:left="170"/>
              <w:outlineLvl w:val="3"/>
              <w:rPr>
                <w:sz w:val="28"/>
                <w:szCs w:val="28"/>
              </w:rPr>
            </w:pPr>
            <w:r w:rsidRPr="001E7C1F">
              <w:rPr>
                <w:sz w:val="28"/>
                <w:szCs w:val="28"/>
              </w:rPr>
              <w:t xml:space="preserve">28.1. Khi thấy quyền và lợi ích hợp pháp bị ảnh hưởng, nhà thầu, cơ quan, tổ chức được kiến nghị Hội đồng giải quyết kiến nghị, người có thẩm quyền, Chủ đầu tư xem xét lại các vấn đề trong quá trình sơ tuyển, kết quả sơ tuyển theo quy định tại </w:t>
            </w:r>
            <w:bookmarkStart w:id="10" w:name="tc_89"/>
            <w:r w:rsidRPr="001E7C1F">
              <w:rPr>
                <w:sz w:val="28"/>
                <w:szCs w:val="28"/>
              </w:rPr>
              <w:t xml:space="preserve">Điều 89 của </w:t>
            </w:r>
            <w:bookmarkEnd w:id="10"/>
            <w:r w:rsidRPr="001E7C1F">
              <w:rPr>
                <w:sz w:val="28"/>
                <w:szCs w:val="28"/>
              </w:rPr>
              <w:t>Luật Đấu thầu và các Điều 137, 138 và 139 của Nghị định số 214/2025/NĐ-CP.</w:t>
            </w:r>
          </w:p>
          <w:p w14:paraId="2A3C5CB3" w14:textId="77777777" w:rsidR="00DE4C59" w:rsidRPr="001E7C1F" w:rsidRDefault="00000000">
            <w:pPr>
              <w:widowControl w:val="0"/>
              <w:spacing w:line="264" w:lineRule="auto"/>
              <w:ind w:left="170"/>
              <w:outlineLvl w:val="3"/>
              <w:rPr>
                <w:b/>
                <w:i/>
                <w:sz w:val="28"/>
                <w:szCs w:val="28"/>
              </w:rPr>
            </w:pPr>
            <w:r w:rsidRPr="001E7C1F">
              <w:rPr>
                <w:sz w:val="28"/>
                <w:szCs w:val="28"/>
              </w:rPr>
              <w:t xml:space="preserve">28.2. Nhà thầu gửi kiến nghị theo địa chỉ quy định tại </w:t>
            </w:r>
            <w:r w:rsidRPr="001E7C1F">
              <w:rPr>
                <w:b/>
                <w:sz w:val="28"/>
                <w:szCs w:val="28"/>
              </w:rPr>
              <w:t>BDL</w:t>
            </w:r>
            <w:r w:rsidRPr="001E7C1F">
              <w:rPr>
                <w:sz w:val="28"/>
                <w:szCs w:val="28"/>
              </w:rPr>
              <w:t>.</w:t>
            </w:r>
          </w:p>
        </w:tc>
      </w:tr>
    </w:tbl>
    <w:p w14:paraId="34230B5D" w14:textId="77777777" w:rsidR="00DE4C59" w:rsidRPr="001E7C1F" w:rsidRDefault="00000000">
      <w:pPr>
        <w:spacing w:before="0" w:after="0"/>
      </w:pPr>
      <w:r w:rsidRPr="001E7C1F">
        <w:br w:type="page"/>
      </w:r>
    </w:p>
    <w:p w14:paraId="3F77BCC9" w14:textId="77777777" w:rsidR="00DE4C59" w:rsidRPr="001E7C1F" w:rsidRDefault="00000000">
      <w:pPr>
        <w:pStyle w:val="Heading1"/>
        <w:jc w:val="center"/>
        <w:rPr>
          <w:rFonts w:ascii="Times New Roman" w:hAnsi="Times New Roman" w:cs="Times New Roman"/>
          <w:color w:val="auto"/>
          <w:sz w:val="28"/>
        </w:rPr>
      </w:pPr>
      <w:r w:rsidRPr="001E7C1F">
        <w:rPr>
          <w:rFonts w:ascii="Times New Roman" w:eastAsia="Times New Roman" w:hAnsi="Times New Roman" w:cs="Times New Roman"/>
          <w:color w:val="auto"/>
          <w:sz w:val="28"/>
        </w:rPr>
        <w:lastRenderedPageBreak/>
        <w:t>Chương II. BẢNG DỮ LIỆU ĐẤU THẦU</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5"/>
        <w:gridCol w:w="7136"/>
      </w:tblGrid>
      <w:tr w:rsidR="00DE4C59" w:rsidRPr="001E7C1F" w14:paraId="7B07A6C2" w14:textId="77777777">
        <w:trPr>
          <w:jc w:val="center"/>
        </w:trPr>
        <w:tc>
          <w:tcPr>
            <w:tcW w:w="1062" w:type="pct"/>
            <w:tcMar>
              <w:top w:w="72" w:type="dxa"/>
              <w:left w:w="72" w:type="dxa"/>
              <w:bottom w:w="72" w:type="dxa"/>
              <w:right w:w="72" w:type="dxa"/>
            </w:tcMar>
          </w:tcPr>
          <w:p w14:paraId="6F92483A" w14:textId="77777777" w:rsidR="00DE4C59" w:rsidRPr="001E7C1F" w:rsidRDefault="00000000">
            <w:pPr>
              <w:rPr>
                <w:sz w:val="28"/>
                <w:szCs w:val="28"/>
              </w:rPr>
            </w:pPr>
            <w:r w:rsidRPr="001E7C1F">
              <w:rPr>
                <w:b/>
                <w:sz w:val="28"/>
                <w:szCs w:val="28"/>
              </w:rPr>
              <w:t>CDNT 1.1</w:t>
            </w:r>
          </w:p>
        </w:tc>
        <w:tc>
          <w:tcPr>
            <w:tcW w:w="3938" w:type="pct"/>
            <w:tcMar>
              <w:top w:w="72" w:type="dxa"/>
              <w:left w:w="72" w:type="dxa"/>
              <w:bottom w:w="72" w:type="dxa"/>
              <w:right w:w="72" w:type="dxa"/>
            </w:tcMar>
          </w:tcPr>
          <w:p w14:paraId="59E9D7C6" w14:textId="77777777" w:rsidR="00DE4C59" w:rsidRPr="001E7C1F" w:rsidRDefault="00000000">
            <w:pPr>
              <w:ind w:left="150" w:right="132" w:firstLine="450"/>
              <w:jc w:val="both"/>
              <w:rPr>
                <w:sz w:val="28"/>
                <w:szCs w:val="28"/>
              </w:rPr>
            </w:pPr>
            <w:r w:rsidRPr="001E7C1F">
              <w:rPr>
                <w:iCs/>
                <w:sz w:val="28"/>
                <w:szCs w:val="28"/>
              </w:rPr>
              <w:t>Tên Chủ đầu tư:___</w:t>
            </w:r>
            <w:r w:rsidRPr="001E7C1F">
              <w:rPr>
                <w:sz w:val="28"/>
                <w:szCs w:val="28"/>
              </w:rPr>
              <w:t xml:space="preserve"> </w:t>
            </w:r>
            <w:r w:rsidRPr="001E7C1F">
              <w:rPr>
                <w:i/>
                <w:sz w:val="28"/>
                <w:szCs w:val="28"/>
              </w:rPr>
              <w:t>[ghi tên đầy đủ của Chủ đầu tư]</w:t>
            </w:r>
            <w:r w:rsidRPr="001E7C1F">
              <w:rPr>
                <w:sz w:val="28"/>
                <w:szCs w:val="28"/>
              </w:rPr>
              <w:t>.</w:t>
            </w:r>
          </w:p>
        </w:tc>
      </w:tr>
      <w:tr w:rsidR="00DE4C59" w:rsidRPr="001E7C1F" w14:paraId="3D366A58" w14:textId="77777777">
        <w:trPr>
          <w:jc w:val="center"/>
        </w:trPr>
        <w:tc>
          <w:tcPr>
            <w:tcW w:w="1062" w:type="pct"/>
            <w:tcMar>
              <w:top w:w="72" w:type="dxa"/>
              <w:left w:w="72" w:type="dxa"/>
              <w:bottom w:w="72" w:type="dxa"/>
              <w:right w:w="72" w:type="dxa"/>
            </w:tcMar>
          </w:tcPr>
          <w:p w14:paraId="6F956CE4" w14:textId="77777777" w:rsidR="00DE4C59" w:rsidRPr="001E7C1F" w:rsidRDefault="00000000">
            <w:pPr>
              <w:rPr>
                <w:sz w:val="28"/>
                <w:szCs w:val="28"/>
              </w:rPr>
            </w:pPr>
            <w:r w:rsidRPr="001E7C1F">
              <w:rPr>
                <w:b/>
                <w:sz w:val="28"/>
                <w:szCs w:val="28"/>
              </w:rPr>
              <w:t>CDNT 1.2</w:t>
            </w:r>
          </w:p>
        </w:tc>
        <w:tc>
          <w:tcPr>
            <w:tcW w:w="3938" w:type="pct"/>
            <w:tcMar>
              <w:top w:w="72" w:type="dxa"/>
              <w:left w:w="72" w:type="dxa"/>
              <w:bottom w:w="72" w:type="dxa"/>
              <w:right w:w="72" w:type="dxa"/>
            </w:tcMar>
          </w:tcPr>
          <w:p w14:paraId="527F4FF4" w14:textId="77777777" w:rsidR="00DE4C59" w:rsidRPr="001E7C1F" w:rsidRDefault="00000000">
            <w:pPr>
              <w:ind w:left="150" w:right="132" w:firstLine="450"/>
              <w:jc w:val="both"/>
              <w:rPr>
                <w:sz w:val="28"/>
                <w:szCs w:val="28"/>
              </w:rPr>
            </w:pPr>
            <w:r w:rsidRPr="001E7C1F">
              <w:rPr>
                <w:iCs/>
                <w:sz w:val="28"/>
                <w:szCs w:val="28"/>
              </w:rPr>
              <w:t>Tên gói thầu:___</w:t>
            </w:r>
            <w:r w:rsidRPr="001E7C1F">
              <w:rPr>
                <w:sz w:val="28"/>
                <w:szCs w:val="28"/>
              </w:rPr>
              <w:t xml:space="preserve"> </w:t>
            </w:r>
            <w:r w:rsidRPr="001E7C1F">
              <w:rPr>
                <w:i/>
                <w:sz w:val="28"/>
                <w:szCs w:val="28"/>
              </w:rPr>
              <w:t>[ghi tên đầy đủ của gói thầu theo kế hoạch lựa chọn nhà thầu được duyệt]</w:t>
            </w:r>
            <w:r w:rsidRPr="001E7C1F">
              <w:rPr>
                <w:sz w:val="28"/>
                <w:szCs w:val="28"/>
              </w:rPr>
              <w:t>.</w:t>
            </w:r>
          </w:p>
          <w:p w14:paraId="792B177B" w14:textId="77777777" w:rsidR="00DE4C59" w:rsidRPr="001E7C1F" w:rsidRDefault="00000000">
            <w:pPr>
              <w:ind w:left="150" w:right="132" w:firstLine="450"/>
              <w:jc w:val="both"/>
              <w:rPr>
                <w:sz w:val="28"/>
                <w:szCs w:val="28"/>
              </w:rPr>
            </w:pPr>
            <w:r w:rsidRPr="001E7C1F">
              <w:rPr>
                <w:sz w:val="28"/>
                <w:szCs w:val="28"/>
              </w:rPr>
              <w:t xml:space="preserve">Tên dự án:___ </w:t>
            </w:r>
            <w:r w:rsidRPr="001E7C1F">
              <w:rPr>
                <w:i/>
                <w:sz w:val="28"/>
                <w:szCs w:val="28"/>
              </w:rPr>
              <w:t>[ghi tên dự án theo Quyết định đầu tư được duyệt]</w:t>
            </w:r>
            <w:r w:rsidRPr="001E7C1F">
              <w:rPr>
                <w:sz w:val="28"/>
                <w:szCs w:val="28"/>
              </w:rPr>
              <w:t>.</w:t>
            </w:r>
          </w:p>
          <w:p w14:paraId="0530D3B5" w14:textId="77777777" w:rsidR="00DE4C59" w:rsidRPr="001E7C1F" w:rsidRDefault="00000000">
            <w:pPr>
              <w:ind w:left="150" w:right="132" w:firstLine="450"/>
              <w:jc w:val="both"/>
              <w:rPr>
                <w:sz w:val="28"/>
                <w:szCs w:val="28"/>
              </w:rPr>
            </w:pPr>
            <w:r w:rsidRPr="001E7C1F">
              <w:rPr>
                <w:sz w:val="28"/>
                <w:szCs w:val="28"/>
              </w:rPr>
              <w:t xml:space="preserve">Số lượng và số hiệu các phần thuộc gói thầu:___ </w:t>
            </w:r>
            <w:r w:rsidRPr="001E7C1F">
              <w:rPr>
                <w:i/>
                <w:sz w:val="28"/>
                <w:szCs w:val="28"/>
              </w:rPr>
              <w:t>[ghi số lượng các phần và số hiệu của từng phần (nếu gói thầu chia thành nhiều phần)]</w:t>
            </w:r>
            <w:r w:rsidRPr="001E7C1F">
              <w:rPr>
                <w:sz w:val="28"/>
                <w:szCs w:val="28"/>
              </w:rPr>
              <w:t>.</w:t>
            </w:r>
          </w:p>
        </w:tc>
      </w:tr>
      <w:tr w:rsidR="00DE4C59" w:rsidRPr="001E7C1F" w14:paraId="5F2A4BD7" w14:textId="77777777">
        <w:trPr>
          <w:jc w:val="center"/>
        </w:trPr>
        <w:tc>
          <w:tcPr>
            <w:tcW w:w="1062" w:type="pct"/>
            <w:tcMar>
              <w:top w:w="72" w:type="dxa"/>
              <w:left w:w="72" w:type="dxa"/>
              <w:bottom w:w="72" w:type="dxa"/>
              <w:right w:w="72" w:type="dxa"/>
            </w:tcMar>
          </w:tcPr>
          <w:p w14:paraId="6B9A9685" w14:textId="77777777" w:rsidR="00DE4C59" w:rsidRPr="001E7C1F" w:rsidRDefault="00000000">
            <w:pPr>
              <w:rPr>
                <w:sz w:val="28"/>
                <w:szCs w:val="28"/>
              </w:rPr>
            </w:pPr>
            <w:r w:rsidRPr="001E7C1F">
              <w:rPr>
                <w:b/>
                <w:sz w:val="28"/>
                <w:szCs w:val="28"/>
              </w:rPr>
              <w:t>CDNT 2</w:t>
            </w:r>
          </w:p>
        </w:tc>
        <w:tc>
          <w:tcPr>
            <w:tcW w:w="3938" w:type="pct"/>
            <w:tcMar>
              <w:top w:w="72" w:type="dxa"/>
              <w:left w:w="72" w:type="dxa"/>
              <w:bottom w:w="72" w:type="dxa"/>
              <w:right w:w="72" w:type="dxa"/>
            </w:tcMar>
          </w:tcPr>
          <w:p w14:paraId="248D6361" w14:textId="77777777" w:rsidR="00DE4C59" w:rsidRPr="001E7C1F" w:rsidRDefault="00000000">
            <w:pPr>
              <w:ind w:left="150" w:right="132" w:firstLine="450"/>
              <w:jc w:val="both"/>
              <w:rPr>
                <w:sz w:val="28"/>
                <w:szCs w:val="28"/>
              </w:rPr>
            </w:pPr>
            <w:r w:rsidRPr="001E7C1F">
              <w:rPr>
                <w:iCs/>
                <w:sz w:val="28"/>
                <w:szCs w:val="28"/>
              </w:rPr>
              <w:t>Nguồn vốn:___</w:t>
            </w:r>
            <w:r w:rsidRPr="001E7C1F">
              <w:rPr>
                <w:sz w:val="28"/>
                <w:szCs w:val="28"/>
              </w:rPr>
              <w:t xml:space="preserve"> </w:t>
            </w:r>
            <w:r w:rsidRPr="001E7C1F">
              <w:rPr>
                <w:i/>
                <w:sz w:val="28"/>
                <w:szCs w:val="28"/>
              </w:rPr>
              <w:t>[ghi rõ nguồn vốn, thời gian cấp vốn để thanh toán cho nhà thầu; trường hợp sử dụng vốn hỗ trợ phát triển chính thức, vốn vay ưu đãi thì phải ghi rõ tên nhà tài trợ và cơ cấu nguồn vốn, bao gồm vốn tài trợ, vốn đối ứng]</w:t>
            </w:r>
            <w:r w:rsidRPr="001E7C1F">
              <w:rPr>
                <w:sz w:val="28"/>
                <w:szCs w:val="28"/>
              </w:rPr>
              <w:t>.</w:t>
            </w:r>
          </w:p>
        </w:tc>
      </w:tr>
      <w:tr w:rsidR="00DE4C59" w:rsidRPr="001E7C1F" w14:paraId="242AC782" w14:textId="77777777">
        <w:trPr>
          <w:jc w:val="center"/>
        </w:trPr>
        <w:tc>
          <w:tcPr>
            <w:tcW w:w="1062" w:type="pct"/>
            <w:tcMar>
              <w:top w:w="72" w:type="dxa"/>
              <w:left w:w="72" w:type="dxa"/>
              <w:bottom w:w="72" w:type="dxa"/>
              <w:right w:w="72" w:type="dxa"/>
            </w:tcMar>
          </w:tcPr>
          <w:p w14:paraId="74AC5B82" w14:textId="77777777" w:rsidR="00DE4C59" w:rsidRPr="001E7C1F" w:rsidRDefault="00000000">
            <w:pPr>
              <w:rPr>
                <w:sz w:val="28"/>
                <w:szCs w:val="28"/>
              </w:rPr>
            </w:pPr>
            <w:r w:rsidRPr="001E7C1F">
              <w:rPr>
                <w:b/>
                <w:sz w:val="28"/>
                <w:szCs w:val="28"/>
              </w:rPr>
              <w:t>CDNT 3</w:t>
            </w:r>
          </w:p>
        </w:tc>
        <w:tc>
          <w:tcPr>
            <w:tcW w:w="3938" w:type="pct"/>
            <w:tcMar>
              <w:top w:w="72" w:type="dxa"/>
              <w:left w:w="72" w:type="dxa"/>
              <w:bottom w:w="72" w:type="dxa"/>
              <w:right w:w="72" w:type="dxa"/>
            </w:tcMar>
          </w:tcPr>
          <w:p w14:paraId="133F735B" w14:textId="77777777" w:rsidR="00DE4C59" w:rsidRPr="001E7C1F" w:rsidRDefault="00000000">
            <w:pPr>
              <w:widowControl w:val="0"/>
              <w:spacing w:line="264" w:lineRule="auto"/>
              <w:ind w:firstLine="358"/>
              <w:outlineLvl w:val="3"/>
              <w:rPr>
                <w:i/>
                <w:iCs/>
                <w:sz w:val="28"/>
                <w:szCs w:val="28"/>
              </w:rPr>
            </w:pPr>
            <w:r w:rsidRPr="001E7C1F">
              <w:rPr>
                <w:i/>
                <w:iCs/>
                <w:sz w:val="28"/>
                <w:szCs w:val="28"/>
              </w:rPr>
              <w:t xml:space="preserve">[ghi </w:t>
            </w:r>
            <w:r w:rsidRPr="001E7C1F">
              <w:rPr>
                <w:i/>
                <w:sz w:val="28"/>
                <w:szCs w:val="28"/>
              </w:rPr>
              <w:t xml:space="preserve">các </w:t>
            </w:r>
            <w:r w:rsidRPr="001E7C1F">
              <w:rPr>
                <w:i/>
                <w:iCs/>
                <w:sz w:val="28"/>
                <w:szCs w:val="28"/>
              </w:rPr>
              <w:t>hành vi bị cấm như sau:</w:t>
            </w:r>
            <w:r w:rsidRPr="001E7C1F">
              <w:rPr>
                <w:i/>
                <w:sz w:val="28"/>
                <w:szCs w:val="28"/>
              </w:rPr>
              <w:t xml:space="preserve"> </w:t>
            </w:r>
          </w:p>
          <w:p w14:paraId="0439178B" w14:textId="77777777" w:rsidR="00DE4C59" w:rsidRPr="001E7C1F" w:rsidRDefault="00000000">
            <w:pPr>
              <w:widowControl w:val="0"/>
              <w:spacing w:line="264" w:lineRule="auto"/>
              <w:ind w:firstLine="358"/>
              <w:outlineLvl w:val="3"/>
              <w:rPr>
                <w:sz w:val="28"/>
                <w:szCs w:val="28"/>
              </w:rPr>
            </w:pPr>
            <w:r w:rsidRPr="001E7C1F">
              <w:rPr>
                <w:sz w:val="28"/>
                <w:szCs w:val="28"/>
              </w:rPr>
              <w:t>“3.1. Đưa, nhận, môi giới hối lộ.</w:t>
            </w:r>
          </w:p>
          <w:p w14:paraId="1D48ECCA" w14:textId="77777777" w:rsidR="00DE4C59" w:rsidRPr="001E7C1F" w:rsidRDefault="00000000">
            <w:pPr>
              <w:widowControl w:val="0"/>
              <w:spacing w:line="264" w:lineRule="auto"/>
              <w:ind w:firstLine="358"/>
              <w:outlineLvl w:val="3"/>
              <w:rPr>
                <w:sz w:val="28"/>
                <w:szCs w:val="28"/>
              </w:rPr>
            </w:pPr>
            <w:r w:rsidRPr="001E7C1F">
              <w:rPr>
                <w:sz w:val="28"/>
                <w:szCs w:val="28"/>
              </w:rPr>
              <w:t>3.2. Lợi dụng chức vụ, quyền hạn để gây ảnh hưởng, can thiệp trái pháp luật vào hoạt động đấu thầu dưới mọi hình thức.</w:t>
            </w:r>
          </w:p>
          <w:p w14:paraId="11B0CB31" w14:textId="77777777" w:rsidR="00DE4C59" w:rsidRPr="001E7C1F" w:rsidRDefault="00000000">
            <w:pPr>
              <w:widowControl w:val="0"/>
              <w:spacing w:line="264" w:lineRule="auto"/>
              <w:ind w:firstLine="358"/>
              <w:outlineLvl w:val="3"/>
              <w:rPr>
                <w:sz w:val="28"/>
                <w:szCs w:val="28"/>
              </w:rPr>
            </w:pPr>
            <w:r w:rsidRPr="001E7C1F">
              <w:rPr>
                <w:sz w:val="28"/>
                <w:szCs w:val="28"/>
              </w:rPr>
              <w:t>3.3. Thông thầu bao gồm các hành vi sau đây:</w:t>
            </w:r>
          </w:p>
          <w:p w14:paraId="466FC70E" w14:textId="77777777" w:rsidR="00DE4C59" w:rsidRPr="001E7C1F" w:rsidRDefault="00000000">
            <w:pPr>
              <w:widowControl w:val="0"/>
              <w:spacing w:line="264" w:lineRule="auto"/>
              <w:ind w:firstLine="358"/>
              <w:outlineLvl w:val="3"/>
              <w:rPr>
                <w:sz w:val="28"/>
                <w:szCs w:val="28"/>
              </w:rPr>
            </w:pPr>
            <w:r w:rsidRPr="001E7C1F">
              <w:rPr>
                <w:sz w:val="28"/>
                <w:szCs w:val="28"/>
              </w:rPr>
              <w:t>a) Dàn xếp, thỏa thuận, ép buộc để một hoặc các bên chuẩn bị HSDST hoặc rút HSDST để một bên trúng sơ tuyển;</w:t>
            </w:r>
          </w:p>
          <w:p w14:paraId="49343D07" w14:textId="77777777" w:rsidR="00DE4C59" w:rsidRPr="001E7C1F" w:rsidRDefault="00000000">
            <w:pPr>
              <w:widowControl w:val="0"/>
              <w:spacing w:line="264" w:lineRule="auto"/>
              <w:ind w:firstLine="358"/>
              <w:outlineLvl w:val="3"/>
              <w:rPr>
                <w:sz w:val="28"/>
                <w:szCs w:val="28"/>
              </w:rPr>
            </w:pPr>
            <w:r w:rsidRPr="001E7C1F">
              <w:rPr>
                <w:sz w:val="28"/>
                <w:szCs w:val="28"/>
              </w:rPr>
              <w:t>b) Dàn xếp, thỏa thuận để từ chối cung cấp hàng hóa, dịch vụ, không ký hợp đồng thầu phụ hoặc thực hiện các hình thức thỏa thuận khác nhằm hạn chế cạnh tranh để một bên trúng sơ tuyển;</w:t>
            </w:r>
          </w:p>
          <w:p w14:paraId="74160052" w14:textId="77777777" w:rsidR="00DE4C59" w:rsidRPr="001E7C1F" w:rsidRDefault="00000000">
            <w:pPr>
              <w:widowControl w:val="0"/>
              <w:spacing w:line="264" w:lineRule="auto"/>
              <w:ind w:firstLine="358"/>
              <w:outlineLvl w:val="3"/>
              <w:rPr>
                <w:sz w:val="28"/>
                <w:szCs w:val="28"/>
              </w:rPr>
            </w:pPr>
            <w:r w:rsidRPr="001E7C1F">
              <w:rPr>
                <w:sz w:val="28"/>
                <w:szCs w:val="28"/>
              </w:rPr>
              <w:t>c) Nhà thầu có năng lực, kinh nghiệm đã tham dự sơ tuyển và đáp ứng yêu cầu của HSMST nhưng cố ý không cung cấp tài liệu để chứng minh năng lực, kinh nghiệm khi được Chủ đầu tư yêu cầu làm rõ HSDST nhằm tạo điều kiện để một bên trúng sơ tuyển.</w:t>
            </w:r>
          </w:p>
          <w:p w14:paraId="0B172E45" w14:textId="77777777" w:rsidR="00DE4C59" w:rsidRPr="001E7C1F" w:rsidRDefault="00000000">
            <w:pPr>
              <w:widowControl w:val="0"/>
              <w:spacing w:line="264" w:lineRule="auto"/>
              <w:ind w:firstLine="358"/>
              <w:outlineLvl w:val="3"/>
              <w:rPr>
                <w:sz w:val="28"/>
                <w:szCs w:val="28"/>
              </w:rPr>
            </w:pPr>
            <w:r w:rsidRPr="001E7C1F">
              <w:rPr>
                <w:sz w:val="28"/>
                <w:szCs w:val="28"/>
              </w:rPr>
              <w:t>3.4. Gian lận bao gồm các hành vi sau đây:</w:t>
            </w:r>
          </w:p>
          <w:p w14:paraId="1356D6E0" w14:textId="77777777" w:rsidR="00DE4C59" w:rsidRPr="001E7C1F" w:rsidRDefault="00000000">
            <w:pPr>
              <w:widowControl w:val="0"/>
              <w:spacing w:line="264" w:lineRule="auto"/>
              <w:ind w:firstLine="358"/>
              <w:outlineLvl w:val="3"/>
              <w:rPr>
                <w:sz w:val="28"/>
                <w:szCs w:val="28"/>
              </w:rPr>
            </w:pPr>
            <w:r w:rsidRPr="001E7C1F">
              <w:rPr>
                <w:sz w:val="28"/>
                <w:szCs w:val="28"/>
              </w:rPr>
              <w:lastRenderedPageBreak/>
              <w:t>a) Làm giả hoặc làm sai lệch thông tin, hồ sơ, tài liệu trong đấu thầu;</w:t>
            </w:r>
          </w:p>
          <w:p w14:paraId="057DFFA2" w14:textId="77777777" w:rsidR="00DE4C59" w:rsidRPr="001E7C1F" w:rsidRDefault="00000000">
            <w:pPr>
              <w:widowControl w:val="0"/>
              <w:spacing w:line="264" w:lineRule="auto"/>
              <w:ind w:firstLine="358"/>
              <w:outlineLvl w:val="3"/>
              <w:rPr>
                <w:sz w:val="28"/>
                <w:szCs w:val="28"/>
              </w:rPr>
            </w:pPr>
            <w:r w:rsidRPr="001E7C1F">
              <w:rPr>
                <w:sz w:val="28"/>
                <w:szCs w:val="28"/>
              </w:rPr>
              <w:t>b) Cố ý cung cấp thông tin, tài liệu không trung thực, không khách quan trong HSDST nhằm làm sai lệch kết quả sơ tuyển.</w:t>
            </w:r>
          </w:p>
          <w:p w14:paraId="4DC49C6D" w14:textId="77777777" w:rsidR="00DE4C59" w:rsidRPr="001E7C1F" w:rsidRDefault="00000000">
            <w:pPr>
              <w:widowControl w:val="0"/>
              <w:spacing w:line="264" w:lineRule="auto"/>
              <w:ind w:firstLine="358"/>
              <w:outlineLvl w:val="3"/>
              <w:rPr>
                <w:sz w:val="28"/>
                <w:szCs w:val="28"/>
              </w:rPr>
            </w:pPr>
            <w:r w:rsidRPr="001E7C1F">
              <w:rPr>
                <w:sz w:val="28"/>
                <w:szCs w:val="28"/>
              </w:rPr>
              <w:t>3.5. Cản trở bao gồm các hành vi sau đây:</w:t>
            </w:r>
          </w:p>
          <w:p w14:paraId="0AB1F2BE" w14:textId="77777777" w:rsidR="00DE4C59" w:rsidRPr="001E7C1F" w:rsidRDefault="00000000">
            <w:pPr>
              <w:widowControl w:val="0"/>
              <w:spacing w:line="264" w:lineRule="auto"/>
              <w:ind w:firstLine="358"/>
              <w:outlineLvl w:val="3"/>
              <w:rPr>
                <w:sz w:val="28"/>
                <w:szCs w:val="28"/>
              </w:rPr>
            </w:pPr>
            <w:r w:rsidRPr="001E7C1F">
              <w:rPr>
                <w:sz w:val="28"/>
                <w:szCs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67BA2123" w14:textId="77777777" w:rsidR="00DE4C59" w:rsidRPr="001E7C1F" w:rsidRDefault="00000000">
            <w:pPr>
              <w:widowControl w:val="0"/>
              <w:spacing w:line="264" w:lineRule="auto"/>
              <w:ind w:firstLine="358"/>
              <w:outlineLvl w:val="3"/>
              <w:rPr>
                <w:sz w:val="28"/>
                <w:szCs w:val="28"/>
              </w:rPr>
            </w:pPr>
            <w:r w:rsidRPr="001E7C1F">
              <w:rPr>
                <w:sz w:val="28"/>
                <w:szCs w:val="28"/>
              </w:rPr>
              <w:t>b) Cản trở người có thẩm quyền, chủ đầu tư, nhà thầu trong lựa chọn nhà thầu;</w:t>
            </w:r>
          </w:p>
          <w:p w14:paraId="6A962BCE" w14:textId="77777777" w:rsidR="00DE4C59" w:rsidRPr="001E7C1F" w:rsidRDefault="00000000">
            <w:pPr>
              <w:widowControl w:val="0"/>
              <w:spacing w:line="264" w:lineRule="auto"/>
              <w:ind w:firstLine="358"/>
              <w:outlineLvl w:val="3"/>
              <w:rPr>
                <w:sz w:val="28"/>
                <w:szCs w:val="28"/>
              </w:rPr>
            </w:pPr>
            <w:r w:rsidRPr="001E7C1F">
              <w:rPr>
                <w:sz w:val="28"/>
                <w:szCs w:val="28"/>
              </w:rPr>
              <w:t>c) Cản trở cơ quan có thẩm quyền giám sát, kiểm tra, thanh tra, kiểm toán đối với hoạt động đấu thầu;</w:t>
            </w:r>
          </w:p>
          <w:p w14:paraId="1E1B73DA" w14:textId="77777777" w:rsidR="00DE4C59" w:rsidRPr="001E7C1F" w:rsidRDefault="00000000">
            <w:pPr>
              <w:widowControl w:val="0"/>
              <w:spacing w:line="264" w:lineRule="auto"/>
              <w:ind w:firstLine="358"/>
              <w:outlineLvl w:val="3"/>
              <w:rPr>
                <w:sz w:val="28"/>
                <w:szCs w:val="28"/>
              </w:rPr>
            </w:pPr>
            <w:r w:rsidRPr="001E7C1F">
              <w:rPr>
                <w:sz w:val="28"/>
                <w:szCs w:val="28"/>
              </w:rPr>
              <w:t>d) Cố tình khiếu nại, tố cáo, kiến nghị sai sự thật để cản trở hoạt động đấu thầu;</w:t>
            </w:r>
          </w:p>
          <w:p w14:paraId="1E3828E5" w14:textId="77777777" w:rsidR="00DE4C59" w:rsidRPr="001E7C1F" w:rsidRDefault="00000000">
            <w:pPr>
              <w:ind w:left="150" w:right="132" w:firstLine="450"/>
              <w:jc w:val="both"/>
              <w:rPr>
                <w:iCs/>
                <w:sz w:val="28"/>
                <w:szCs w:val="28"/>
              </w:rPr>
            </w:pPr>
            <w:r w:rsidRPr="001E7C1F">
              <w:rPr>
                <w:iCs/>
                <w:sz w:val="28"/>
                <w:szCs w:val="28"/>
              </w:rPr>
              <w:t>đ) Có hành vi vi phạm pháp luật về an toàn, an ninh mạng nhằm can thiệp, cản trở hoạt động đấu thầu.</w:t>
            </w:r>
          </w:p>
          <w:p w14:paraId="6B85A398" w14:textId="77777777" w:rsidR="00DE4C59" w:rsidRPr="001E7C1F" w:rsidRDefault="00000000">
            <w:pPr>
              <w:ind w:left="150" w:right="132" w:firstLine="450"/>
              <w:jc w:val="both"/>
              <w:rPr>
                <w:sz w:val="28"/>
                <w:szCs w:val="28"/>
              </w:rPr>
            </w:pPr>
            <w:r w:rsidRPr="001E7C1F">
              <w:rPr>
                <w:sz w:val="28"/>
                <w:szCs w:val="28"/>
              </w:rPr>
              <w:t>3.6. Không bảo đảm công bằng, minh bạch bao gồm các hành vi sau đây:</w:t>
            </w:r>
          </w:p>
          <w:p w14:paraId="00E1E639" w14:textId="77777777" w:rsidR="00DE4C59" w:rsidRPr="001E7C1F" w:rsidRDefault="00000000">
            <w:pPr>
              <w:ind w:left="150" w:right="132" w:firstLine="450"/>
              <w:jc w:val="both"/>
              <w:rPr>
                <w:sz w:val="28"/>
                <w:szCs w:val="28"/>
              </w:rPr>
            </w:pPr>
            <w:r w:rsidRPr="001E7C1F">
              <w:rPr>
                <w:sz w:val="28"/>
                <w:szCs w:val="28"/>
              </w:rPr>
              <w:t>a) Tham dự sơ tuyển với tư cách là nhà thầu đối với gói thầu do mình làm chủ đầu tư hoặc thực hiện nhiệm vụ của chủ đầu tư không đúng quy định của Luật Đấu thầu;</w:t>
            </w:r>
          </w:p>
          <w:p w14:paraId="7549D0AD" w14:textId="77777777" w:rsidR="00DE4C59" w:rsidRPr="001E7C1F" w:rsidRDefault="00000000">
            <w:pPr>
              <w:ind w:left="150" w:right="132" w:firstLine="450"/>
              <w:jc w:val="both"/>
              <w:rPr>
                <w:sz w:val="28"/>
                <w:szCs w:val="28"/>
              </w:rPr>
            </w:pPr>
            <w:r w:rsidRPr="001E7C1F">
              <w:rPr>
                <w:sz w:val="28"/>
                <w:szCs w:val="28"/>
              </w:rPr>
              <w:t>b) Tham gia lập, đồng thời tham gia thẩm định HSMST đối với cùng một gói thầu;</w:t>
            </w:r>
          </w:p>
          <w:p w14:paraId="2BD770FD" w14:textId="77777777" w:rsidR="00DE4C59" w:rsidRPr="001E7C1F" w:rsidRDefault="00000000">
            <w:pPr>
              <w:ind w:left="150" w:right="132" w:firstLine="450"/>
              <w:jc w:val="both"/>
              <w:rPr>
                <w:sz w:val="28"/>
                <w:szCs w:val="28"/>
              </w:rPr>
            </w:pPr>
            <w:r w:rsidRPr="001E7C1F">
              <w:rPr>
                <w:sz w:val="28"/>
                <w:szCs w:val="28"/>
              </w:rPr>
              <w:t>c) Tham gia đánh giá HSDST đồng thời tham gia thẩm định kết quả sơ tuyển đối với cùng một gói thầu;</w:t>
            </w:r>
          </w:p>
          <w:p w14:paraId="03166DC2" w14:textId="77777777" w:rsidR="00DE4C59" w:rsidRPr="001E7C1F" w:rsidRDefault="00000000">
            <w:pPr>
              <w:ind w:left="150" w:right="132" w:firstLine="450"/>
              <w:jc w:val="both"/>
              <w:rPr>
                <w:sz w:val="28"/>
                <w:szCs w:val="28"/>
              </w:rPr>
            </w:pPr>
            <w:r w:rsidRPr="001E7C1F">
              <w:rPr>
                <w:sz w:val="28"/>
                <w:szCs w:val="28"/>
              </w:rPr>
              <w:t>d) Cá nhân thuộc chủ đầu tư trực tiếp tham gia quá trình lựa chọn nhà thầu hoặc tham gia tổ chuyên gia, tổ thẩm định kết quả sơ tuyển hoặc là người có thẩm quyền, người đứng đầu chủ đầu tư đối với các gói thầu do người có quan hệ gia đình theo quy định của Luật Doanh nghiệp đứng tên dự sơ tuyển hoặc là người đại diện hợp pháp của nhà thầu tham dự sơ tuyển;</w:t>
            </w:r>
            <w:bookmarkStart w:id="11" w:name="tvpllink_vschxswiyw_1"/>
            <w:bookmarkEnd w:id="11"/>
          </w:p>
          <w:p w14:paraId="0E7D68C5" w14:textId="77777777" w:rsidR="00DE4C59" w:rsidRPr="001E7C1F" w:rsidRDefault="00000000">
            <w:pPr>
              <w:ind w:left="150" w:right="132" w:firstLine="450"/>
              <w:jc w:val="both"/>
              <w:rPr>
                <w:sz w:val="28"/>
                <w:szCs w:val="28"/>
              </w:rPr>
            </w:pPr>
            <w:r w:rsidRPr="001E7C1F">
              <w:rPr>
                <w:sz w:val="28"/>
                <w:szCs w:val="28"/>
              </w:rPr>
              <w:lastRenderedPageBreak/>
              <w:t>đ) Nhà thầu tham dự sơ tuyển gói thầu dịch vụ phi tư vấn do nhà thầu đó cung cấp dịch vụ tư vấn: lập, thẩm định HSMST; đánh giá HSDST; thẩm định kết quả sơ tuyển; giám sát thực hiện hợp đồng;</w:t>
            </w:r>
          </w:p>
          <w:p w14:paraId="7C29175F" w14:textId="77777777" w:rsidR="00DE4C59" w:rsidRPr="001E7C1F" w:rsidRDefault="00000000">
            <w:pPr>
              <w:ind w:left="150" w:right="132" w:firstLine="450"/>
              <w:jc w:val="both"/>
              <w:rPr>
                <w:sz w:val="28"/>
                <w:szCs w:val="28"/>
              </w:rPr>
            </w:pPr>
            <w:r w:rsidRPr="001E7C1F">
              <w:rPr>
                <w:sz w:val="28"/>
                <w:szCs w:val="28"/>
              </w:rPr>
              <w:t>e) Đứng tên tham dự sơ tuyển gói thầu thuộc dự án do chủ đầu tư là cơ quan, tổ chức nơi mình đã công tác và giữ chức vụ lãnh đạo, quản lý trong thời gian 12 tháng kể từ ngày không còn làm việc tại cơ quan, tổ chức đó;</w:t>
            </w:r>
          </w:p>
          <w:p w14:paraId="4F728522" w14:textId="77777777" w:rsidR="00DE4C59" w:rsidRPr="001E7C1F" w:rsidRDefault="00000000">
            <w:pPr>
              <w:ind w:left="150" w:right="132" w:firstLine="450"/>
              <w:jc w:val="both"/>
              <w:rPr>
                <w:sz w:val="28"/>
                <w:szCs w:val="28"/>
                <w:lang w:val="vi-VN"/>
              </w:rPr>
            </w:pPr>
            <w:r w:rsidRPr="001E7C1F">
              <w:rPr>
                <w:sz w:val="28"/>
                <w:szCs w:val="28"/>
              </w:rPr>
              <w:t>g) Nêu yêu cầu cụ thể về nhãn hiệu, xuất xứ hàng hóa trong HSMST, trừ trường hợp quy định tại điểm e khoản 3 Điều 10, khoản 2 Điều 44 và khoản 1 Điều 56 của Luật Đấu thầu;</w:t>
            </w:r>
            <w:bookmarkStart w:id="12" w:name="tc_21"/>
            <w:bookmarkStart w:id="13" w:name="tc_19"/>
            <w:bookmarkStart w:id="14" w:name="tc_20"/>
            <w:bookmarkEnd w:id="12"/>
            <w:bookmarkEnd w:id="13"/>
            <w:bookmarkEnd w:id="14"/>
          </w:p>
          <w:p w14:paraId="776A394C" w14:textId="77777777" w:rsidR="00DE4C59" w:rsidRPr="001E7C1F" w:rsidRDefault="00000000">
            <w:pPr>
              <w:widowControl w:val="0"/>
              <w:spacing w:line="264" w:lineRule="auto"/>
              <w:ind w:firstLine="358"/>
              <w:outlineLvl w:val="3"/>
              <w:rPr>
                <w:sz w:val="28"/>
                <w:szCs w:val="28"/>
              </w:rPr>
            </w:pPr>
            <w:r w:rsidRPr="001E7C1F">
              <w:rPr>
                <w:sz w:val="28"/>
                <w:szCs w:val="28"/>
              </w:rPr>
              <w:t>3.7.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bookmarkStart w:id="15" w:name="tc_24"/>
            <w:bookmarkStart w:id="16" w:name="tc_25"/>
            <w:bookmarkStart w:id="17" w:name="tc_28"/>
            <w:bookmarkStart w:id="18" w:name="tc_26"/>
            <w:bookmarkStart w:id="19" w:name="tc_27"/>
            <w:bookmarkStart w:id="20" w:name="tc_29"/>
            <w:bookmarkStart w:id="21" w:name="tc_30"/>
            <w:bookmarkEnd w:id="15"/>
            <w:bookmarkEnd w:id="16"/>
            <w:bookmarkEnd w:id="17"/>
            <w:bookmarkEnd w:id="18"/>
            <w:bookmarkEnd w:id="19"/>
            <w:bookmarkEnd w:id="20"/>
            <w:bookmarkEnd w:id="21"/>
          </w:p>
          <w:p w14:paraId="4125118B" w14:textId="77777777" w:rsidR="00DE4C59" w:rsidRPr="001E7C1F" w:rsidRDefault="00000000">
            <w:pPr>
              <w:widowControl w:val="0"/>
              <w:spacing w:line="264" w:lineRule="auto"/>
              <w:ind w:firstLine="358"/>
              <w:outlineLvl w:val="3"/>
              <w:rPr>
                <w:sz w:val="28"/>
                <w:szCs w:val="28"/>
              </w:rPr>
            </w:pPr>
            <w:r w:rsidRPr="001E7C1F">
              <w:rPr>
                <w:sz w:val="28"/>
                <w:szCs w:val="28"/>
              </w:rPr>
              <w:t>a) Nội dung HSMST trước thời điểm phát hành theo quy định;</w:t>
            </w:r>
          </w:p>
          <w:p w14:paraId="461EE1EE" w14:textId="77777777" w:rsidR="00DE4C59" w:rsidRPr="001E7C1F" w:rsidRDefault="00000000">
            <w:pPr>
              <w:widowControl w:val="0"/>
              <w:spacing w:line="264" w:lineRule="auto"/>
              <w:ind w:firstLine="358"/>
              <w:outlineLvl w:val="3"/>
              <w:rPr>
                <w:sz w:val="28"/>
                <w:szCs w:val="28"/>
              </w:rPr>
            </w:pPr>
            <w:r w:rsidRPr="001E7C1F">
              <w:rPr>
                <w:sz w:val="28"/>
                <w:szCs w:val="28"/>
              </w:rPr>
              <w:t>b) Nội dung HSDST; nội dung yêu cầu làm rõ HSDST của Chủ đầu tư và trả lời của nhà thầu trong quá trình đánh giá HSDST;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HSDST trước khi được công khai theo quy định;</w:t>
            </w:r>
          </w:p>
          <w:p w14:paraId="29CE3889" w14:textId="77777777" w:rsidR="00DE4C59" w:rsidRPr="001E7C1F" w:rsidRDefault="00000000">
            <w:pPr>
              <w:widowControl w:val="0"/>
              <w:spacing w:line="264" w:lineRule="auto"/>
              <w:ind w:firstLine="358"/>
              <w:outlineLvl w:val="3"/>
              <w:rPr>
                <w:sz w:val="28"/>
                <w:szCs w:val="28"/>
              </w:rPr>
            </w:pPr>
            <w:r w:rsidRPr="001E7C1F">
              <w:rPr>
                <w:sz w:val="28"/>
                <w:szCs w:val="28"/>
              </w:rPr>
              <w:t>c) Kết quả sơ tuyển trước khi được công khai theo quy định;</w:t>
            </w:r>
          </w:p>
          <w:p w14:paraId="675BA7C6" w14:textId="77777777" w:rsidR="00DE4C59" w:rsidRPr="001E7C1F" w:rsidRDefault="00000000">
            <w:pPr>
              <w:widowControl w:val="0"/>
              <w:spacing w:line="264" w:lineRule="auto"/>
              <w:ind w:firstLine="358"/>
              <w:outlineLvl w:val="3"/>
              <w:rPr>
                <w:sz w:val="28"/>
                <w:szCs w:val="28"/>
              </w:rPr>
            </w:pPr>
            <w:r w:rsidRPr="001E7C1F">
              <w:rPr>
                <w:sz w:val="28"/>
                <w:szCs w:val="28"/>
              </w:rPr>
              <w:t>d) Các tài liệu khác trong quá trình lựa chọn nhà thầu được xác định chứa nội dung bí mật nhà nước theo quy định của pháp luật.</w:t>
            </w:r>
          </w:p>
          <w:p w14:paraId="42404620" w14:textId="77777777" w:rsidR="00DE4C59" w:rsidRPr="001E7C1F" w:rsidRDefault="00000000">
            <w:pPr>
              <w:widowControl w:val="0"/>
              <w:spacing w:line="264" w:lineRule="auto"/>
              <w:ind w:firstLine="358"/>
              <w:outlineLvl w:val="3"/>
              <w:rPr>
                <w:sz w:val="28"/>
                <w:szCs w:val="28"/>
              </w:rPr>
            </w:pPr>
            <w:r w:rsidRPr="001E7C1F">
              <w:rPr>
                <w:sz w:val="28"/>
                <w:szCs w:val="28"/>
              </w:rPr>
              <w:t>3.8. Chuyển nhượng thầu trong trường hợp sau đây:</w:t>
            </w:r>
          </w:p>
          <w:p w14:paraId="36CF0262" w14:textId="77777777" w:rsidR="00DE4C59" w:rsidRPr="001E7C1F" w:rsidRDefault="00000000">
            <w:pPr>
              <w:widowControl w:val="0"/>
              <w:spacing w:line="264" w:lineRule="auto"/>
              <w:ind w:firstLine="358"/>
              <w:outlineLvl w:val="3"/>
              <w:rPr>
                <w:sz w:val="28"/>
                <w:szCs w:val="28"/>
              </w:rPr>
            </w:pPr>
            <w:r w:rsidRPr="001E7C1F">
              <w:rPr>
                <w:sz w:val="28"/>
                <w:szCs w:val="28"/>
              </w:rPr>
              <w:t xml:space="preserve">a) Nhà thầu chuyển nhượng cho nhà thầu khác phần công việc thuộc gói thầu ngoài giá trị tối đa dành cho nhà thầu phụ và khối lượng công việc dành cho nhà thầu phụ đặc biệt đã </w:t>
            </w:r>
            <w:r w:rsidRPr="001E7C1F">
              <w:rPr>
                <w:sz w:val="28"/>
                <w:szCs w:val="28"/>
              </w:rPr>
              <w:lastRenderedPageBreak/>
              <w:t>nêu trong hợp đồng;</w:t>
            </w:r>
          </w:p>
          <w:p w14:paraId="3E9B2B64" w14:textId="77777777" w:rsidR="00DE4C59" w:rsidRPr="001E7C1F" w:rsidRDefault="00000000">
            <w:pPr>
              <w:widowControl w:val="0"/>
              <w:spacing w:line="264" w:lineRule="auto"/>
              <w:ind w:firstLine="358"/>
              <w:outlineLvl w:val="3"/>
              <w:rPr>
                <w:sz w:val="28"/>
                <w:szCs w:val="28"/>
              </w:rPr>
            </w:pPr>
            <w:r w:rsidRPr="001E7C1F">
              <w:rPr>
                <w:sz w:val="28"/>
                <w:szCs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HSDST mà không được chủ đầu tư, tư vấn giám sát chấp thuận;</w:t>
            </w:r>
          </w:p>
          <w:p w14:paraId="61DC613C" w14:textId="77777777" w:rsidR="00DE4C59" w:rsidRPr="001E7C1F" w:rsidRDefault="00000000">
            <w:pPr>
              <w:widowControl w:val="0"/>
              <w:spacing w:line="264" w:lineRule="auto"/>
              <w:ind w:firstLine="358"/>
              <w:outlineLvl w:val="3"/>
              <w:rPr>
                <w:sz w:val="28"/>
                <w:szCs w:val="28"/>
              </w:rPr>
            </w:pPr>
            <w:r w:rsidRPr="001E7C1F">
              <w:rPr>
                <w:sz w:val="28"/>
                <w:szCs w:val="28"/>
              </w:rPr>
              <w:t>c) Chủ đầu tư, tư vấn giám sát chấp thuận để nhà thầu chuyển nhượng công việc quy định tại điểm a khoản này;</w:t>
            </w:r>
          </w:p>
          <w:p w14:paraId="5E8B26B1" w14:textId="77777777" w:rsidR="00DE4C59" w:rsidRPr="001E7C1F" w:rsidRDefault="00000000">
            <w:pPr>
              <w:widowControl w:val="0"/>
              <w:spacing w:line="264" w:lineRule="auto"/>
              <w:ind w:firstLine="358"/>
              <w:outlineLvl w:val="3"/>
              <w:rPr>
                <w:sz w:val="28"/>
                <w:szCs w:val="28"/>
                <w:lang w:val="vi-VN"/>
              </w:rPr>
            </w:pPr>
            <w:r w:rsidRPr="001E7C1F">
              <w:rPr>
                <w:sz w:val="28"/>
                <w:szCs w:val="28"/>
              </w:rPr>
              <w:t>d) Chủ đầu tư, tư vấn giám sát chấp thuận để nhà thầu chuyển nhượng công việc quy định tại điểm b khoản này mà vượt mức tối đa giá trị công việc dành cho nhà thầu phụ nêu trong hợp đồng.”</w:t>
            </w:r>
          </w:p>
          <w:p w14:paraId="1B5843B9" w14:textId="77777777" w:rsidR="00DE4C59" w:rsidRPr="001E7C1F" w:rsidRDefault="00000000">
            <w:pPr>
              <w:widowControl w:val="0"/>
              <w:tabs>
                <w:tab w:val="right" w:pos="7254"/>
              </w:tabs>
              <w:spacing w:line="264" w:lineRule="auto"/>
              <w:ind w:firstLine="358"/>
              <w:rPr>
                <w:sz w:val="28"/>
                <w:szCs w:val="28"/>
              </w:rPr>
            </w:pPr>
            <w:r w:rsidRPr="001E7C1F">
              <w:rPr>
                <w:i/>
                <w:iCs/>
                <w:sz w:val="28"/>
                <w:szCs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DE4C59" w:rsidRPr="001E7C1F" w14:paraId="0C49A0E5" w14:textId="77777777">
        <w:trPr>
          <w:jc w:val="center"/>
        </w:trPr>
        <w:tc>
          <w:tcPr>
            <w:tcW w:w="1062" w:type="pct"/>
            <w:tcMar>
              <w:top w:w="72" w:type="dxa"/>
              <w:left w:w="72" w:type="dxa"/>
              <w:bottom w:w="72" w:type="dxa"/>
              <w:right w:w="72" w:type="dxa"/>
            </w:tcMar>
          </w:tcPr>
          <w:p w14:paraId="18347BA7" w14:textId="77777777" w:rsidR="00DE4C59" w:rsidRPr="001E7C1F" w:rsidRDefault="00000000">
            <w:pPr>
              <w:widowControl w:val="0"/>
              <w:tabs>
                <w:tab w:val="right" w:pos="7254"/>
              </w:tabs>
              <w:spacing w:line="264" w:lineRule="auto"/>
              <w:rPr>
                <w:b/>
                <w:sz w:val="28"/>
                <w:szCs w:val="28"/>
              </w:rPr>
            </w:pPr>
            <w:r w:rsidRPr="001E7C1F">
              <w:rPr>
                <w:b/>
                <w:sz w:val="28"/>
                <w:szCs w:val="28"/>
              </w:rPr>
              <w:lastRenderedPageBreak/>
              <w:t>CDNT 4.1, CDNT 4.2</w:t>
            </w:r>
          </w:p>
        </w:tc>
        <w:tc>
          <w:tcPr>
            <w:tcW w:w="3938" w:type="pct"/>
            <w:tcMar>
              <w:top w:w="72" w:type="dxa"/>
              <w:left w:w="72" w:type="dxa"/>
              <w:bottom w:w="72" w:type="dxa"/>
              <w:right w:w="72" w:type="dxa"/>
            </w:tcMar>
          </w:tcPr>
          <w:p w14:paraId="30787CB4" w14:textId="77777777" w:rsidR="00DE4C59" w:rsidRPr="001E7C1F" w:rsidRDefault="00000000">
            <w:pPr>
              <w:widowControl w:val="0"/>
              <w:spacing w:line="264" w:lineRule="auto"/>
              <w:ind w:firstLine="358"/>
              <w:outlineLvl w:val="3"/>
              <w:rPr>
                <w:sz w:val="28"/>
                <w:szCs w:val="28"/>
              </w:rPr>
            </w:pPr>
            <w:r w:rsidRPr="001E7C1F">
              <w:rPr>
                <w:i/>
                <w:iCs/>
                <w:sz w:val="28"/>
                <w:szCs w:val="28"/>
              </w:rPr>
              <w:t xml:space="preserve">[ghi </w:t>
            </w:r>
            <w:r w:rsidRPr="001E7C1F">
              <w:rPr>
                <w:i/>
                <w:sz w:val="28"/>
                <w:szCs w:val="28"/>
              </w:rPr>
              <w:t xml:space="preserve">điều kiện về </w:t>
            </w:r>
            <w:r w:rsidRPr="001E7C1F">
              <w:rPr>
                <w:i/>
                <w:iCs/>
                <w:sz w:val="28"/>
                <w:szCs w:val="28"/>
              </w:rPr>
              <w:t>tư cách hợp lệ như sau:</w:t>
            </w:r>
            <w:r w:rsidRPr="001E7C1F">
              <w:rPr>
                <w:i/>
                <w:sz w:val="28"/>
                <w:szCs w:val="28"/>
              </w:rPr>
              <w:t xml:space="preserve"> </w:t>
            </w:r>
            <w:r w:rsidRPr="001E7C1F">
              <w:rPr>
                <w:sz w:val="28"/>
                <w:szCs w:val="28"/>
              </w:rPr>
              <w:t>“4.1. Nhà thầu là tổ chức có tư cách hợp lệ khi đáp ứng đủ các điều kiện sau đây:</w:t>
            </w:r>
          </w:p>
          <w:p w14:paraId="1954C05D" w14:textId="77777777" w:rsidR="00DE4C59" w:rsidRPr="001E7C1F" w:rsidRDefault="00000000">
            <w:pPr>
              <w:widowControl w:val="0"/>
              <w:spacing w:line="264" w:lineRule="auto"/>
              <w:ind w:firstLine="358"/>
              <w:outlineLvl w:val="3"/>
              <w:rPr>
                <w:sz w:val="28"/>
                <w:szCs w:val="28"/>
              </w:rPr>
            </w:pPr>
            <w:r w:rsidRPr="001E7C1F">
              <w:rPr>
                <w:sz w:val="28"/>
                <w:szCs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63646163" w14:textId="77777777" w:rsidR="00DE4C59" w:rsidRPr="001E7C1F" w:rsidRDefault="00000000">
            <w:pPr>
              <w:widowControl w:val="0"/>
              <w:spacing w:line="264" w:lineRule="auto"/>
              <w:ind w:firstLine="358"/>
              <w:outlineLvl w:val="3"/>
              <w:rPr>
                <w:sz w:val="28"/>
                <w:szCs w:val="28"/>
              </w:rPr>
            </w:pPr>
            <w:r w:rsidRPr="001E7C1F">
              <w:rPr>
                <w:sz w:val="28"/>
                <w:szCs w:val="28"/>
              </w:rPr>
              <w:t>b) Hạch toán tài chính độc lập;</w:t>
            </w:r>
          </w:p>
          <w:p w14:paraId="1CF8F63F" w14:textId="77777777" w:rsidR="00DE4C59" w:rsidRPr="001E7C1F" w:rsidRDefault="00000000">
            <w:pPr>
              <w:widowControl w:val="0"/>
              <w:spacing w:line="264" w:lineRule="auto"/>
              <w:ind w:firstLine="358"/>
              <w:outlineLvl w:val="3"/>
              <w:rPr>
                <w:sz w:val="28"/>
                <w:szCs w:val="28"/>
              </w:rPr>
            </w:pPr>
            <w:r w:rsidRPr="001E7C1F">
              <w:rPr>
                <w:sz w:val="28"/>
                <w:szCs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160B9C37" w14:textId="77777777" w:rsidR="00DE4C59" w:rsidRPr="001E7C1F" w:rsidRDefault="00000000">
            <w:pPr>
              <w:widowControl w:val="0"/>
              <w:spacing w:line="264" w:lineRule="auto"/>
              <w:ind w:firstLine="358"/>
              <w:outlineLvl w:val="3"/>
              <w:rPr>
                <w:sz w:val="28"/>
                <w:szCs w:val="28"/>
              </w:rPr>
            </w:pPr>
            <w:r w:rsidRPr="001E7C1F">
              <w:rPr>
                <w:sz w:val="28"/>
                <w:szCs w:val="28"/>
              </w:rPr>
              <w:t>d) Có tên trên Hệ thống trước khi phê duyệt kết quả sơ tuyển. Việc đăng ký được thực hiện theo hướng dẫn trên Hệ thống;</w:t>
            </w:r>
          </w:p>
          <w:p w14:paraId="5674AED7" w14:textId="77777777" w:rsidR="00DE4C59" w:rsidRPr="001E7C1F" w:rsidRDefault="00000000">
            <w:pPr>
              <w:widowControl w:val="0"/>
              <w:tabs>
                <w:tab w:val="right" w:pos="7254"/>
              </w:tabs>
              <w:spacing w:before="80" w:after="80"/>
              <w:ind w:firstLine="340"/>
              <w:rPr>
                <w:sz w:val="28"/>
                <w:szCs w:val="28"/>
                <w:lang w:val="pl-PL"/>
              </w:rPr>
            </w:pPr>
            <w:r w:rsidRPr="001E7C1F">
              <w:rPr>
                <w:sz w:val="28"/>
                <w:szCs w:val="28"/>
                <w:lang w:val="pl-PL"/>
              </w:rPr>
              <w:t>đ) Bảo đảm cạnh tranh trong đấu thầu theo quy định như sau:</w:t>
            </w:r>
          </w:p>
          <w:p w14:paraId="5564452C" w14:textId="77777777" w:rsidR="00DE4C59" w:rsidRPr="001E7C1F" w:rsidRDefault="00000000">
            <w:pPr>
              <w:tabs>
                <w:tab w:val="left" w:pos="993"/>
              </w:tabs>
              <w:ind w:firstLine="328"/>
              <w:rPr>
                <w:sz w:val="28"/>
                <w:szCs w:val="28"/>
                <w:lang w:val="vi-VN"/>
              </w:rPr>
            </w:pPr>
            <w:r w:rsidRPr="001E7C1F">
              <w:rPr>
                <w:sz w:val="28"/>
                <w:szCs w:val="28"/>
                <w:lang w:val="pl-PL"/>
              </w:rPr>
              <w:lastRenderedPageBreak/>
              <w:t>- Nhà thầu tham dự sơ tuyển không có cổ phần hoặc vốn góp trên 30% với:___</w:t>
            </w:r>
            <w:r w:rsidRPr="001E7C1F">
              <w:rPr>
                <w:i/>
                <w:sz w:val="28"/>
                <w:szCs w:val="28"/>
                <w:lang w:val="pl-PL"/>
              </w:rPr>
              <w:t>[ghi đầy đủ tên và địa chỉ Chủ đầu tư]</w:t>
            </w:r>
            <w:r w:rsidRPr="001E7C1F">
              <w:rPr>
                <w:sz w:val="28"/>
                <w:szCs w:val="28"/>
                <w:lang w:val="pl-PL"/>
              </w:rPr>
              <w:t>.</w:t>
            </w:r>
          </w:p>
          <w:p w14:paraId="02BE8560" w14:textId="77777777" w:rsidR="00DE4C59" w:rsidRPr="001E7C1F" w:rsidRDefault="00000000">
            <w:pPr>
              <w:widowControl w:val="0"/>
              <w:tabs>
                <w:tab w:val="left" w:pos="1418"/>
                <w:tab w:val="right" w:pos="7254"/>
              </w:tabs>
              <w:spacing w:line="259" w:lineRule="auto"/>
              <w:ind w:firstLine="340"/>
              <w:rPr>
                <w:sz w:val="28"/>
                <w:szCs w:val="28"/>
                <w:lang w:val="vi-VN"/>
              </w:rPr>
            </w:pPr>
            <w:r w:rsidRPr="001E7C1F">
              <w:rPr>
                <w:sz w:val="28"/>
                <w:szCs w:val="28"/>
                <w:lang w:val="vi-VN"/>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620F65ED" w14:textId="77777777" w:rsidR="00DE4C59" w:rsidRPr="001E7C1F" w:rsidRDefault="00000000">
            <w:pPr>
              <w:widowControl w:val="0"/>
              <w:tabs>
                <w:tab w:val="left" w:pos="1418"/>
                <w:tab w:val="right" w:pos="7254"/>
              </w:tabs>
              <w:spacing w:line="259" w:lineRule="auto"/>
              <w:ind w:firstLine="340"/>
              <w:rPr>
                <w:sz w:val="28"/>
                <w:szCs w:val="28"/>
                <w:lang w:val="vi-VN"/>
              </w:rPr>
            </w:pPr>
            <w:r w:rsidRPr="001E7C1F">
              <w:rPr>
                <w:sz w:val="28"/>
                <w:szCs w:val="28"/>
                <w:lang w:val="pl-PL"/>
              </w:rPr>
              <w:t>+ Trường hợp nhà thầu là đơn vị sự nghiệp công lập, nhà thầu tham dự sơ tuyển không cùng thuộc một cơ quan hoặc tổ chức trực tiếp quản lý với Chủ đầu tư, trừ 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03C61BD5" w14:textId="77777777" w:rsidR="00DE4C59" w:rsidRPr="001E7C1F" w:rsidRDefault="00000000">
            <w:pPr>
              <w:widowControl w:val="0"/>
              <w:tabs>
                <w:tab w:val="left" w:pos="1418"/>
                <w:tab w:val="right" w:pos="7254"/>
              </w:tabs>
              <w:spacing w:line="259" w:lineRule="auto"/>
              <w:ind w:firstLine="340"/>
              <w:rPr>
                <w:sz w:val="28"/>
                <w:szCs w:val="28"/>
                <w:lang w:val="vi-VN"/>
              </w:rPr>
            </w:pPr>
            <w:r w:rsidRPr="001E7C1F">
              <w:rPr>
                <w:sz w:val="28"/>
                <w:szCs w:val="28"/>
                <w:lang w:val="vi-VN"/>
              </w:rPr>
              <w:t>+ Đơn vị sự nghiệp công lập và doanh nghiệp có cùng một cơ quan trực tiếp quản lý, góp vốn khi tham dự sơ tuyển các gói thầu của nhau không phải đáp ứng quy định độc lập về pháp lý và độc lập về tài chính giữa nhà thầu với Chủ đầu tư.</w:t>
            </w:r>
          </w:p>
          <w:p w14:paraId="62265F9E" w14:textId="77777777" w:rsidR="00DE4C59" w:rsidRPr="001E7C1F" w:rsidRDefault="00000000">
            <w:pPr>
              <w:widowControl w:val="0"/>
              <w:tabs>
                <w:tab w:val="right" w:pos="7254"/>
              </w:tabs>
              <w:spacing w:before="80" w:after="80"/>
              <w:ind w:firstLine="340"/>
              <w:rPr>
                <w:spacing w:val="-2"/>
                <w:sz w:val="28"/>
                <w:szCs w:val="28"/>
                <w:lang w:val="pl-PL"/>
              </w:rPr>
            </w:pPr>
            <w:r w:rsidRPr="001E7C1F">
              <w:rPr>
                <w:spacing w:val="-2"/>
                <w:sz w:val="28"/>
                <w:szCs w:val="28"/>
                <w:lang w:val="pl-PL"/>
              </w:rPr>
              <w:t>- Nhà thầu tham dự sơ tuyển không có cổ phần hoặc vốn góp với các nhà thầu tư vấn; không cùng có cổ phần hoặc vốn góp trên 20% của một tổ chức, cá nhân khác với từng bên, cụ thể như sau:</w:t>
            </w:r>
          </w:p>
          <w:p w14:paraId="752F14CD" w14:textId="77777777" w:rsidR="00DE4C59" w:rsidRPr="001E7C1F" w:rsidRDefault="00000000">
            <w:pPr>
              <w:widowControl w:val="0"/>
              <w:tabs>
                <w:tab w:val="right" w:pos="7254"/>
              </w:tabs>
              <w:spacing w:before="80" w:after="80"/>
              <w:ind w:firstLine="340"/>
              <w:rPr>
                <w:i/>
                <w:sz w:val="28"/>
                <w:szCs w:val="28"/>
                <w:lang w:val="pl-PL"/>
              </w:rPr>
            </w:pPr>
            <w:r w:rsidRPr="001E7C1F">
              <w:rPr>
                <w:spacing w:val="-2"/>
                <w:sz w:val="28"/>
                <w:szCs w:val="28"/>
                <w:lang w:val="pl-PL"/>
              </w:rPr>
              <w:t>+ Tư vấn lập thiết kế kỹ thuật, thiết kế bản vẽ thi công, dự toán:___</w:t>
            </w:r>
            <w:r w:rsidRPr="001E7C1F">
              <w:rPr>
                <w:i/>
                <w:spacing w:val="-2"/>
                <w:sz w:val="28"/>
                <w:szCs w:val="28"/>
                <w:lang w:val="pl-PL"/>
              </w:rPr>
              <w:t>[ghi đầy đủ tên và địa chỉ của đơn vị tư vấn (nếu có)]</w:t>
            </w:r>
            <w:r w:rsidRPr="001E7C1F">
              <w:rPr>
                <w:spacing w:val="-2"/>
                <w:sz w:val="28"/>
                <w:szCs w:val="28"/>
                <w:lang w:val="pl-PL"/>
              </w:rPr>
              <w:t>;</w:t>
            </w:r>
          </w:p>
          <w:p w14:paraId="2A3DE599" w14:textId="77777777" w:rsidR="00DE4C59" w:rsidRPr="001E7C1F" w:rsidRDefault="00000000">
            <w:pPr>
              <w:widowControl w:val="0"/>
              <w:tabs>
                <w:tab w:val="right" w:pos="7254"/>
              </w:tabs>
              <w:spacing w:before="80" w:after="80"/>
              <w:ind w:firstLine="340"/>
              <w:rPr>
                <w:i/>
                <w:sz w:val="28"/>
                <w:szCs w:val="28"/>
                <w:lang w:val="pl-PL"/>
              </w:rPr>
            </w:pPr>
            <w:r w:rsidRPr="001E7C1F">
              <w:rPr>
                <w:spacing w:val="-2"/>
                <w:sz w:val="28"/>
                <w:szCs w:val="28"/>
                <w:lang w:val="pl-PL"/>
              </w:rPr>
              <w:t>+ Tư vấn thẩm tra thiết kế kỹ thuật, thiết kế bản vẽ thi công, dự toán:___</w:t>
            </w:r>
            <w:r w:rsidRPr="001E7C1F">
              <w:rPr>
                <w:i/>
                <w:spacing w:val="-2"/>
                <w:sz w:val="28"/>
                <w:szCs w:val="28"/>
                <w:lang w:val="pl-PL"/>
              </w:rPr>
              <w:t>[ghi đầy đủ tên và địa chỉ của đơn vị tư vấn (nếu có)]</w:t>
            </w:r>
            <w:r w:rsidRPr="001E7C1F">
              <w:rPr>
                <w:spacing w:val="-2"/>
                <w:sz w:val="28"/>
                <w:szCs w:val="28"/>
                <w:lang w:val="pl-PL"/>
              </w:rPr>
              <w:t>;</w:t>
            </w:r>
          </w:p>
          <w:p w14:paraId="239DF26E" w14:textId="77777777" w:rsidR="00DE4C59" w:rsidRPr="001E7C1F" w:rsidRDefault="00000000">
            <w:pPr>
              <w:widowControl w:val="0"/>
              <w:tabs>
                <w:tab w:val="right" w:pos="7254"/>
              </w:tabs>
              <w:spacing w:before="80" w:after="80"/>
              <w:ind w:firstLine="340"/>
              <w:rPr>
                <w:i/>
                <w:sz w:val="28"/>
                <w:szCs w:val="28"/>
                <w:lang w:val="pl-PL"/>
              </w:rPr>
            </w:pPr>
            <w:r w:rsidRPr="001E7C1F">
              <w:rPr>
                <w:spacing w:val="-2"/>
                <w:sz w:val="28"/>
                <w:szCs w:val="28"/>
                <w:lang w:val="pl-PL"/>
              </w:rPr>
              <w:t>+ Tư vấn thẩm định giá:___</w:t>
            </w:r>
            <w:r w:rsidRPr="001E7C1F">
              <w:rPr>
                <w:i/>
                <w:spacing w:val="-2"/>
                <w:sz w:val="28"/>
                <w:szCs w:val="28"/>
                <w:lang w:val="pl-PL"/>
              </w:rPr>
              <w:t>[ghi đầy đủ tên và địa chỉ của đơn vị tư vấn (nếu có)]</w:t>
            </w:r>
            <w:r w:rsidRPr="001E7C1F">
              <w:rPr>
                <w:spacing w:val="-2"/>
                <w:sz w:val="28"/>
                <w:szCs w:val="28"/>
                <w:lang w:val="pl-PL"/>
              </w:rPr>
              <w:t>;</w:t>
            </w:r>
          </w:p>
          <w:p w14:paraId="7D6A2340" w14:textId="77777777" w:rsidR="00DE4C59" w:rsidRPr="001E7C1F" w:rsidRDefault="00000000">
            <w:pPr>
              <w:widowControl w:val="0"/>
              <w:tabs>
                <w:tab w:val="right" w:pos="7254"/>
              </w:tabs>
              <w:spacing w:before="80" w:after="80"/>
              <w:ind w:firstLine="340"/>
              <w:rPr>
                <w:i/>
                <w:sz w:val="28"/>
                <w:szCs w:val="28"/>
                <w:lang w:val="pl-PL"/>
              </w:rPr>
            </w:pPr>
            <w:r w:rsidRPr="001E7C1F">
              <w:rPr>
                <w:sz w:val="28"/>
                <w:szCs w:val="28"/>
                <w:lang w:val="pl-PL"/>
              </w:rPr>
              <w:t>+ Tư vấn giám sát thực hiện hợp đồng, kiểm định:___</w:t>
            </w:r>
            <w:r w:rsidRPr="001E7C1F">
              <w:rPr>
                <w:i/>
                <w:sz w:val="28"/>
                <w:szCs w:val="28"/>
                <w:lang w:val="pl-PL"/>
              </w:rPr>
              <w:t>[ghi đầy đủ tên và địa chỉ của đơn vị tư vấn (nếu có)]</w:t>
            </w:r>
            <w:r w:rsidRPr="001E7C1F">
              <w:rPr>
                <w:sz w:val="28"/>
                <w:szCs w:val="28"/>
                <w:lang w:val="pl-PL"/>
              </w:rPr>
              <w:t>;</w:t>
            </w:r>
          </w:p>
          <w:p w14:paraId="6BD73E6A" w14:textId="77777777" w:rsidR="00DE4C59" w:rsidRPr="001E7C1F" w:rsidRDefault="00000000">
            <w:pPr>
              <w:widowControl w:val="0"/>
              <w:tabs>
                <w:tab w:val="right" w:pos="7254"/>
              </w:tabs>
              <w:spacing w:before="80" w:after="80"/>
              <w:ind w:firstLine="340"/>
              <w:rPr>
                <w:i/>
                <w:sz w:val="28"/>
                <w:szCs w:val="28"/>
                <w:lang w:val="pl-PL"/>
              </w:rPr>
            </w:pPr>
            <w:r w:rsidRPr="001E7C1F">
              <w:rPr>
                <w:sz w:val="28"/>
                <w:szCs w:val="28"/>
                <w:lang w:val="pl-PL"/>
              </w:rPr>
              <w:t>+ Tư vấn lập HSMST:___</w:t>
            </w:r>
            <w:r w:rsidRPr="001E7C1F">
              <w:rPr>
                <w:i/>
                <w:sz w:val="28"/>
                <w:szCs w:val="28"/>
                <w:lang w:val="pl-PL"/>
              </w:rPr>
              <w:t>[ghi đầy đủ tên và địa chỉ của đơn vị tư vấn (nếu có)]</w:t>
            </w:r>
            <w:r w:rsidRPr="001E7C1F">
              <w:rPr>
                <w:sz w:val="28"/>
                <w:szCs w:val="28"/>
                <w:lang w:val="pl-PL"/>
              </w:rPr>
              <w:t>;</w:t>
            </w:r>
          </w:p>
          <w:p w14:paraId="3B826590" w14:textId="77777777" w:rsidR="00DE4C59" w:rsidRPr="001E7C1F" w:rsidRDefault="00000000">
            <w:pPr>
              <w:widowControl w:val="0"/>
              <w:tabs>
                <w:tab w:val="right" w:pos="7254"/>
              </w:tabs>
              <w:spacing w:before="80" w:after="80"/>
              <w:ind w:firstLine="340"/>
              <w:rPr>
                <w:i/>
                <w:sz w:val="28"/>
                <w:szCs w:val="28"/>
                <w:lang w:val="pl-PL"/>
              </w:rPr>
            </w:pPr>
            <w:r w:rsidRPr="001E7C1F">
              <w:rPr>
                <w:sz w:val="28"/>
                <w:szCs w:val="28"/>
                <w:lang w:val="pl-PL"/>
              </w:rPr>
              <w:t>+ Tư vấn thẩm định HSMST:___</w:t>
            </w:r>
            <w:r w:rsidRPr="001E7C1F">
              <w:rPr>
                <w:i/>
                <w:sz w:val="28"/>
                <w:szCs w:val="28"/>
                <w:lang w:val="pl-PL"/>
              </w:rPr>
              <w:t>[ghi đầy đủ tên và địa chỉ của đơn vị tư vấn (nếu có)]</w:t>
            </w:r>
            <w:r w:rsidRPr="001E7C1F">
              <w:rPr>
                <w:sz w:val="28"/>
                <w:szCs w:val="28"/>
                <w:lang w:val="pl-PL"/>
              </w:rPr>
              <w:t>;</w:t>
            </w:r>
          </w:p>
          <w:p w14:paraId="147F254C" w14:textId="77777777" w:rsidR="00DE4C59" w:rsidRPr="001E7C1F" w:rsidRDefault="00000000">
            <w:pPr>
              <w:widowControl w:val="0"/>
              <w:tabs>
                <w:tab w:val="right" w:pos="7254"/>
              </w:tabs>
              <w:spacing w:before="80" w:after="80"/>
              <w:ind w:firstLine="340"/>
              <w:rPr>
                <w:i/>
                <w:sz w:val="28"/>
                <w:szCs w:val="28"/>
                <w:lang w:val="pl-PL"/>
              </w:rPr>
            </w:pPr>
            <w:r w:rsidRPr="001E7C1F">
              <w:rPr>
                <w:spacing w:val="-2"/>
                <w:sz w:val="28"/>
                <w:szCs w:val="28"/>
                <w:lang w:val="pl-PL"/>
              </w:rPr>
              <w:t>+ Tư vấn đánh giá HSDST:___</w:t>
            </w:r>
            <w:r w:rsidRPr="001E7C1F">
              <w:rPr>
                <w:i/>
                <w:spacing w:val="-2"/>
                <w:sz w:val="28"/>
                <w:szCs w:val="28"/>
                <w:lang w:val="pl-PL"/>
              </w:rPr>
              <w:t xml:space="preserve">[ghi đầy đủ tên và địa chỉ </w:t>
            </w:r>
            <w:r w:rsidRPr="001E7C1F">
              <w:rPr>
                <w:i/>
                <w:spacing w:val="-2"/>
                <w:sz w:val="28"/>
                <w:szCs w:val="28"/>
                <w:lang w:val="pl-PL"/>
              </w:rPr>
              <w:lastRenderedPageBreak/>
              <w:t>của đơn vị tư vấn (nếu có)]</w:t>
            </w:r>
            <w:r w:rsidRPr="001E7C1F">
              <w:rPr>
                <w:spacing w:val="-2"/>
                <w:sz w:val="28"/>
                <w:szCs w:val="28"/>
                <w:lang w:val="pl-PL"/>
              </w:rPr>
              <w:t>;</w:t>
            </w:r>
          </w:p>
          <w:p w14:paraId="6CC6A23C" w14:textId="77777777" w:rsidR="00DE4C59" w:rsidRPr="001E7C1F" w:rsidRDefault="00000000">
            <w:pPr>
              <w:widowControl w:val="0"/>
              <w:tabs>
                <w:tab w:val="right" w:pos="7254"/>
              </w:tabs>
              <w:spacing w:before="80" w:after="80"/>
              <w:ind w:firstLine="340"/>
              <w:rPr>
                <w:i/>
                <w:sz w:val="28"/>
                <w:szCs w:val="28"/>
                <w:lang w:val="pl-PL"/>
              </w:rPr>
            </w:pPr>
            <w:r w:rsidRPr="001E7C1F">
              <w:rPr>
                <w:spacing w:val="-2"/>
                <w:sz w:val="28"/>
                <w:szCs w:val="28"/>
                <w:lang w:val="pl-PL"/>
              </w:rPr>
              <w:t>+ Tư vấn thẩm định kết quả sơ tuyển:___</w:t>
            </w:r>
            <w:r w:rsidRPr="001E7C1F">
              <w:rPr>
                <w:i/>
                <w:spacing w:val="-2"/>
                <w:sz w:val="28"/>
                <w:szCs w:val="28"/>
                <w:lang w:val="pl-PL"/>
              </w:rPr>
              <w:t>[ghi đầy đủ tên và địa chỉ của đơn vị tư vấn (nếu có)]</w:t>
            </w:r>
            <w:r w:rsidRPr="001E7C1F">
              <w:rPr>
                <w:spacing w:val="-2"/>
                <w:sz w:val="28"/>
                <w:szCs w:val="28"/>
                <w:lang w:val="pl-PL"/>
              </w:rPr>
              <w:t>;</w:t>
            </w:r>
          </w:p>
          <w:p w14:paraId="1B4AB888" w14:textId="77777777" w:rsidR="00DE4C59" w:rsidRPr="001E7C1F" w:rsidRDefault="00000000">
            <w:pPr>
              <w:widowControl w:val="0"/>
              <w:tabs>
                <w:tab w:val="right" w:pos="7254"/>
              </w:tabs>
              <w:spacing w:before="80" w:after="80"/>
              <w:ind w:firstLine="340"/>
              <w:rPr>
                <w:i/>
                <w:sz w:val="28"/>
                <w:szCs w:val="28"/>
                <w:lang w:val="pl-PL"/>
              </w:rPr>
            </w:pPr>
            <w:r w:rsidRPr="001E7C1F">
              <w:rPr>
                <w:sz w:val="28"/>
                <w:szCs w:val="28"/>
                <w:lang w:val="pl-PL"/>
              </w:rPr>
              <w:t>+ Tư vấn quản lý dự án, quản lý hợp đồng, tư vấn khác mà các dịch vụ tư vấn này có phần công việc liên quan trực tiếp tới gói thầu:___</w:t>
            </w:r>
            <w:r w:rsidRPr="001E7C1F">
              <w:rPr>
                <w:i/>
                <w:sz w:val="28"/>
                <w:szCs w:val="28"/>
                <w:lang w:val="pl-PL"/>
              </w:rPr>
              <w:t>[ghi đầy đủ tên và địa chỉ của đơn vị tư vấn (nếu có)]</w:t>
            </w:r>
            <w:r w:rsidRPr="001E7C1F">
              <w:rPr>
                <w:sz w:val="28"/>
                <w:szCs w:val="28"/>
                <w:lang w:val="pl-PL"/>
              </w:rPr>
              <w:t>;</w:t>
            </w:r>
          </w:p>
          <w:p w14:paraId="1C960011" w14:textId="77777777" w:rsidR="00DE4C59" w:rsidRPr="001E7C1F" w:rsidRDefault="00000000">
            <w:pPr>
              <w:widowControl w:val="0"/>
              <w:tabs>
                <w:tab w:val="right" w:pos="7254"/>
              </w:tabs>
              <w:spacing w:before="80" w:after="80"/>
              <w:ind w:firstLine="340"/>
              <w:rPr>
                <w:sz w:val="28"/>
                <w:szCs w:val="28"/>
                <w:lang w:val="vi-VN"/>
              </w:rPr>
            </w:pPr>
            <w:r w:rsidRPr="001E7C1F">
              <w:rPr>
                <w:sz w:val="28"/>
                <w:szCs w:val="28"/>
                <w:lang w:val="pl-PL"/>
              </w:rPr>
              <w:t>Nhà thầu tham dự sơ tuyển không cùng thuộc một cơ quan hoặc tổ chức trực tiếp quản lý với nhà thầu tư vấn (đã nêu trên).</w:t>
            </w:r>
          </w:p>
          <w:p w14:paraId="418D4AAB" w14:textId="77777777" w:rsidR="00DE4C59" w:rsidRPr="001E7C1F" w:rsidRDefault="00000000">
            <w:pPr>
              <w:widowControl w:val="0"/>
              <w:tabs>
                <w:tab w:val="right" w:pos="7254"/>
              </w:tabs>
              <w:spacing w:before="80" w:after="80"/>
              <w:ind w:firstLine="340"/>
              <w:rPr>
                <w:sz w:val="28"/>
                <w:szCs w:val="28"/>
                <w:lang w:val="vi-VN"/>
              </w:rPr>
            </w:pPr>
            <w:r w:rsidRPr="001E7C1F">
              <w:rPr>
                <w:sz w:val="28"/>
                <w:szCs w:val="28"/>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64764854" w14:textId="77777777" w:rsidR="00DE4C59" w:rsidRPr="001E7C1F" w:rsidRDefault="00000000">
            <w:pPr>
              <w:widowControl w:val="0"/>
              <w:tabs>
                <w:tab w:val="right" w:pos="7272"/>
              </w:tabs>
              <w:spacing w:before="80" w:after="80"/>
              <w:ind w:firstLine="340"/>
              <w:rPr>
                <w:sz w:val="28"/>
                <w:szCs w:val="28"/>
                <w:lang w:val="pl-PL"/>
              </w:rPr>
            </w:pPr>
            <w:r w:rsidRPr="001E7C1F">
              <w:rPr>
                <w:sz w:val="28"/>
                <w:szCs w:val="28"/>
                <w:lang w:val="pl-PL"/>
              </w:rPr>
              <w:t>Trường hợp nhà thầu tham dự sơ tuyển với tư cách liên danh hoặc nhà thầu tư vấn được lựa chọn với tư cách liên danh, tỷ lệ sở hữu vốn của tổ chức, cá nhân khác trong liên danh được xác định theo công thức sau:</w:t>
            </w:r>
          </w:p>
          <w:p w14:paraId="28C19FED" w14:textId="77777777" w:rsidR="00DE4C59" w:rsidRPr="001E7C1F" w:rsidRDefault="00000000">
            <w:pPr>
              <w:spacing w:before="80" w:after="80"/>
              <w:jc w:val="center"/>
              <w:rPr>
                <w:sz w:val="28"/>
                <w:szCs w:val="28"/>
                <w:lang w:val="pl-PL"/>
              </w:rPr>
            </w:pPr>
            <m:oMathPara>
              <m:oMath>
                <m:r>
                  <m:rPr>
                    <m:nor/>
                  </m:rPr>
                  <w:rPr>
                    <w:sz w:val="28"/>
                    <w:szCs w:val="28"/>
                  </w:rPr>
                  <m:t xml:space="preserve">Tỷ lệ sở hữu vốn = </m:t>
                </m:r>
                <m:nary>
                  <m:naryPr>
                    <m:chr m:val="∑"/>
                    <m:limLoc m:val="undOvr"/>
                    <m:ctrlPr>
                      <w:rPr>
                        <w:rFonts w:ascii="Cambria Math" w:hAnsi="Cambria Math"/>
                        <w:sz w:val="28"/>
                        <w:szCs w:val="28"/>
                      </w:rPr>
                    </m:ctrlPr>
                  </m:naryPr>
                  <m:sub>
                    <m:r>
                      <m:rPr>
                        <m:nor/>
                      </m:rPr>
                      <w:rPr>
                        <w:sz w:val="28"/>
                        <w:szCs w:val="28"/>
                      </w:rPr>
                      <m:t>i=1</m:t>
                    </m:r>
                  </m:sub>
                  <m:sup>
                    <m:r>
                      <m:rPr>
                        <m:nor/>
                      </m:rPr>
                      <w:rPr>
                        <w:sz w:val="28"/>
                        <w:szCs w:val="28"/>
                      </w:rPr>
                      <m:t>n</m:t>
                    </m:r>
                  </m:sup>
                  <m:e>
                    <m:r>
                      <m:rPr>
                        <m:nor/>
                      </m:rPr>
                      <w:rPr>
                        <w:sz w:val="28"/>
                        <w:szCs w:val="28"/>
                      </w:rPr>
                      <m:t>X</m:t>
                    </m:r>
                    <m:r>
                      <m:rPr>
                        <m:nor/>
                      </m:rPr>
                      <w:rPr>
                        <w:sz w:val="28"/>
                        <w:szCs w:val="28"/>
                        <w:vertAlign w:val="subscript"/>
                      </w:rPr>
                      <m:t>i</m:t>
                    </m:r>
                    <m:r>
                      <m:rPr>
                        <m:nor/>
                      </m:rPr>
                      <w:rPr>
                        <w:sz w:val="28"/>
                        <w:szCs w:val="28"/>
                      </w:rPr>
                      <m:t xml:space="preserve"> x Y</m:t>
                    </m:r>
                    <m:r>
                      <m:rPr>
                        <m:nor/>
                      </m:rPr>
                      <w:rPr>
                        <w:sz w:val="28"/>
                        <w:szCs w:val="28"/>
                        <w:vertAlign w:val="subscript"/>
                      </w:rPr>
                      <m:t>i</m:t>
                    </m:r>
                  </m:e>
                </m:nary>
              </m:oMath>
            </m:oMathPara>
          </w:p>
          <w:p w14:paraId="2720FFAC" w14:textId="77777777" w:rsidR="00DE4C59" w:rsidRPr="001E7C1F" w:rsidRDefault="00DE4C59">
            <w:pPr>
              <w:widowControl w:val="0"/>
              <w:tabs>
                <w:tab w:val="right" w:pos="7254"/>
              </w:tabs>
              <w:spacing w:before="80" w:after="80"/>
              <w:ind w:firstLine="340"/>
              <w:rPr>
                <w:sz w:val="28"/>
                <w:szCs w:val="28"/>
                <w:lang w:val="pl-PL"/>
              </w:rPr>
            </w:pPr>
          </w:p>
          <w:p w14:paraId="37FD2248" w14:textId="77777777" w:rsidR="00DE4C59" w:rsidRPr="001E7C1F" w:rsidRDefault="00000000">
            <w:pPr>
              <w:widowControl w:val="0"/>
              <w:spacing w:before="80" w:after="80"/>
              <w:rPr>
                <w:sz w:val="28"/>
                <w:szCs w:val="28"/>
                <w:lang w:val="pl-PL"/>
              </w:rPr>
            </w:pPr>
            <w:r w:rsidRPr="001E7C1F">
              <w:rPr>
                <w:sz w:val="28"/>
                <w:szCs w:val="28"/>
                <w:lang w:val="pl-PL"/>
              </w:rPr>
              <w:t>Trong đó:</w:t>
            </w:r>
          </w:p>
          <w:p w14:paraId="0518F1DC" w14:textId="77777777" w:rsidR="00DE4C59" w:rsidRPr="001E7C1F" w:rsidRDefault="00000000">
            <w:pPr>
              <w:widowControl w:val="0"/>
              <w:spacing w:before="80" w:after="80"/>
              <w:rPr>
                <w:sz w:val="28"/>
                <w:szCs w:val="28"/>
                <w:lang w:val="pl-PL"/>
              </w:rPr>
            </w:pPr>
            <w:r w:rsidRPr="001E7C1F">
              <w:rPr>
                <w:sz w:val="28"/>
                <w:szCs w:val="28"/>
                <w:lang w:val="pl-PL"/>
              </w:rPr>
              <w:t xml:space="preserve">      Xi: Tỷ lệ sở hữu vốn của tổ chức, cá nhân khác trong thành viên liên danh thứ i;</w:t>
            </w:r>
          </w:p>
          <w:p w14:paraId="29034643" w14:textId="77777777" w:rsidR="00DE4C59" w:rsidRPr="001E7C1F" w:rsidRDefault="00000000">
            <w:pPr>
              <w:widowControl w:val="0"/>
              <w:spacing w:before="80" w:after="80"/>
              <w:rPr>
                <w:sz w:val="28"/>
                <w:szCs w:val="28"/>
                <w:lang w:val="pl-PL"/>
              </w:rPr>
            </w:pPr>
            <w:r w:rsidRPr="001E7C1F">
              <w:rPr>
                <w:sz w:val="28"/>
                <w:szCs w:val="28"/>
                <w:lang w:val="pl-PL"/>
              </w:rPr>
              <w:t xml:space="preserve">      Yi: Tỷ lệ phần trăm (%) khối lượng công việc của thành viên liên danh thứ i trong thỏa thuận liên danh;</w:t>
            </w:r>
          </w:p>
          <w:p w14:paraId="7DAB3ACC" w14:textId="77777777" w:rsidR="00DE4C59" w:rsidRPr="001E7C1F" w:rsidRDefault="00000000">
            <w:pPr>
              <w:widowControl w:val="0"/>
              <w:spacing w:before="80" w:after="80"/>
              <w:ind w:firstLine="340"/>
              <w:rPr>
                <w:sz w:val="28"/>
                <w:szCs w:val="28"/>
                <w:lang w:val="vi-VN"/>
              </w:rPr>
            </w:pPr>
            <w:r w:rsidRPr="001E7C1F">
              <w:rPr>
                <w:sz w:val="28"/>
                <w:szCs w:val="28"/>
                <w:lang w:val="pl-PL"/>
              </w:rPr>
              <w:t xml:space="preserve">  n: Số thành viên tham gia trong liên danh.</w:t>
            </w:r>
          </w:p>
          <w:p w14:paraId="2CFBA8BC" w14:textId="77777777" w:rsidR="00DE4C59" w:rsidRPr="001E7C1F" w:rsidRDefault="00000000">
            <w:pPr>
              <w:widowControl w:val="0"/>
              <w:tabs>
                <w:tab w:val="right" w:pos="7254"/>
              </w:tabs>
              <w:spacing w:before="80" w:after="80"/>
              <w:ind w:firstLine="340"/>
              <w:rPr>
                <w:sz w:val="28"/>
                <w:szCs w:val="28"/>
                <w:lang w:val="pl-PL"/>
              </w:rPr>
            </w:pPr>
            <w:r w:rsidRPr="001E7C1F">
              <w:rPr>
                <w:sz w:val="28"/>
                <w:szCs w:val="28"/>
                <w:lang w:val="pl-PL"/>
              </w:rPr>
              <w:t>e) Không đang trong thời gian bị cấm tham dự thầu theo quyết định của cơ quan nhà nước, cơ quan có thẩm quyền ở bất kỳ quốc gia, vùng lãnh thổ nào;</w:t>
            </w:r>
          </w:p>
          <w:p w14:paraId="4D84FB41" w14:textId="77777777" w:rsidR="00DE4C59" w:rsidRPr="001E7C1F" w:rsidRDefault="00000000">
            <w:pPr>
              <w:widowControl w:val="0"/>
              <w:tabs>
                <w:tab w:val="right" w:pos="7254"/>
              </w:tabs>
              <w:spacing w:before="80" w:after="80"/>
              <w:ind w:firstLine="340"/>
              <w:rPr>
                <w:sz w:val="28"/>
                <w:szCs w:val="28"/>
                <w:lang w:val="pl-PL"/>
              </w:rPr>
            </w:pPr>
            <w:r w:rsidRPr="001E7C1F">
              <w:rPr>
                <w:sz w:val="28"/>
                <w:szCs w:val="28"/>
                <w:lang w:val="pl-PL"/>
              </w:rPr>
              <w:t>g) Không đang bị truy cứu trách nhiệm hình sự.</w:t>
            </w:r>
          </w:p>
          <w:p w14:paraId="01A7C6FB" w14:textId="77777777" w:rsidR="00DE4C59" w:rsidRPr="001E7C1F" w:rsidRDefault="00000000">
            <w:pPr>
              <w:widowControl w:val="0"/>
              <w:tabs>
                <w:tab w:val="right" w:pos="7254"/>
              </w:tabs>
              <w:spacing w:line="264" w:lineRule="auto"/>
              <w:ind w:firstLine="351"/>
              <w:rPr>
                <w:sz w:val="28"/>
                <w:szCs w:val="28"/>
              </w:rPr>
            </w:pPr>
            <w:r w:rsidRPr="001E7C1F">
              <w:rPr>
                <w:sz w:val="28"/>
                <w:szCs w:val="28"/>
              </w:rPr>
              <w:t>4.2. Nhà thầu là hộ kinh doanh có tư cách hợp lệ khi đáp ứng đủ các điều kiện sau đây:</w:t>
            </w:r>
          </w:p>
          <w:p w14:paraId="1C8940E9" w14:textId="77777777" w:rsidR="00DE4C59" w:rsidRPr="001E7C1F" w:rsidRDefault="00000000">
            <w:pPr>
              <w:widowControl w:val="0"/>
              <w:tabs>
                <w:tab w:val="right" w:pos="7254"/>
              </w:tabs>
              <w:spacing w:line="264" w:lineRule="auto"/>
              <w:ind w:firstLine="351"/>
              <w:rPr>
                <w:sz w:val="28"/>
                <w:szCs w:val="28"/>
              </w:rPr>
            </w:pPr>
            <w:r w:rsidRPr="001E7C1F">
              <w:rPr>
                <w:sz w:val="28"/>
                <w:szCs w:val="28"/>
              </w:rPr>
              <w:t xml:space="preserve">a) Có giấy chứng nhận đăng ký hộ kinh doanh theo quy </w:t>
            </w:r>
            <w:r w:rsidRPr="001E7C1F">
              <w:rPr>
                <w:sz w:val="28"/>
                <w:szCs w:val="28"/>
              </w:rPr>
              <w:lastRenderedPageBreak/>
              <w:t>định của pháp luật;</w:t>
            </w:r>
          </w:p>
          <w:p w14:paraId="588BE730" w14:textId="77777777" w:rsidR="00DE4C59" w:rsidRPr="001E7C1F" w:rsidRDefault="00000000">
            <w:pPr>
              <w:widowControl w:val="0"/>
              <w:tabs>
                <w:tab w:val="right" w:pos="7254"/>
              </w:tabs>
              <w:spacing w:line="264" w:lineRule="auto"/>
              <w:ind w:firstLine="351"/>
              <w:rPr>
                <w:sz w:val="28"/>
                <w:szCs w:val="28"/>
              </w:rPr>
            </w:pPr>
            <w:r w:rsidRPr="001E7C1F">
              <w:rPr>
                <w:sz w:val="28"/>
                <w:szCs w:val="28"/>
              </w:rPr>
              <w:t>b) Không đang trong quá trình chấm dứt hoạt động hoặc bị thu hồi giấy chứng nhận đăng ký hộ kinh doanh; chủ hộ kinh doanh không đang bị truy cứu trách nhiệm hình sự;</w:t>
            </w:r>
          </w:p>
          <w:p w14:paraId="0A30F8CA" w14:textId="77777777" w:rsidR="00DE4C59" w:rsidRPr="001E7C1F" w:rsidRDefault="00000000">
            <w:pPr>
              <w:widowControl w:val="0"/>
              <w:tabs>
                <w:tab w:val="right" w:pos="7254"/>
              </w:tabs>
              <w:spacing w:line="264" w:lineRule="auto"/>
              <w:ind w:firstLine="351"/>
              <w:rPr>
                <w:sz w:val="28"/>
                <w:szCs w:val="28"/>
              </w:rPr>
            </w:pPr>
            <w:r w:rsidRPr="001E7C1F">
              <w:rPr>
                <w:sz w:val="28"/>
                <w:szCs w:val="28"/>
              </w:rPr>
              <w:t>c) Đáp ứng điều kiện quy định tại các điểm d, đ, e và h Mục 4.1 BDL.</w:t>
            </w:r>
          </w:p>
          <w:p w14:paraId="13C51F2C" w14:textId="77777777" w:rsidR="00DE4C59" w:rsidRPr="001E7C1F" w:rsidRDefault="00000000">
            <w:pPr>
              <w:widowControl w:val="0"/>
              <w:spacing w:line="264" w:lineRule="auto"/>
              <w:ind w:firstLine="358"/>
              <w:rPr>
                <w:i/>
                <w:sz w:val="28"/>
                <w:szCs w:val="28"/>
                <w:lang w:val="pl-PL"/>
              </w:rPr>
            </w:pPr>
            <w:r w:rsidRPr="001E7C1F">
              <w:rPr>
                <w:i/>
                <w:iCs/>
                <w:sz w:val="28"/>
                <w:szCs w:val="28"/>
              </w:rPr>
              <w:t>Chủ đầu tư rà soát, cập nhật đầy đủ các điều kiện về tư cách hợp lệ của nhà thầu theo Luật Đấu thầu, Nghị định số 214/2025/NĐ-CP. Trường hợp Luật Đấu thầu, Nghị định số 214/2025/NĐ-CP được sửa đổi, bổ sung hoặc thay thế thì Chủ đầu tư quy định nội dung này theo văn bản sửa đổi, bổ sung hoặc thay thế đó.]</w:t>
            </w:r>
          </w:p>
        </w:tc>
      </w:tr>
      <w:tr w:rsidR="00DE4C59" w:rsidRPr="001E7C1F" w14:paraId="298045DD" w14:textId="77777777">
        <w:trPr>
          <w:jc w:val="center"/>
        </w:trPr>
        <w:tc>
          <w:tcPr>
            <w:tcW w:w="1062" w:type="pct"/>
            <w:tcMar>
              <w:top w:w="72" w:type="dxa"/>
              <w:left w:w="72" w:type="dxa"/>
              <w:bottom w:w="72" w:type="dxa"/>
              <w:right w:w="72" w:type="dxa"/>
            </w:tcMar>
          </w:tcPr>
          <w:p w14:paraId="7FAE36B9" w14:textId="77777777" w:rsidR="00DE4C59" w:rsidRPr="001E7C1F" w:rsidRDefault="00000000">
            <w:pPr>
              <w:rPr>
                <w:sz w:val="28"/>
                <w:szCs w:val="28"/>
              </w:rPr>
            </w:pPr>
            <w:r w:rsidRPr="001E7C1F">
              <w:rPr>
                <w:b/>
                <w:sz w:val="28"/>
                <w:szCs w:val="28"/>
              </w:rPr>
              <w:lastRenderedPageBreak/>
              <w:t>CDNT 6.5</w:t>
            </w:r>
          </w:p>
        </w:tc>
        <w:tc>
          <w:tcPr>
            <w:tcW w:w="3938" w:type="pct"/>
            <w:tcMar>
              <w:top w:w="72" w:type="dxa"/>
              <w:left w:w="72" w:type="dxa"/>
              <w:bottom w:w="72" w:type="dxa"/>
              <w:right w:w="72" w:type="dxa"/>
            </w:tcMar>
          </w:tcPr>
          <w:p w14:paraId="597646A0" w14:textId="77777777" w:rsidR="00DE4C59" w:rsidRPr="001E7C1F" w:rsidRDefault="00000000">
            <w:pPr>
              <w:ind w:left="150" w:right="132" w:firstLine="450"/>
              <w:jc w:val="both"/>
              <w:rPr>
                <w:sz w:val="28"/>
                <w:szCs w:val="28"/>
              </w:rPr>
            </w:pPr>
            <w:r w:rsidRPr="001E7C1F">
              <w:rPr>
                <w:sz w:val="28"/>
                <w:szCs w:val="28"/>
              </w:rPr>
              <w:t xml:space="preserve">Tổ chức khảo sát địa điểm thực hiện dịch vụ: _____ </w:t>
            </w:r>
            <w:r w:rsidRPr="001E7C1F">
              <w:rPr>
                <w:i/>
                <w:sz w:val="28"/>
                <w:szCs w:val="28"/>
              </w:rPr>
              <w:t xml:space="preserve">[ghi </w:t>
            </w:r>
            <w:r w:rsidRPr="001E7C1F">
              <w:rPr>
                <w:sz w:val="28"/>
                <w:szCs w:val="28"/>
              </w:rPr>
              <w:t>“có”</w:t>
            </w:r>
            <w:r w:rsidRPr="001E7C1F">
              <w:rPr>
                <w:i/>
                <w:sz w:val="28"/>
                <w:szCs w:val="28"/>
              </w:rPr>
              <w:t xml:space="preserve"> hoặc </w:t>
            </w:r>
            <w:r w:rsidRPr="001E7C1F">
              <w:rPr>
                <w:sz w:val="28"/>
                <w:szCs w:val="28"/>
              </w:rPr>
              <w:t>“không”</w:t>
            </w:r>
            <w:r w:rsidRPr="001E7C1F">
              <w:rPr>
                <w:i/>
                <w:sz w:val="28"/>
                <w:szCs w:val="28"/>
              </w:rPr>
              <w:t xml:space="preserve">. Trường hợp </w:t>
            </w:r>
            <w:r w:rsidRPr="001E7C1F">
              <w:rPr>
                <w:sz w:val="28"/>
                <w:szCs w:val="28"/>
              </w:rPr>
              <w:t>“có”</w:t>
            </w:r>
            <w:r w:rsidRPr="001E7C1F">
              <w:rPr>
                <w:i/>
                <w:sz w:val="28"/>
                <w:szCs w:val="28"/>
              </w:rPr>
              <w:t xml:space="preserve"> thì ghi rõ phạm vi khảo sát, thời gian, địa điểm và đầu mối liên hệ của Chủ đầu tư]</w:t>
            </w:r>
            <w:r w:rsidRPr="001E7C1F">
              <w:rPr>
                <w:sz w:val="28"/>
                <w:szCs w:val="28"/>
              </w:rPr>
              <w:t>.</w:t>
            </w:r>
          </w:p>
        </w:tc>
      </w:tr>
      <w:tr w:rsidR="00DE4C59" w:rsidRPr="001E7C1F" w14:paraId="774CC7F7" w14:textId="77777777">
        <w:trPr>
          <w:jc w:val="center"/>
        </w:trPr>
        <w:tc>
          <w:tcPr>
            <w:tcW w:w="1062" w:type="pct"/>
            <w:tcMar>
              <w:top w:w="72" w:type="dxa"/>
              <w:left w:w="72" w:type="dxa"/>
              <w:bottom w:w="72" w:type="dxa"/>
              <w:right w:w="72" w:type="dxa"/>
            </w:tcMar>
          </w:tcPr>
          <w:p w14:paraId="3904EBAE" w14:textId="77777777" w:rsidR="00DE4C59" w:rsidRPr="001E7C1F" w:rsidRDefault="00000000">
            <w:pPr>
              <w:rPr>
                <w:sz w:val="28"/>
                <w:szCs w:val="28"/>
              </w:rPr>
            </w:pPr>
            <w:r w:rsidRPr="001E7C1F">
              <w:rPr>
                <w:b/>
                <w:sz w:val="28"/>
                <w:szCs w:val="28"/>
              </w:rPr>
              <w:t>CDNT 6.6</w:t>
            </w:r>
          </w:p>
        </w:tc>
        <w:tc>
          <w:tcPr>
            <w:tcW w:w="3938" w:type="pct"/>
            <w:tcMar>
              <w:top w:w="72" w:type="dxa"/>
              <w:left w:w="72" w:type="dxa"/>
              <w:bottom w:w="72" w:type="dxa"/>
              <w:right w:w="72" w:type="dxa"/>
            </w:tcMar>
          </w:tcPr>
          <w:p w14:paraId="0CD23520" w14:textId="77777777" w:rsidR="00DE4C59" w:rsidRPr="001E7C1F" w:rsidRDefault="00000000">
            <w:pPr>
              <w:ind w:left="150" w:right="132" w:firstLine="450"/>
              <w:jc w:val="both"/>
              <w:rPr>
                <w:sz w:val="28"/>
                <w:szCs w:val="28"/>
              </w:rPr>
            </w:pPr>
            <w:r w:rsidRPr="001E7C1F">
              <w:rPr>
                <w:sz w:val="28"/>
                <w:szCs w:val="28"/>
              </w:rPr>
              <w:t xml:space="preserve">Hội nghị tiền sơ tuyển: _____ </w:t>
            </w:r>
            <w:r w:rsidRPr="001E7C1F">
              <w:rPr>
                <w:i/>
                <w:sz w:val="28"/>
                <w:szCs w:val="28"/>
              </w:rPr>
              <w:t xml:space="preserve">[ghi </w:t>
            </w:r>
            <w:r w:rsidRPr="001E7C1F">
              <w:rPr>
                <w:sz w:val="28"/>
                <w:szCs w:val="28"/>
              </w:rPr>
              <w:t>“có”</w:t>
            </w:r>
            <w:r w:rsidRPr="001E7C1F">
              <w:rPr>
                <w:i/>
                <w:sz w:val="28"/>
                <w:szCs w:val="28"/>
              </w:rPr>
              <w:t xml:space="preserve"> hoặc </w:t>
            </w:r>
            <w:r w:rsidRPr="001E7C1F">
              <w:rPr>
                <w:sz w:val="28"/>
                <w:szCs w:val="28"/>
              </w:rPr>
              <w:t>“không”</w:t>
            </w:r>
            <w:r w:rsidRPr="001E7C1F">
              <w:rPr>
                <w:i/>
                <w:sz w:val="28"/>
                <w:szCs w:val="28"/>
              </w:rPr>
              <w:t xml:space="preserve">. Trường hợp </w:t>
            </w:r>
            <w:r w:rsidRPr="001E7C1F">
              <w:rPr>
                <w:sz w:val="28"/>
                <w:szCs w:val="28"/>
              </w:rPr>
              <w:t>“có”</w:t>
            </w:r>
            <w:r w:rsidRPr="001E7C1F">
              <w:rPr>
                <w:i/>
                <w:sz w:val="28"/>
                <w:szCs w:val="28"/>
              </w:rPr>
              <w:t xml:space="preserve"> thì ghi rõ thời gian, địa điểm tổ chức hội nghị tiền sơ tuyển và đầu mối liên hệ của Chủ đầu tư]</w:t>
            </w:r>
            <w:r w:rsidRPr="001E7C1F">
              <w:rPr>
                <w:sz w:val="28"/>
                <w:szCs w:val="28"/>
              </w:rPr>
              <w:t>.</w:t>
            </w:r>
          </w:p>
        </w:tc>
      </w:tr>
      <w:tr w:rsidR="00DE4C59" w:rsidRPr="001E7C1F" w14:paraId="087F1146" w14:textId="77777777">
        <w:trPr>
          <w:jc w:val="center"/>
        </w:trPr>
        <w:tc>
          <w:tcPr>
            <w:tcW w:w="1062" w:type="pct"/>
            <w:tcMar>
              <w:top w:w="72" w:type="dxa"/>
              <w:left w:w="72" w:type="dxa"/>
              <w:bottom w:w="72" w:type="dxa"/>
              <w:right w:w="72" w:type="dxa"/>
            </w:tcMar>
          </w:tcPr>
          <w:p w14:paraId="57A04989" w14:textId="77777777" w:rsidR="00DE4C59" w:rsidRPr="001E7C1F" w:rsidRDefault="00000000">
            <w:pPr>
              <w:rPr>
                <w:sz w:val="28"/>
                <w:szCs w:val="28"/>
              </w:rPr>
            </w:pPr>
            <w:r w:rsidRPr="001E7C1F">
              <w:rPr>
                <w:b/>
                <w:sz w:val="28"/>
                <w:szCs w:val="28"/>
              </w:rPr>
              <w:t>CDNT 7.3</w:t>
            </w:r>
          </w:p>
        </w:tc>
        <w:tc>
          <w:tcPr>
            <w:tcW w:w="3938" w:type="pct"/>
            <w:tcMar>
              <w:top w:w="72" w:type="dxa"/>
              <w:left w:w="72" w:type="dxa"/>
              <w:bottom w:w="72" w:type="dxa"/>
              <w:right w:w="72" w:type="dxa"/>
            </w:tcMar>
          </w:tcPr>
          <w:p w14:paraId="3B3201E2" w14:textId="77777777" w:rsidR="00DE4C59" w:rsidRPr="001E7C1F" w:rsidRDefault="00000000">
            <w:pPr>
              <w:ind w:left="150" w:right="132" w:firstLine="450"/>
              <w:jc w:val="both"/>
              <w:rPr>
                <w:sz w:val="28"/>
                <w:szCs w:val="28"/>
              </w:rPr>
            </w:pPr>
            <w:r w:rsidRPr="001E7C1F">
              <w:rPr>
                <w:sz w:val="28"/>
                <w:szCs w:val="28"/>
              </w:rPr>
              <w:t xml:space="preserve">Thời gian đăng tải Quyết định sửa đổi HSMST trước ngày có thời điểm đóng thầu tối thiểu là: _____ </w:t>
            </w:r>
            <w:r w:rsidRPr="001E7C1F">
              <w:rPr>
                <w:i/>
                <w:sz w:val="28"/>
                <w:szCs w:val="28"/>
              </w:rPr>
              <w:t>[ghi số ngày cụ thể, nhưng phải bảo đảm đủ thời gian để nhà thầu hoàn chỉnh HSDST và tối thiểu là 03 ngày làm việc trước ngày có thời điểm đóng thầu].</w:t>
            </w:r>
          </w:p>
        </w:tc>
      </w:tr>
      <w:tr w:rsidR="00DE4C59" w:rsidRPr="001E7C1F" w14:paraId="1B582560" w14:textId="77777777">
        <w:trPr>
          <w:jc w:val="center"/>
        </w:trPr>
        <w:tc>
          <w:tcPr>
            <w:tcW w:w="1062" w:type="pct"/>
            <w:tcMar>
              <w:top w:w="72" w:type="dxa"/>
              <w:left w:w="72" w:type="dxa"/>
              <w:bottom w:w="72" w:type="dxa"/>
              <w:right w:w="72" w:type="dxa"/>
            </w:tcMar>
          </w:tcPr>
          <w:p w14:paraId="0DC65990" w14:textId="77777777" w:rsidR="00DE4C59" w:rsidRPr="001E7C1F" w:rsidRDefault="00000000">
            <w:pPr>
              <w:rPr>
                <w:sz w:val="28"/>
                <w:szCs w:val="28"/>
              </w:rPr>
            </w:pPr>
            <w:r w:rsidRPr="001E7C1F">
              <w:rPr>
                <w:b/>
                <w:sz w:val="28"/>
                <w:szCs w:val="28"/>
              </w:rPr>
              <w:t>CDNT 9</w:t>
            </w:r>
          </w:p>
        </w:tc>
        <w:tc>
          <w:tcPr>
            <w:tcW w:w="3938" w:type="pct"/>
            <w:tcMar>
              <w:top w:w="72" w:type="dxa"/>
              <w:left w:w="72" w:type="dxa"/>
              <w:bottom w:w="72" w:type="dxa"/>
              <w:right w:w="72" w:type="dxa"/>
            </w:tcMar>
          </w:tcPr>
          <w:p w14:paraId="0D66A675" w14:textId="77777777" w:rsidR="00DE4C59" w:rsidRPr="001E7C1F" w:rsidRDefault="00000000">
            <w:pPr>
              <w:ind w:left="150" w:right="132" w:firstLine="450"/>
              <w:jc w:val="both"/>
              <w:rPr>
                <w:sz w:val="28"/>
                <w:szCs w:val="28"/>
              </w:rPr>
            </w:pPr>
            <w:r w:rsidRPr="001E7C1F">
              <w:rPr>
                <w:sz w:val="28"/>
                <w:szCs w:val="28"/>
              </w:rPr>
              <w:t>Ngôn ngữ quy định là:_____</w:t>
            </w:r>
          </w:p>
          <w:p w14:paraId="360C925F" w14:textId="77777777" w:rsidR="00DE4C59" w:rsidRPr="001E7C1F" w:rsidRDefault="00000000">
            <w:pPr>
              <w:ind w:left="150" w:right="132" w:firstLine="450"/>
              <w:jc w:val="both"/>
              <w:rPr>
                <w:sz w:val="28"/>
                <w:szCs w:val="28"/>
              </w:rPr>
            </w:pPr>
            <w:r w:rsidRPr="001E7C1F">
              <w:rPr>
                <w:i/>
                <w:sz w:val="28"/>
                <w:szCs w:val="28"/>
              </w:rPr>
              <w:t xml:space="preserve">[Trường hợp HSMST bằng tiếng Anh thì ghi </w:t>
            </w:r>
            <w:r w:rsidRPr="001E7C1F">
              <w:rPr>
                <w:sz w:val="28"/>
                <w:szCs w:val="28"/>
              </w:rPr>
              <w:t>“Tiếng Anh”</w:t>
            </w:r>
            <w:r w:rsidRPr="001E7C1F">
              <w:rPr>
                <w:i/>
                <w:sz w:val="28"/>
                <w:szCs w:val="28"/>
              </w:rPr>
              <w:t xml:space="preserve">; trường hợp HSMST bằng tiếng Anh và tiếng Việt thì ghi </w:t>
            </w:r>
            <w:r w:rsidRPr="001E7C1F">
              <w:rPr>
                <w:sz w:val="28"/>
                <w:szCs w:val="28"/>
              </w:rPr>
              <w:t>“Nhà thầu có thể lựa chọn tiếng Anh hoặc tiếng Việt. Trường hợp nhà thầu nộp HSDST bằng cả hai ngôn ngữ, nếu có bất kỳ sự sai khác nào giữa bản tiếng Việt và bản tiếng Anh thì căn cứ vào bản tiếng Anh”</w:t>
            </w:r>
            <w:r w:rsidRPr="001E7C1F">
              <w:rPr>
                <w:i/>
                <w:sz w:val="28"/>
                <w:szCs w:val="28"/>
              </w:rPr>
              <w:t>]</w:t>
            </w:r>
            <w:r w:rsidRPr="001E7C1F">
              <w:rPr>
                <w:sz w:val="28"/>
                <w:szCs w:val="28"/>
              </w:rPr>
              <w:t>.</w:t>
            </w:r>
          </w:p>
        </w:tc>
      </w:tr>
      <w:tr w:rsidR="00DE4C59" w:rsidRPr="001E7C1F" w14:paraId="77532AF1" w14:textId="77777777">
        <w:trPr>
          <w:jc w:val="center"/>
        </w:trPr>
        <w:tc>
          <w:tcPr>
            <w:tcW w:w="1062" w:type="pct"/>
            <w:tcMar>
              <w:top w:w="72" w:type="dxa"/>
              <w:left w:w="72" w:type="dxa"/>
              <w:bottom w:w="72" w:type="dxa"/>
              <w:right w:w="72" w:type="dxa"/>
            </w:tcMar>
          </w:tcPr>
          <w:p w14:paraId="1F9E85B4" w14:textId="77777777" w:rsidR="00DE4C59" w:rsidRPr="001E7C1F" w:rsidRDefault="00000000">
            <w:pPr>
              <w:rPr>
                <w:sz w:val="28"/>
                <w:szCs w:val="28"/>
              </w:rPr>
            </w:pPr>
            <w:r w:rsidRPr="001E7C1F">
              <w:rPr>
                <w:b/>
                <w:sz w:val="28"/>
                <w:szCs w:val="28"/>
              </w:rPr>
              <w:lastRenderedPageBreak/>
              <w:t>CDNT 10.6</w:t>
            </w:r>
          </w:p>
        </w:tc>
        <w:tc>
          <w:tcPr>
            <w:tcW w:w="3938" w:type="pct"/>
            <w:tcMar>
              <w:top w:w="72" w:type="dxa"/>
              <w:left w:w="72" w:type="dxa"/>
              <w:bottom w:w="72" w:type="dxa"/>
              <w:right w:w="72" w:type="dxa"/>
            </w:tcMar>
          </w:tcPr>
          <w:p w14:paraId="1F7C1C37" w14:textId="77777777" w:rsidR="00DE4C59" w:rsidRPr="001E7C1F" w:rsidRDefault="00000000">
            <w:pPr>
              <w:ind w:left="150" w:right="132" w:firstLine="450"/>
              <w:jc w:val="both"/>
              <w:rPr>
                <w:sz w:val="28"/>
                <w:szCs w:val="28"/>
              </w:rPr>
            </w:pPr>
            <w:r w:rsidRPr="001E7C1F">
              <w:rPr>
                <w:sz w:val="28"/>
                <w:szCs w:val="28"/>
              </w:rPr>
              <w:t xml:space="preserve">Nhà thầu phải nộp cùng với HSDST các tài liệu sau đây:___ </w:t>
            </w:r>
            <w:r w:rsidRPr="001E7C1F">
              <w:rPr>
                <w:i/>
                <w:sz w:val="28"/>
                <w:szCs w:val="28"/>
              </w:rPr>
              <w:t xml:space="preserve">[ghi tên các tài liệu cần thiết khác mà nhà thầu phải nộp cùng với HSDST theo yêu cầu trên cơ sở phù hợp với quy mô, tính chất của gói thầu và không làm hạn chế sự tham dự sơ tuyển của nhà thầu. Nếu không có yêu cầu thì phải ghi rõ là </w:t>
            </w:r>
            <w:r w:rsidRPr="001E7C1F">
              <w:rPr>
                <w:sz w:val="28"/>
                <w:szCs w:val="28"/>
              </w:rPr>
              <w:t>“Không yêu cầu”</w:t>
            </w:r>
            <w:r w:rsidRPr="001E7C1F">
              <w:rPr>
                <w:i/>
                <w:sz w:val="28"/>
                <w:szCs w:val="28"/>
              </w:rPr>
              <w:t>]</w:t>
            </w:r>
            <w:r w:rsidRPr="001E7C1F">
              <w:rPr>
                <w:sz w:val="28"/>
                <w:szCs w:val="28"/>
              </w:rPr>
              <w:t>.</w:t>
            </w:r>
          </w:p>
        </w:tc>
      </w:tr>
      <w:tr w:rsidR="00DE4C59" w:rsidRPr="001E7C1F" w14:paraId="2EED5B20" w14:textId="77777777">
        <w:trPr>
          <w:jc w:val="center"/>
        </w:trPr>
        <w:tc>
          <w:tcPr>
            <w:tcW w:w="1062" w:type="pct"/>
            <w:tcMar>
              <w:top w:w="72" w:type="dxa"/>
              <w:left w:w="72" w:type="dxa"/>
              <w:bottom w:w="72" w:type="dxa"/>
              <w:right w:w="72" w:type="dxa"/>
            </w:tcMar>
          </w:tcPr>
          <w:p w14:paraId="4CA34BE6" w14:textId="77777777" w:rsidR="00DE4C59" w:rsidRPr="001E7C1F" w:rsidRDefault="00000000">
            <w:pPr>
              <w:rPr>
                <w:sz w:val="28"/>
                <w:szCs w:val="28"/>
              </w:rPr>
            </w:pPr>
            <w:r w:rsidRPr="001E7C1F">
              <w:rPr>
                <w:b/>
                <w:sz w:val="28"/>
                <w:szCs w:val="28"/>
              </w:rPr>
              <w:t>CDNT 13.1</w:t>
            </w:r>
          </w:p>
        </w:tc>
        <w:tc>
          <w:tcPr>
            <w:tcW w:w="3938" w:type="pct"/>
            <w:tcMar>
              <w:top w:w="72" w:type="dxa"/>
              <w:left w:w="72" w:type="dxa"/>
              <w:bottom w:w="72" w:type="dxa"/>
              <w:right w:w="72" w:type="dxa"/>
            </w:tcMar>
          </w:tcPr>
          <w:p w14:paraId="2FA38335" w14:textId="77777777" w:rsidR="00DE4C59" w:rsidRPr="001E7C1F" w:rsidRDefault="00000000">
            <w:pPr>
              <w:ind w:left="150" w:right="132" w:firstLine="450"/>
              <w:jc w:val="both"/>
              <w:rPr>
                <w:sz w:val="28"/>
                <w:szCs w:val="28"/>
              </w:rPr>
            </w:pPr>
            <w:r w:rsidRPr="001E7C1F">
              <w:rPr>
                <w:sz w:val="28"/>
                <w:szCs w:val="28"/>
              </w:rPr>
              <w:t xml:space="preserve">Thời hạn hiệu lực của HSDST là: ≥ ____ ngày </w:t>
            </w:r>
            <w:r w:rsidRPr="001E7C1F">
              <w:rPr>
                <w:i/>
                <w:sz w:val="28"/>
                <w:szCs w:val="28"/>
              </w:rPr>
              <w:t>[ghi cụ thể số ngày nhưng tối đa là 180 ngày]</w:t>
            </w:r>
            <w:r w:rsidRPr="001E7C1F">
              <w:rPr>
                <w:sz w:val="28"/>
                <w:szCs w:val="28"/>
              </w:rPr>
              <w:t>, kể từ ngày có thời điểm đóng thầu.</w:t>
            </w:r>
          </w:p>
        </w:tc>
      </w:tr>
      <w:tr w:rsidR="00DE4C59" w:rsidRPr="001E7C1F" w14:paraId="7C81C335" w14:textId="77777777">
        <w:trPr>
          <w:jc w:val="center"/>
        </w:trPr>
        <w:tc>
          <w:tcPr>
            <w:tcW w:w="1062" w:type="pct"/>
            <w:tcMar>
              <w:top w:w="72" w:type="dxa"/>
              <w:left w:w="72" w:type="dxa"/>
              <w:bottom w:w="72" w:type="dxa"/>
              <w:right w:w="72" w:type="dxa"/>
            </w:tcMar>
          </w:tcPr>
          <w:p w14:paraId="62CDB06B" w14:textId="77777777" w:rsidR="00DE4C59" w:rsidRPr="001E7C1F" w:rsidRDefault="00000000">
            <w:pPr>
              <w:rPr>
                <w:sz w:val="28"/>
                <w:szCs w:val="28"/>
              </w:rPr>
            </w:pPr>
            <w:r w:rsidRPr="001E7C1F">
              <w:rPr>
                <w:b/>
                <w:sz w:val="28"/>
                <w:szCs w:val="28"/>
              </w:rPr>
              <w:t>CDNT 14.1</w:t>
            </w:r>
          </w:p>
        </w:tc>
        <w:tc>
          <w:tcPr>
            <w:tcW w:w="3938" w:type="pct"/>
            <w:tcMar>
              <w:top w:w="72" w:type="dxa"/>
              <w:left w:w="72" w:type="dxa"/>
              <w:bottom w:w="72" w:type="dxa"/>
              <w:right w:w="72" w:type="dxa"/>
            </w:tcMar>
          </w:tcPr>
          <w:p w14:paraId="07F5D1E4" w14:textId="77777777" w:rsidR="00DE4C59" w:rsidRPr="001E7C1F" w:rsidRDefault="00000000">
            <w:pPr>
              <w:ind w:left="150" w:right="132" w:firstLine="450"/>
              <w:jc w:val="both"/>
              <w:rPr>
                <w:sz w:val="28"/>
                <w:szCs w:val="28"/>
              </w:rPr>
            </w:pPr>
            <w:r w:rsidRPr="001E7C1F">
              <w:rPr>
                <w:sz w:val="28"/>
                <w:szCs w:val="28"/>
              </w:rPr>
              <w:t xml:space="preserve">Số lượng bản chụp HSDST là:___ </w:t>
            </w:r>
            <w:r w:rsidRPr="001E7C1F">
              <w:rPr>
                <w:i/>
                <w:sz w:val="28"/>
                <w:szCs w:val="28"/>
              </w:rPr>
              <w:t>[ghi số lượng bản chụp cần thiết]</w:t>
            </w:r>
            <w:r w:rsidRPr="001E7C1F">
              <w:rPr>
                <w:sz w:val="28"/>
                <w:szCs w:val="28"/>
              </w:rPr>
              <w:t>. Trường hợp sửa đổi, thay thế HSDST thì nhà thầu phải nộp các bản chụp hồ sơ sửa đổi, thay thế với số lượng bằng số lượng bản chụp HSDST.</w:t>
            </w:r>
          </w:p>
        </w:tc>
      </w:tr>
      <w:tr w:rsidR="00DE4C59" w:rsidRPr="001E7C1F" w14:paraId="097EECE2" w14:textId="77777777">
        <w:trPr>
          <w:jc w:val="center"/>
        </w:trPr>
        <w:tc>
          <w:tcPr>
            <w:tcW w:w="1062" w:type="pct"/>
            <w:tcMar>
              <w:top w:w="72" w:type="dxa"/>
              <w:left w:w="72" w:type="dxa"/>
              <w:bottom w:w="72" w:type="dxa"/>
              <w:right w:w="72" w:type="dxa"/>
            </w:tcMar>
          </w:tcPr>
          <w:p w14:paraId="192ACEFA" w14:textId="77777777" w:rsidR="00DE4C59" w:rsidRPr="001E7C1F" w:rsidRDefault="00000000">
            <w:pPr>
              <w:rPr>
                <w:sz w:val="28"/>
                <w:szCs w:val="28"/>
              </w:rPr>
            </w:pPr>
            <w:r w:rsidRPr="001E7C1F">
              <w:rPr>
                <w:b/>
                <w:sz w:val="28"/>
                <w:szCs w:val="28"/>
              </w:rPr>
              <w:t>CDNT 16.1</w:t>
            </w:r>
          </w:p>
        </w:tc>
        <w:tc>
          <w:tcPr>
            <w:tcW w:w="3938" w:type="pct"/>
            <w:tcMar>
              <w:top w:w="72" w:type="dxa"/>
              <w:left w:w="72" w:type="dxa"/>
              <w:bottom w:w="72" w:type="dxa"/>
              <w:right w:w="72" w:type="dxa"/>
            </w:tcMar>
          </w:tcPr>
          <w:p w14:paraId="1A531714" w14:textId="77777777" w:rsidR="00DE4C59" w:rsidRPr="001E7C1F" w:rsidRDefault="00000000">
            <w:pPr>
              <w:ind w:left="150" w:right="132" w:firstLine="450"/>
              <w:jc w:val="both"/>
              <w:rPr>
                <w:sz w:val="28"/>
                <w:szCs w:val="28"/>
              </w:rPr>
            </w:pPr>
            <w:r w:rsidRPr="001E7C1F">
              <w:rPr>
                <w:sz w:val="28"/>
                <w:szCs w:val="28"/>
              </w:rPr>
              <w:t xml:space="preserve">1. Địa chỉ của Chủ đầu tư (để tiếp nhận HSDST):___ </w:t>
            </w:r>
          </w:p>
          <w:p w14:paraId="00A90DF8" w14:textId="77777777" w:rsidR="00DE4C59" w:rsidRPr="001E7C1F" w:rsidRDefault="00000000">
            <w:pPr>
              <w:ind w:left="150" w:right="132" w:firstLine="450"/>
              <w:jc w:val="both"/>
              <w:rPr>
                <w:sz w:val="28"/>
                <w:szCs w:val="28"/>
              </w:rPr>
            </w:pPr>
            <w:r w:rsidRPr="001E7C1F">
              <w:rPr>
                <w:sz w:val="28"/>
                <w:szCs w:val="28"/>
              </w:rPr>
              <w:t xml:space="preserve">Nơi nhận:___ </w:t>
            </w:r>
            <w:r w:rsidRPr="001E7C1F">
              <w:rPr>
                <w:i/>
                <w:sz w:val="28"/>
                <w:szCs w:val="28"/>
              </w:rPr>
              <w:t>[ghi tên Chủ đầu tư]</w:t>
            </w:r>
          </w:p>
          <w:p w14:paraId="7089A34E" w14:textId="77777777" w:rsidR="00DE4C59" w:rsidRPr="001E7C1F" w:rsidRDefault="00000000">
            <w:pPr>
              <w:ind w:left="150" w:right="132" w:firstLine="450"/>
              <w:jc w:val="both"/>
              <w:rPr>
                <w:sz w:val="28"/>
                <w:szCs w:val="28"/>
              </w:rPr>
            </w:pPr>
            <w:r w:rsidRPr="001E7C1F">
              <w:rPr>
                <w:sz w:val="28"/>
                <w:szCs w:val="28"/>
              </w:rPr>
              <w:t>- Số nhà/số tầng/số phòng:__________</w:t>
            </w:r>
          </w:p>
          <w:p w14:paraId="6B4ADAB9" w14:textId="77777777" w:rsidR="00DE4C59" w:rsidRPr="001E7C1F" w:rsidRDefault="00000000">
            <w:pPr>
              <w:ind w:left="150" w:right="132" w:firstLine="450"/>
              <w:jc w:val="both"/>
              <w:rPr>
                <w:sz w:val="28"/>
                <w:szCs w:val="28"/>
              </w:rPr>
            </w:pPr>
            <w:r w:rsidRPr="001E7C1F">
              <w:rPr>
                <w:sz w:val="28"/>
                <w:szCs w:val="28"/>
              </w:rPr>
              <w:t xml:space="preserve">- Tên đường, phố:__________ </w:t>
            </w:r>
          </w:p>
          <w:p w14:paraId="31B5EC76" w14:textId="77777777" w:rsidR="00DE4C59" w:rsidRPr="001E7C1F" w:rsidRDefault="00000000">
            <w:pPr>
              <w:ind w:left="150" w:right="132" w:firstLine="450"/>
              <w:jc w:val="both"/>
              <w:rPr>
                <w:sz w:val="28"/>
                <w:szCs w:val="28"/>
              </w:rPr>
            </w:pPr>
            <w:r w:rsidRPr="001E7C1F">
              <w:rPr>
                <w:sz w:val="28"/>
                <w:szCs w:val="28"/>
              </w:rPr>
              <w:t>- Thành phố:___________</w:t>
            </w:r>
          </w:p>
          <w:p w14:paraId="2B3D2B15" w14:textId="77777777" w:rsidR="00DE4C59" w:rsidRPr="001E7C1F" w:rsidRDefault="00000000">
            <w:pPr>
              <w:ind w:left="150" w:right="132" w:firstLine="450"/>
              <w:jc w:val="both"/>
              <w:rPr>
                <w:sz w:val="28"/>
                <w:szCs w:val="28"/>
              </w:rPr>
            </w:pPr>
            <w:r w:rsidRPr="001E7C1F">
              <w:rPr>
                <w:sz w:val="28"/>
                <w:szCs w:val="28"/>
              </w:rPr>
              <w:t xml:space="preserve">- Mã bưu điện:__________ </w:t>
            </w:r>
          </w:p>
          <w:p w14:paraId="64AA91A7" w14:textId="77777777" w:rsidR="00DE4C59" w:rsidRPr="001E7C1F" w:rsidRDefault="00000000">
            <w:pPr>
              <w:ind w:left="150" w:right="132" w:firstLine="450"/>
              <w:jc w:val="both"/>
              <w:rPr>
                <w:sz w:val="28"/>
                <w:szCs w:val="28"/>
              </w:rPr>
            </w:pPr>
            <w:r w:rsidRPr="001E7C1F">
              <w:rPr>
                <w:sz w:val="28"/>
                <w:szCs w:val="28"/>
              </w:rPr>
              <w:t>- Quốc gia: Việt Nam.</w:t>
            </w:r>
          </w:p>
          <w:p w14:paraId="7EA2A960" w14:textId="77777777" w:rsidR="00DE4C59" w:rsidRPr="001E7C1F" w:rsidRDefault="00000000">
            <w:pPr>
              <w:ind w:left="150" w:right="132" w:firstLine="450"/>
              <w:jc w:val="both"/>
              <w:rPr>
                <w:sz w:val="28"/>
                <w:szCs w:val="28"/>
              </w:rPr>
            </w:pPr>
            <w:r w:rsidRPr="001E7C1F">
              <w:rPr>
                <w:sz w:val="28"/>
                <w:szCs w:val="28"/>
              </w:rPr>
              <w:t xml:space="preserve">2. Thời điểm đóng thầu là:___ giờ ___ phút, ngày___ tháng ___ năm___   </w:t>
            </w:r>
          </w:p>
          <w:p w14:paraId="4148D5CA" w14:textId="77777777" w:rsidR="00DE4C59" w:rsidRPr="001E7C1F" w:rsidRDefault="00000000">
            <w:pPr>
              <w:ind w:left="150" w:right="132" w:firstLine="450"/>
              <w:jc w:val="both"/>
              <w:rPr>
                <w:i/>
                <w:sz w:val="28"/>
                <w:szCs w:val="28"/>
              </w:rPr>
            </w:pPr>
            <w:r w:rsidRPr="001E7C1F">
              <w:rPr>
                <w:i/>
                <w:sz w:val="28"/>
                <w:szCs w:val="28"/>
              </w:rPr>
              <w:t>[Căn cứ vào quy mô, tính chất của gói thầu, Chủ đầu tư ghi thời điểm đóng thầu cho phù hợp với thông báo mời sơ tuyển, bảo đảm đáp ứng số ngày được tính kể từ ngày đăng tải thông báo mời sơ tuyển trên Hệ thống mạng đến ngày có thời điểm đóng thầu theo một trong các trường hợp sau đây:</w:t>
            </w:r>
          </w:p>
          <w:p w14:paraId="223E816C" w14:textId="77777777" w:rsidR="00DE4C59" w:rsidRPr="001E7C1F" w:rsidRDefault="00000000">
            <w:pPr>
              <w:ind w:left="150" w:right="132" w:firstLine="450"/>
              <w:jc w:val="both"/>
              <w:rPr>
                <w:i/>
                <w:sz w:val="28"/>
                <w:szCs w:val="28"/>
              </w:rPr>
            </w:pPr>
            <w:r w:rsidRPr="001E7C1F">
              <w:rPr>
                <w:i/>
                <w:sz w:val="28"/>
                <w:szCs w:val="28"/>
              </w:rPr>
              <w:t xml:space="preserve">a) Tối thiểu là 10 ngày đối với trường hợp khẩn cấp mà cơ quan mua sắm xác định rằng thời gian chuẩn bị HSDST theo quy định tại điểm b Mục này là không khả thi; </w:t>
            </w:r>
          </w:p>
          <w:p w14:paraId="52F7DA4F" w14:textId="77777777" w:rsidR="00DE4C59" w:rsidRPr="001E7C1F" w:rsidRDefault="00000000">
            <w:pPr>
              <w:ind w:left="150" w:right="132" w:firstLine="450"/>
              <w:jc w:val="both"/>
              <w:rPr>
                <w:sz w:val="28"/>
                <w:szCs w:val="28"/>
              </w:rPr>
            </w:pPr>
            <w:r w:rsidRPr="001E7C1F">
              <w:rPr>
                <w:i/>
                <w:sz w:val="28"/>
                <w:szCs w:val="28"/>
              </w:rPr>
              <w:lastRenderedPageBreak/>
              <w:t>b) Tối thiểu là 25 ngày trừ trường hợp quy định tại điểm a Mục này]</w:t>
            </w:r>
            <w:r w:rsidRPr="001E7C1F">
              <w:rPr>
                <w:sz w:val="28"/>
                <w:szCs w:val="28"/>
              </w:rPr>
              <w:t>.</w:t>
            </w:r>
          </w:p>
        </w:tc>
      </w:tr>
      <w:tr w:rsidR="00DE4C59" w:rsidRPr="001E7C1F" w14:paraId="10098D51" w14:textId="77777777">
        <w:trPr>
          <w:jc w:val="center"/>
        </w:trPr>
        <w:tc>
          <w:tcPr>
            <w:tcW w:w="1062" w:type="pct"/>
            <w:tcMar>
              <w:top w:w="72" w:type="dxa"/>
              <w:left w:w="72" w:type="dxa"/>
              <w:bottom w:w="72" w:type="dxa"/>
              <w:right w:w="72" w:type="dxa"/>
            </w:tcMar>
          </w:tcPr>
          <w:p w14:paraId="655247F5" w14:textId="77777777" w:rsidR="00DE4C59" w:rsidRPr="001E7C1F" w:rsidRDefault="00000000">
            <w:pPr>
              <w:rPr>
                <w:sz w:val="28"/>
                <w:szCs w:val="28"/>
              </w:rPr>
            </w:pPr>
            <w:r w:rsidRPr="001E7C1F">
              <w:rPr>
                <w:b/>
                <w:sz w:val="28"/>
                <w:szCs w:val="28"/>
              </w:rPr>
              <w:lastRenderedPageBreak/>
              <w:t>CDNT 19.1</w:t>
            </w:r>
          </w:p>
        </w:tc>
        <w:tc>
          <w:tcPr>
            <w:tcW w:w="3938" w:type="pct"/>
            <w:tcMar>
              <w:top w:w="72" w:type="dxa"/>
              <w:left w:w="72" w:type="dxa"/>
              <w:bottom w:w="72" w:type="dxa"/>
              <w:right w:w="72" w:type="dxa"/>
            </w:tcMar>
          </w:tcPr>
          <w:p w14:paraId="209F6224" w14:textId="77777777" w:rsidR="00DE4C59" w:rsidRPr="001E7C1F" w:rsidRDefault="00000000">
            <w:pPr>
              <w:ind w:left="150" w:right="132" w:firstLine="450"/>
              <w:jc w:val="both"/>
              <w:rPr>
                <w:sz w:val="28"/>
                <w:szCs w:val="28"/>
              </w:rPr>
            </w:pPr>
            <w:r w:rsidRPr="001E7C1F">
              <w:rPr>
                <w:sz w:val="28"/>
                <w:szCs w:val="28"/>
              </w:rPr>
              <w:t>Việc mở HSDST sẽ được tiến hành công khai vào lúc:___ giờ        ____ phút, ngày____ tháng____ năm____, tại địa điểm mở HSDST theo địa chỉ như sau:</w:t>
            </w:r>
          </w:p>
          <w:p w14:paraId="1D84B448" w14:textId="77777777" w:rsidR="00DE4C59" w:rsidRPr="001E7C1F" w:rsidRDefault="00000000">
            <w:pPr>
              <w:ind w:left="150" w:right="132" w:firstLine="450"/>
              <w:jc w:val="both"/>
              <w:rPr>
                <w:sz w:val="28"/>
                <w:szCs w:val="28"/>
              </w:rPr>
            </w:pPr>
            <w:r w:rsidRPr="001E7C1F">
              <w:rPr>
                <w:sz w:val="28"/>
                <w:szCs w:val="28"/>
              </w:rPr>
              <w:t xml:space="preserve">- Số nhà/số tầng/số phòng:__________ </w:t>
            </w:r>
          </w:p>
          <w:p w14:paraId="0704E049" w14:textId="77777777" w:rsidR="00DE4C59" w:rsidRPr="001E7C1F" w:rsidRDefault="00000000">
            <w:pPr>
              <w:ind w:left="150" w:right="132" w:firstLine="450"/>
              <w:jc w:val="both"/>
              <w:rPr>
                <w:sz w:val="28"/>
                <w:szCs w:val="28"/>
              </w:rPr>
            </w:pPr>
            <w:r w:rsidRPr="001E7C1F">
              <w:rPr>
                <w:sz w:val="28"/>
                <w:szCs w:val="28"/>
              </w:rPr>
              <w:t xml:space="preserve">- Tên đường, phố:__________ </w:t>
            </w:r>
          </w:p>
          <w:p w14:paraId="611D17D9" w14:textId="77777777" w:rsidR="00DE4C59" w:rsidRPr="001E7C1F" w:rsidRDefault="00000000">
            <w:pPr>
              <w:ind w:left="150" w:right="132" w:firstLine="450"/>
              <w:jc w:val="both"/>
              <w:rPr>
                <w:sz w:val="28"/>
                <w:szCs w:val="28"/>
              </w:rPr>
            </w:pPr>
            <w:r w:rsidRPr="001E7C1F">
              <w:rPr>
                <w:sz w:val="28"/>
                <w:szCs w:val="28"/>
              </w:rPr>
              <w:t>- Thành phố:__________</w:t>
            </w:r>
          </w:p>
          <w:p w14:paraId="3428DD0A" w14:textId="77777777" w:rsidR="00DE4C59" w:rsidRPr="001E7C1F" w:rsidRDefault="00000000">
            <w:pPr>
              <w:ind w:left="150" w:right="132" w:firstLine="450"/>
              <w:jc w:val="both"/>
              <w:rPr>
                <w:sz w:val="28"/>
                <w:szCs w:val="28"/>
              </w:rPr>
            </w:pPr>
            <w:r w:rsidRPr="001E7C1F">
              <w:rPr>
                <w:sz w:val="28"/>
                <w:szCs w:val="28"/>
              </w:rPr>
              <w:t>- Quốc gia: Việt Nam</w:t>
            </w:r>
          </w:p>
          <w:p w14:paraId="1EB4901E" w14:textId="77777777" w:rsidR="00DE4C59" w:rsidRPr="001E7C1F" w:rsidRDefault="00000000">
            <w:pPr>
              <w:ind w:left="150" w:right="132" w:firstLine="450"/>
              <w:jc w:val="both"/>
              <w:rPr>
                <w:sz w:val="28"/>
                <w:szCs w:val="28"/>
              </w:rPr>
            </w:pPr>
            <w:r w:rsidRPr="001E7C1F">
              <w:rPr>
                <w:i/>
                <w:sz w:val="28"/>
                <w:szCs w:val="28"/>
              </w:rPr>
              <w:t>[ghi thời gian và địa điểm tiến hành việc mở HSDST, trong đó cần lưu ý quy định thời điểm mở HSDST trong vòng 01 giờ kể từ thời điểm đóng thầu]</w:t>
            </w:r>
            <w:r w:rsidRPr="001E7C1F">
              <w:rPr>
                <w:sz w:val="28"/>
                <w:szCs w:val="28"/>
              </w:rPr>
              <w:t>.</w:t>
            </w:r>
          </w:p>
        </w:tc>
      </w:tr>
      <w:tr w:rsidR="00DE4C59" w:rsidRPr="001E7C1F" w14:paraId="4F473318" w14:textId="77777777">
        <w:trPr>
          <w:jc w:val="center"/>
        </w:trPr>
        <w:tc>
          <w:tcPr>
            <w:tcW w:w="1062" w:type="pct"/>
            <w:tcMar>
              <w:top w:w="72" w:type="dxa"/>
              <w:left w:w="72" w:type="dxa"/>
              <w:bottom w:w="72" w:type="dxa"/>
              <w:right w:w="72" w:type="dxa"/>
            </w:tcMar>
          </w:tcPr>
          <w:p w14:paraId="597F1BAA" w14:textId="77777777" w:rsidR="00DE4C59" w:rsidRPr="001E7C1F" w:rsidRDefault="00000000">
            <w:pPr>
              <w:rPr>
                <w:sz w:val="28"/>
                <w:szCs w:val="28"/>
              </w:rPr>
            </w:pPr>
            <w:r w:rsidRPr="001E7C1F">
              <w:rPr>
                <w:b/>
                <w:sz w:val="28"/>
                <w:szCs w:val="28"/>
              </w:rPr>
              <w:t>CDNT 21.3</w:t>
            </w:r>
          </w:p>
        </w:tc>
        <w:tc>
          <w:tcPr>
            <w:tcW w:w="3938" w:type="pct"/>
            <w:tcMar>
              <w:top w:w="72" w:type="dxa"/>
              <w:left w:w="72" w:type="dxa"/>
              <w:bottom w:w="72" w:type="dxa"/>
              <w:right w:w="72" w:type="dxa"/>
            </w:tcMar>
          </w:tcPr>
          <w:p w14:paraId="7C552E48" w14:textId="77777777" w:rsidR="00DE4C59" w:rsidRPr="001E7C1F" w:rsidRDefault="00000000">
            <w:pPr>
              <w:ind w:left="150" w:right="132" w:firstLine="450"/>
              <w:jc w:val="both"/>
              <w:rPr>
                <w:sz w:val="28"/>
                <w:szCs w:val="28"/>
              </w:rPr>
            </w:pPr>
            <w:r w:rsidRPr="001E7C1F">
              <w:rPr>
                <w:sz w:val="28"/>
                <w:szCs w:val="28"/>
              </w:rPr>
              <w:t>Nhà thầu được tự gửi tài liệu để làm rõ HSDST đến Chủ đầu tư trong vòng_____ ngày, kể từ ngày có thời điểm đóng thầu.</w:t>
            </w:r>
          </w:p>
          <w:p w14:paraId="6ADD8514" w14:textId="77777777" w:rsidR="00DE4C59" w:rsidRPr="001E7C1F" w:rsidRDefault="00000000">
            <w:pPr>
              <w:ind w:left="150" w:right="132" w:firstLine="450"/>
              <w:jc w:val="both"/>
              <w:rPr>
                <w:sz w:val="28"/>
                <w:szCs w:val="28"/>
              </w:rPr>
            </w:pPr>
            <w:r w:rsidRPr="001E7C1F">
              <w:rPr>
                <w:i/>
                <w:sz w:val="28"/>
                <w:szCs w:val="28"/>
              </w:rPr>
              <w:t>[Căn cứ vào thời gian đánh giá, tiến độ của dự án, gói thầu mà Chủ đầu tư quy định thời gian nhà thầu được tự gửi tài liệu làm rõ cho phù hợp để bảo đảm lựa chọn được nhà thầu có đủ tư cách hợp lệ, năng lực và kinh nghiệm. Tối thiểu từ 03 đến 05 ngày làm việc]</w:t>
            </w:r>
            <w:r w:rsidRPr="001E7C1F">
              <w:rPr>
                <w:sz w:val="28"/>
                <w:szCs w:val="28"/>
              </w:rPr>
              <w:t>.</w:t>
            </w:r>
          </w:p>
        </w:tc>
      </w:tr>
      <w:tr w:rsidR="00DE4C59" w:rsidRPr="001E7C1F" w14:paraId="6DC3287F" w14:textId="77777777">
        <w:trPr>
          <w:jc w:val="center"/>
        </w:trPr>
        <w:tc>
          <w:tcPr>
            <w:tcW w:w="1062" w:type="pct"/>
            <w:tcMar>
              <w:top w:w="72" w:type="dxa"/>
              <w:left w:w="72" w:type="dxa"/>
              <w:bottom w:w="72" w:type="dxa"/>
              <w:right w:w="72" w:type="dxa"/>
            </w:tcMar>
          </w:tcPr>
          <w:p w14:paraId="79801008" w14:textId="77777777" w:rsidR="00DE4C59" w:rsidRPr="001E7C1F" w:rsidRDefault="00000000">
            <w:pPr>
              <w:rPr>
                <w:sz w:val="28"/>
                <w:szCs w:val="28"/>
              </w:rPr>
            </w:pPr>
            <w:r w:rsidRPr="001E7C1F">
              <w:rPr>
                <w:b/>
                <w:sz w:val="28"/>
                <w:szCs w:val="28"/>
              </w:rPr>
              <w:t>CDNT 24.1</w:t>
            </w:r>
          </w:p>
        </w:tc>
        <w:tc>
          <w:tcPr>
            <w:tcW w:w="3938" w:type="pct"/>
            <w:tcMar>
              <w:top w:w="72" w:type="dxa"/>
              <w:left w:w="72" w:type="dxa"/>
              <w:bottom w:w="72" w:type="dxa"/>
              <w:right w:w="72" w:type="dxa"/>
            </w:tcMar>
          </w:tcPr>
          <w:p w14:paraId="40F40DD3" w14:textId="77777777" w:rsidR="00DE4C59" w:rsidRPr="001E7C1F" w:rsidRDefault="00000000">
            <w:pPr>
              <w:ind w:left="150" w:right="132" w:firstLine="450"/>
              <w:jc w:val="both"/>
              <w:rPr>
                <w:sz w:val="28"/>
                <w:szCs w:val="28"/>
              </w:rPr>
            </w:pPr>
            <w:r w:rsidRPr="001E7C1F">
              <w:rPr>
                <w:sz w:val="28"/>
                <w:szCs w:val="28"/>
              </w:rPr>
              <w:t>Phương pháp đánh giá HSDST: sử dụng tiêu chí đạt/không đạt để đánh giá tính hợp lệ, năng lực và kinh nghiệm của nhà thầu. Nhà thầu đáp ứng tất cả yêu cầu của HSMST được đưa vào danh sách ngắn.</w:t>
            </w:r>
          </w:p>
        </w:tc>
      </w:tr>
      <w:tr w:rsidR="00DE4C59" w:rsidRPr="001E7C1F" w14:paraId="20C1CA8C" w14:textId="77777777">
        <w:trPr>
          <w:jc w:val="center"/>
        </w:trPr>
        <w:tc>
          <w:tcPr>
            <w:tcW w:w="1062" w:type="pct"/>
            <w:tcMar>
              <w:top w:w="72" w:type="dxa"/>
              <w:left w:w="72" w:type="dxa"/>
              <w:bottom w:w="72" w:type="dxa"/>
              <w:right w:w="72" w:type="dxa"/>
            </w:tcMar>
          </w:tcPr>
          <w:p w14:paraId="72F58FF6" w14:textId="77777777" w:rsidR="00DE4C59" w:rsidRPr="001E7C1F" w:rsidRDefault="00000000">
            <w:pPr>
              <w:rPr>
                <w:sz w:val="28"/>
                <w:szCs w:val="28"/>
              </w:rPr>
            </w:pPr>
            <w:r w:rsidRPr="001E7C1F">
              <w:rPr>
                <w:b/>
                <w:sz w:val="28"/>
                <w:szCs w:val="28"/>
              </w:rPr>
              <w:t>CDNT 28.2</w:t>
            </w:r>
          </w:p>
        </w:tc>
        <w:tc>
          <w:tcPr>
            <w:tcW w:w="3938" w:type="pct"/>
            <w:tcMar>
              <w:top w:w="72" w:type="dxa"/>
              <w:left w:w="72" w:type="dxa"/>
              <w:bottom w:w="72" w:type="dxa"/>
              <w:right w:w="72" w:type="dxa"/>
            </w:tcMar>
          </w:tcPr>
          <w:p w14:paraId="51A0CC13" w14:textId="77777777" w:rsidR="00DE4C59" w:rsidRPr="001E7C1F" w:rsidRDefault="00000000">
            <w:pPr>
              <w:ind w:left="150" w:right="132" w:firstLine="450"/>
              <w:jc w:val="both"/>
              <w:rPr>
                <w:sz w:val="28"/>
                <w:szCs w:val="28"/>
              </w:rPr>
            </w:pPr>
            <w:r w:rsidRPr="001E7C1F">
              <w:rPr>
                <w:sz w:val="28"/>
                <w:szCs w:val="28"/>
              </w:rPr>
              <w:t xml:space="preserve">- Người có thẩm quyền:_________ </w:t>
            </w:r>
            <w:r w:rsidRPr="001E7C1F">
              <w:rPr>
                <w:i/>
                <w:sz w:val="28"/>
                <w:szCs w:val="28"/>
              </w:rPr>
              <w:t>[ghi đầy đủ tên người có thẩm quyền]</w:t>
            </w:r>
            <w:r w:rsidRPr="001E7C1F">
              <w:rPr>
                <w:sz w:val="28"/>
                <w:szCs w:val="28"/>
              </w:rPr>
              <w:t xml:space="preserve"> + Địa chỉ:_________ </w:t>
            </w:r>
            <w:r w:rsidRPr="001E7C1F">
              <w:rPr>
                <w:i/>
                <w:sz w:val="28"/>
                <w:szCs w:val="28"/>
              </w:rPr>
              <w:t>[ghi đầy đủ địa chỉ, số điện thoại, số fax của người có thẩm quyền]</w:t>
            </w:r>
            <w:r w:rsidRPr="001E7C1F">
              <w:rPr>
                <w:sz w:val="28"/>
                <w:szCs w:val="28"/>
              </w:rPr>
              <w:t xml:space="preserve">; + E-mail:__________ </w:t>
            </w:r>
            <w:r w:rsidRPr="001E7C1F">
              <w:rPr>
                <w:i/>
                <w:sz w:val="28"/>
                <w:szCs w:val="28"/>
              </w:rPr>
              <w:t>[ghi rõ Email của người có thẩm quyền để nhận đơn kiến nghị của nhà thầu]</w:t>
            </w:r>
            <w:r w:rsidRPr="001E7C1F">
              <w:rPr>
                <w:sz w:val="28"/>
                <w:szCs w:val="28"/>
              </w:rPr>
              <w:t xml:space="preserve">. - Bộ phận thường trực giúp việc cho Chủ tịch Hội đồng giải quyết kiến nghị: + Địa chỉ:_________ </w:t>
            </w:r>
            <w:r w:rsidRPr="001E7C1F">
              <w:rPr>
                <w:i/>
                <w:sz w:val="28"/>
                <w:szCs w:val="28"/>
              </w:rPr>
              <w:t xml:space="preserve">[ghi đầy đủ tên, địa chỉ, số điện thoại, số fax của Bộ phận thường trực giúp việc cho Chủ tịch Hội đồng </w:t>
            </w:r>
            <w:r w:rsidRPr="001E7C1F">
              <w:rPr>
                <w:i/>
                <w:sz w:val="28"/>
                <w:szCs w:val="28"/>
              </w:rPr>
              <w:lastRenderedPageBreak/>
              <w:t>giải quyết kiến nghị]</w:t>
            </w:r>
            <w:r w:rsidRPr="001E7C1F">
              <w:rPr>
                <w:sz w:val="28"/>
                <w:szCs w:val="28"/>
              </w:rPr>
              <w:t xml:space="preserve">; + E-mail:__________ </w:t>
            </w:r>
            <w:r w:rsidRPr="001E7C1F">
              <w:rPr>
                <w:i/>
                <w:sz w:val="28"/>
                <w:szCs w:val="28"/>
              </w:rPr>
              <w:t>[ghi rõ email của Bộ phận thường trực giúp việc cho Chủ tịch Hội đồng giải quyết kiến nghị để nhận đơn kiến nghị của nhà thầu]</w:t>
            </w:r>
            <w:r w:rsidRPr="001E7C1F">
              <w:rPr>
                <w:sz w:val="28"/>
                <w:szCs w:val="28"/>
              </w:rPr>
              <w:t>.</w:t>
            </w:r>
          </w:p>
        </w:tc>
      </w:tr>
      <w:tr w:rsidR="00DE4C59" w:rsidRPr="001E7C1F" w14:paraId="796329F4" w14:textId="77777777">
        <w:trPr>
          <w:jc w:val="center"/>
        </w:trPr>
        <w:tc>
          <w:tcPr>
            <w:tcW w:w="1062" w:type="pct"/>
            <w:tcMar>
              <w:top w:w="72" w:type="dxa"/>
              <w:left w:w="72" w:type="dxa"/>
              <w:bottom w:w="72" w:type="dxa"/>
              <w:right w:w="72" w:type="dxa"/>
            </w:tcMar>
          </w:tcPr>
          <w:p w14:paraId="458427F0" w14:textId="77777777" w:rsidR="00DE4C59" w:rsidRPr="001E7C1F" w:rsidRDefault="00000000">
            <w:pPr>
              <w:rPr>
                <w:sz w:val="28"/>
                <w:szCs w:val="28"/>
              </w:rPr>
            </w:pPr>
            <w:r w:rsidRPr="001E7C1F">
              <w:rPr>
                <w:b/>
                <w:sz w:val="28"/>
                <w:szCs w:val="28"/>
              </w:rPr>
              <w:lastRenderedPageBreak/>
              <w:t>Ghi chú</w:t>
            </w:r>
          </w:p>
        </w:tc>
        <w:tc>
          <w:tcPr>
            <w:tcW w:w="3938" w:type="pct"/>
            <w:tcMar>
              <w:top w:w="72" w:type="dxa"/>
              <w:left w:w="72" w:type="dxa"/>
              <w:bottom w:w="72" w:type="dxa"/>
              <w:right w:w="72" w:type="dxa"/>
            </w:tcMar>
          </w:tcPr>
          <w:p w14:paraId="79FCFC2C" w14:textId="77777777" w:rsidR="00DE4C59" w:rsidRPr="001E7C1F" w:rsidRDefault="00000000">
            <w:pPr>
              <w:ind w:left="150" w:right="132" w:firstLine="450"/>
              <w:jc w:val="both"/>
              <w:rPr>
                <w:sz w:val="28"/>
                <w:szCs w:val="28"/>
              </w:rPr>
            </w:pPr>
            <w:r w:rsidRPr="001E7C1F">
              <w:rPr>
                <w:sz w:val="28"/>
                <w:szCs w:val="28"/>
              </w:rPr>
              <w:t>Đối với các nội dung không quy định cụ thể tại BDL này, việc áp dụng thực hiện theo CDNT, Luật Đấu thầu, Nghị định số 214/2025/NĐ-CP và Nghị định số …./2026/NĐ-CP.</w:t>
            </w:r>
          </w:p>
        </w:tc>
      </w:tr>
    </w:tbl>
    <w:p w14:paraId="6C4D6D26" w14:textId="77777777" w:rsidR="00DE4C59" w:rsidRPr="001E7C1F" w:rsidRDefault="00000000">
      <w:pPr>
        <w:spacing w:before="0" w:after="0"/>
      </w:pPr>
      <w:r w:rsidRPr="001E7C1F">
        <w:br w:type="page"/>
      </w:r>
    </w:p>
    <w:p w14:paraId="71614037" w14:textId="77777777" w:rsidR="00DE4C59" w:rsidRPr="001E7C1F" w:rsidRDefault="00000000">
      <w:pPr>
        <w:pStyle w:val="Heading1"/>
        <w:jc w:val="center"/>
        <w:rPr>
          <w:rFonts w:ascii="Times New Roman" w:hAnsi="Times New Roman" w:cs="Times New Roman"/>
          <w:color w:val="auto"/>
          <w:sz w:val="28"/>
        </w:rPr>
      </w:pPr>
      <w:r w:rsidRPr="001E7C1F">
        <w:rPr>
          <w:rFonts w:ascii="Times New Roman" w:eastAsia="Times New Roman" w:hAnsi="Times New Roman" w:cs="Times New Roman"/>
          <w:color w:val="auto"/>
          <w:sz w:val="28"/>
        </w:rPr>
        <w:lastRenderedPageBreak/>
        <w:t>Chương III. TIÊU CHUẨN ĐÁNH GIÁ HỒ SƠ DỰ SƠ TUYỂN</w:t>
      </w:r>
    </w:p>
    <w:p w14:paraId="3AE97019" w14:textId="77777777" w:rsidR="00DE4C59" w:rsidRPr="001E7C1F" w:rsidRDefault="00000000">
      <w:pPr>
        <w:ind w:firstLine="720"/>
        <w:rPr>
          <w:sz w:val="28"/>
        </w:rPr>
      </w:pPr>
      <w:r w:rsidRPr="001E7C1F">
        <w:rPr>
          <w:b/>
          <w:sz w:val="28"/>
        </w:rPr>
        <w:t>Mục 1. Kiểm tra và đánh giá tính hợp lệ của HSDST</w:t>
      </w:r>
    </w:p>
    <w:p w14:paraId="287E3B23" w14:textId="77777777" w:rsidR="00DE4C59" w:rsidRPr="001E7C1F" w:rsidRDefault="00000000">
      <w:pPr>
        <w:ind w:firstLine="720"/>
        <w:jc w:val="both"/>
        <w:rPr>
          <w:sz w:val="28"/>
        </w:rPr>
      </w:pPr>
      <w:r w:rsidRPr="001E7C1F">
        <w:rPr>
          <w:sz w:val="28"/>
        </w:rPr>
        <w:t>1.1. Kiểm tra tính hợp lệ của HSDST:</w:t>
      </w:r>
    </w:p>
    <w:p w14:paraId="0DAF6F35" w14:textId="77777777" w:rsidR="00DE4C59" w:rsidRPr="001E7C1F" w:rsidRDefault="00000000">
      <w:pPr>
        <w:ind w:firstLine="720"/>
        <w:jc w:val="both"/>
        <w:rPr>
          <w:sz w:val="28"/>
        </w:rPr>
      </w:pPr>
      <w:r w:rsidRPr="001E7C1F">
        <w:rPr>
          <w:sz w:val="28"/>
        </w:rPr>
        <w:t>a) Kiểm tra số lượng bản gốc, bản chụp HSDST;</w:t>
      </w:r>
    </w:p>
    <w:p w14:paraId="1E49EE4B" w14:textId="77777777" w:rsidR="00DE4C59" w:rsidRPr="001E7C1F" w:rsidRDefault="00000000">
      <w:pPr>
        <w:ind w:firstLine="720"/>
        <w:jc w:val="both"/>
        <w:rPr>
          <w:sz w:val="28"/>
        </w:rPr>
      </w:pPr>
      <w:r w:rsidRPr="001E7C1F">
        <w:rPr>
          <w:sz w:val="28"/>
        </w:rPr>
        <w:t>b) Kiểm tra các thành phần của bản gốc HSDST, trong đó có: đơn dự sơ tuyển, thỏa thuận liên danh (nếu có), tài liệu chứng minh tư cách hợp lệ của người ký đơn (nếu có), tài liệu chứng minh tư cách hợp lệ, tài liệu chứng minh năng lực và kinh nghiệm và các thành phần khác thuộc HSDST theo quy định tại Mục 10 CDNT;</w:t>
      </w:r>
    </w:p>
    <w:p w14:paraId="154762E7" w14:textId="77777777" w:rsidR="00DE4C59" w:rsidRPr="001E7C1F" w:rsidRDefault="00000000">
      <w:pPr>
        <w:ind w:firstLine="720"/>
        <w:jc w:val="both"/>
        <w:rPr>
          <w:sz w:val="28"/>
        </w:rPr>
      </w:pPr>
      <w:r w:rsidRPr="001E7C1F">
        <w:rPr>
          <w:sz w:val="28"/>
        </w:rPr>
        <w:t>c) Kiểm tra sự thống nhất nội dung giữa bản gốc và bản chụp để phục vụ quá trình đánh giá chi tiết HSDST.</w:t>
      </w:r>
    </w:p>
    <w:p w14:paraId="6EA9FF79" w14:textId="77777777" w:rsidR="00DE4C59" w:rsidRPr="001E7C1F" w:rsidRDefault="00000000">
      <w:pPr>
        <w:ind w:firstLine="720"/>
        <w:jc w:val="both"/>
        <w:rPr>
          <w:sz w:val="28"/>
        </w:rPr>
      </w:pPr>
      <w:r w:rsidRPr="001E7C1F">
        <w:rPr>
          <w:sz w:val="28"/>
        </w:rPr>
        <w:t>Việc kiểm tra HSDST không phải là lý do để loại HSDST.</w:t>
      </w:r>
    </w:p>
    <w:p w14:paraId="0ABAB0B5" w14:textId="77777777" w:rsidR="00DE4C59" w:rsidRPr="001E7C1F" w:rsidRDefault="00000000">
      <w:pPr>
        <w:ind w:firstLine="720"/>
        <w:jc w:val="both"/>
        <w:rPr>
          <w:sz w:val="28"/>
        </w:rPr>
      </w:pPr>
      <w:r w:rsidRPr="001E7C1F">
        <w:rPr>
          <w:sz w:val="28"/>
        </w:rPr>
        <w:t>1.2. Đánh giá tính hợp lệ của HSDST:</w:t>
      </w:r>
    </w:p>
    <w:p w14:paraId="3719CB06" w14:textId="77777777" w:rsidR="00DE4C59" w:rsidRPr="001E7C1F" w:rsidRDefault="00000000">
      <w:pPr>
        <w:ind w:firstLine="720"/>
        <w:jc w:val="both"/>
        <w:rPr>
          <w:sz w:val="28"/>
        </w:rPr>
      </w:pPr>
      <w:r w:rsidRPr="001E7C1F">
        <w:rPr>
          <w:sz w:val="28"/>
        </w:rPr>
        <w:t>HSDST của nhà thầu được đánh giá là hợp lệ khi đáp ứng đầy đủ các nội dung sau đây:</w:t>
      </w:r>
    </w:p>
    <w:p w14:paraId="738E72A7" w14:textId="77777777" w:rsidR="00DE4C59" w:rsidRPr="001E7C1F" w:rsidRDefault="00000000">
      <w:pPr>
        <w:ind w:firstLine="720"/>
        <w:jc w:val="both"/>
        <w:rPr>
          <w:sz w:val="28"/>
        </w:rPr>
      </w:pPr>
      <w:r w:rsidRPr="001E7C1F">
        <w:rPr>
          <w:sz w:val="28"/>
        </w:rPr>
        <w:t>a) Có bản gốc HSDST;</w:t>
      </w:r>
    </w:p>
    <w:p w14:paraId="3AD169D4" w14:textId="77777777" w:rsidR="00DE4C59" w:rsidRPr="001E7C1F" w:rsidRDefault="00000000">
      <w:pPr>
        <w:ind w:firstLine="720"/>
        <w:jc w:val="both"/>
        <w:rPr>
          <w:sz w:val="28"/>
        </w:rPr>
      </w:pPr>
      <w:r w:rsidRPr="001E7C1F">
        <w:rPr>
          <w:sz w:val="28"/>
        </w:rPr>
        <w:t>b) Có đơn dự sơ tuyển được đại diện hợp pháp của nhà thầu ký tên, đóng dấu (nếu có) theo yêu cầu của HSMST; thời gian ký đơn dự sơ tuyển phải phù hợp với thời gian bắt đầu tổ chức sơ tuyển; đơn dự sơ tuyển không kèm theo điều kiện gây bất lợi cho Chủ đầu tư;</w:t>
      </w:r>
    </w:p>
    <w:p w14:paraId="0ED5B8EB" w14:textId="77777777" w:rsidR="00DE4C59" w:rsidRPr="001E7C1F" w:rsidRDefault="00000000">
      <w:pPr>
        <w:ind w:firstLine="720"/>
        <w:jc w:val="both"/>
        <w:rPr>
          <w:sz w:val="28"/>
        </w:rPr>
      </w:pPr>
      <w:r w:rsidRPr="001E7C1F">
        <w:rPr>
          <w:sz w:val="28"/>
        </w:rPr>
        <w:t>c) Thời hạn hiệu lực của HSDST đáp ứng yêu cầu theo quy định tại Mục 13.1 CDNT;</w:t>
      </w:r>
    </w:p>
    <w:p w14:paraId="3823CD1D" w14:textId="77777777" w:rsidR="00DE4C59" w:rsidRPr="001E7C1F" w:rsidRDefault="00000000">
      <w:pPr>
        <w:ind w:firstLine="720"/>
        <w:jc w:val="both"/>
        <w:rPr>
          <w:sz w:val="28"/>
        </w:rPr>
      </w:pPr>
      <w:r w:rsidRPr="001E7C1F">
        <w:rPr>
          <w:sz w:val="28"/>
        </w:rPr>
        <w:t>d) Nhà thầu không có tên trong hai hoặc nhiều HSDST với tư cách là nhà thầu chính (nhà thầu độc lập hoặc thành viên trong liên danh). Trường hợp gói thầu chia thành nhiều phần độc lập thì nhà thầu không có tên trong hai hoặc nhiều HSDST với tư cách là nhà thầu chính đối với phần mà nhà thầu tham dự sơ tuyển;</w:t>
      </w:r>
    </w:p>
    <w:p w14:paraId="50809EC9" w14:textId="77777777" w:rsidR="00DE4C59" w:rsidRPr="001E7C1F" w:rsidRDefault="00000000">
      <w:pPr>
        <w:ind w:firstLine="720"/>
        <w:jc w:val="both"/>
        <w:rPr>
          <w:sz w:val="28"/>
        </w:rPr>
      </w:pPr>
      <w:r w:rsidRPr="001E7C1F">
        <w:rPr>
          <w:sz w:val="28"/>
        </w:rPr>
        <w:t>đ) Trường hợp nhà thầu liên danh thì thỏa thuận liên danh phải được đại diện hợp pháp của từng thành viên liên danh ký tên, đóng dấu (nếu có) và trong thỏa thuận liên danh phải nêu rõ nội dung công việc cụ thể và ước tính giá trị tương ứng mà từng thành viên trong liên danh sẽ thực hiện theo Mẫu số 03 Chương IV;</w:t>
      </w:r>
    </w:p>
    <w:p w14:paraId="71586945" w14:textId="77777777" w:rsidR="00DE4C59" w:rsidRPr="001E7C1F" w:rsidRDefault="00000000">
      <w:pPr>
        <w:ind w:firstLine="720"/>
        <w:jc w:val="both"/>
        <w:rPr>
          <w:sz w:val="28"/>
        </w:rPr>
      </w:pPr>
      <w:r w:rsidRPr="001E7C1F">
        <w:rPr>
          <w:sz w:val="28"/>
        </w:rPr>
        <w:t>e) Nhà thầu không đang trong thời gian bị cấm tham gia hoạt động đấu thầu;</w:t>
      </w:r>
    </w:p>
    <w:p w14:paraId="67CB7D9E" w14:textId="77777777" w:rsidR="00DE4C59" w:rsidRPr="001E7C1F" w:rsidRDefault="00000000">
      <w:pPr>
        <w:ind w:firstLine="720"/>
        <w:jc w:val="both"/>
        <w:rPr>
          <w:sz w:val="28"/>
        </w:rPr>
      </w:pPr>
      <w:r w:rsidRPr="001E7C1F">
        <w:rPr>
          <w:sz w:val="28"/>
        </w:rPr>
        <w:t>g) Nhà thầu bảo đảm tư cách hợp lệ theo quy định tại Mục 4 CDNT.</w:t>
      </w:r>
    </w:p>
    <w:p w14:paraId="049EF27D" w14:textId="77777777" w:rsidR="00DE4C59" w:rsidRPr="001E7C1F" w:rsidRDefault="00000000">
      <w:pPr>
        <w:ind w:firstLine="720"/>
        <w:jc w:val="both"/>
        <w:rPr>
          <w:sz w:val="28"/>
        </w:rPr>
      </w:pPr>
      <w:r w:rsidRPr="001E7C1F">
        <w:rPr>
          <w:sz w:val="28"/>
        </w:rPr>
        <w:lastRenderedPageBreak/>
        <w:t>Nhà thầu có HSDST hợp lệ được xem xét, đánh giá tiếp về năng lực và kinh nghiệm.</w:t>
      </w:r>
    </w:p>
    <w:p w14:paraId="60C961F3" w14:textId="77777777" w:rsidR="00DE4C59" w:rsidRPr="001E7C1F" w:rsidRDefault="00000000">
      <w:pPr>
        <w:ind w:firstLine="720"/>
        <w:jc w:val="both"/>
        <w:rPr>
          <w:sz w:val="28"/>
        </w:rPr>
      </w:pPr>
      <w:r w:rsidRPr="001E7C1F">
        <w:rPr>
          <w:b/>
          <w:sz w:val="28"/>
        </w:rPr>
        <w:t>Mục 2. Tiêu chuẩn đánh giá về năng lực và kinh nghiệm</w:t>
      </w:r>
    </w:p>
    <w:p w14:paraId="28BF9E7D" w14:textId="77777777" w:rsidR="00DE4C59" w:rsidRPr="001E7C1F" w:rsidRDefault="00000000">
      <w:pPr>
        <w:ind w:firstLine="720"/>
        <w:jc w:val="both"/>
        <w:rPr>
          <w:sz w:val="28"/>
        </w:rPr>
      </w:pPr>
      <w:r w:rsidRPr="001E7C1F">
        <w:rPr>
          <w:sz w:val="28"/>
        </w:rPr>
        <w:t>2.1. Tiêu chuẩn đánh giá năng lực và kinh nghiệm thực hiện theo quy định tại Bảng số 01 Chương này. Sử dụng tiêu chí đạt/không đạt để xây dựng tiêu chuẩn đánh giá về năng lực và kinh nghiệm. Nhà thầu được đánh giá là đạt về năng lực và kinh nghiệm khi đáp ứng tất cả tiêu chuẩn đánh giá. Năng lực và kinh nghiệm của nhà thầu phụ không được xem xét khi đánh giá HSDST của nhà thầu chính, trừ trường hợp pháp luật về đấu thầu cho phép xét đến năng lực, kinh nghiệm của nhà thầu phụ đặc biệt và HSMST có quy định cụ thể.</w:t>
      </w:r>
    </w:p>
    <w:p w14:paraId="5A2FFAE0" w14:textId="77777777" w:rsidR="00DE4C59" w:rsidRPr="001E7C1F" w:rsidRDefault="00000000">
      <w:pPr>
        <w:ind w:firstLine="720"/>
        <w:jc w:val="both"/>
        <w:rPr>
          <w:sz w:val="28"/>
        </w:rPr>
      </w:pPr>
      <w:r w:rsidRPr="001E7C1F">
        <w:rPr>
          <w:sz w:val="28"/>
        </w:rPr>
        <w:t>Không đưa ra yêu cầu nhà thầu đã từng thực hiện một hoặc nhiều hợp đồng với Chủ đầu tư của một quốc gia, vùng lãnh thổ cụ thể hoặc nhà thầu phải có kinh nghiệm cung cấp dịch vụ trong lãnh thổ của quốc gia, vùng lãnh thổ đó như là tiêu chí để loại bỏ nhà thầu.</w:t>
      </w:r>
    </w:p>
    <w:p w14:paraId="7DB83891" w14:textId="77777777" w:rsidR="00DE4C59" w:rsidRPr="001E7C1F" w:rsidRDefault="00000000">
      <w:pPr>
        <w:ind w:firstLine="720"/>
        <w:jc w:val="both"/>
        <w:rPr>
          <w:sz w:val="28"/>
        </w:rPr>
      </w:pPr>
      <w:r w:rsidRPr="001E7C1F">
        <w:rPr>
          <w:sz w:val="28"/>
        </w:rPr>
        <w:t>Trường hợp đồng tiền nêu trong các hợp đồng tương tự, báo cáo tài chính hoặc các tài liệu liên quan chứng minh năng lực, kinh nghiệm của nhà thầu không phải đồng tiền nêu tại Bảng tiêu chuẩn đánh giá năng lực, kinh nghiệm thì nhà thầu quy đổi về đồng tiền tương ứng nêu tại HSMST để làm cơ sở đánh giá HSDST. Trường hợp việc quy đổi của nhà thầu chưa chính xác thì Chủ đầu tư hiệu chỉnh cho phù hợp để làm cơ sở đánh giá.</w:t>
      </w:r>
    </w:p>
    <w:p w14:paraId="1F5F00AC" w14:textId="77777777" w:rsidR="00DE4C59" w:rsidRPr="001E7C1F" w:rsidRDefault="00000000">
      <w:pPr>
        <w:ind w:firstLine="720"/>
        <w:jc w:val="both"/>
        <w:rPr>
          <w:sz w:val="28"/>
        </w:rPr>
      </w:pPr>
      <w:r w:rsidRPr="001E7C1F">
        <w:rPr>
          <w:sz w:val="28"/>
        </w:rPr>
        <w:t>Trường hợp nhà thầu tham dự sơ tuyển là công ty mẹ (ví dụ như Tổng công ty) có huy động công ty con, công ty thành viên thực hiện một phần công việc của gói thầu thì nhà thầu phải kê khai cụ thể phần công việc dành cho các công ty con, công ty thành viên theo Mẫu số 11 Chương IV. Việc đánh giá kinh nghiệm thực hiện hợp đồng tương tự căn cứ vào giá trị, khối lượng công việc do công ty mẹ, công ty con, công ty thành viên đảm nhiệm trong gói thầu.</w:t>
      </w:r>
    </w:p>
    <w:p w14:paraId="1AA992D7" w14:textId="77777777" w:rsidR="00DE4C59" w:rsidRPr="001E7C1F" w:rsidRDefault="00DE4C59">
      <w:pPr>
        <w:jc w:val="center"/>
        <w:rPr>
          <w:b/>
        </w:rPr>
        <w:sectPr w:rsidR="00DE4C59" w:rsidRPr="001E7C1F">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720" w:footer="227" w:gutter="0"/>
          <w:cols w:space="720"/>
          <w:titlePg/>
          <w:docGrid w:linePitch="360"/>
        </w:sectPr>
      </w:pPr>
    </w:p>
    <w:p w14:paraId="7672F91A" w14:textId="77777777" w:rsidR="00DE4C59" w:rsidRPr="001E7C1F" w:rsidRDefault="00000000">
      <w:pPr>
        <w:jc w:val="center"/>
        <w:rPr>
          <w:sz w:val="28"/>
        </w:rPr>
      </w:pPr>
      <w:r w:rsidRPr="001E7C1F">
        <w:rPr>
          <w:b/>
          <w:sz w:val="28"/>
        </w:rPr>
        <w:lastRenderedPageBreak/>
        <w:t>Bảng số 01</w:t>
      </w:r>
    </w:p>
    <w:p w14:paraId="33CB40B9" w14:textId="77777777" w:rsidR="00DE4C59" w:rsidRPr="001E7C1F" w:rsidRDefault="00000000">
      <w:pPr>
        <w:keepNext/>
        <w:jc w:val="center"/>
        <w:rPr>
          <w:sz w:val="28"/>
        </w:rPr>
      </w:pPr>
      <w:r w:rsidRPr="001E7C1F">
        <w:rPr>
          <w:b/>
          <w:sz w:val="28"/>
        </w:rPr>
        <w:t>BẢNG TIÊU CHUẨN ĐÁNH GIÁ VỀ NĂNG LỰC VÀ KINH NGHIỆM</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2170"/>
        <w:gridCol w:w="5297"/>
        <w:gridCol w:w="1572"/>
        <w:gridCol w:w="1380"/>
        <w:gridCol w:w="1546"/>
        <w:gridCol w:w="1846"/>
      </w:tblGrid>
      <w:tr w:rsidR="00DE4C59" w:rsidRPr="001E7C1F" w14:paraId="18FC0138" w14:textId="77777777">
        <w:trPr>
          <w:tblHeader/>
          <w:jc w:val="center"/>
        </w:trPr>
        <w:tc>
          <w:tcPr>
            <w:tcW w:w="257" w:type="pct"/>
            <w:tcMar>
              <w:top w:w="72" w:type="dxa"/>
              <w:left w:w="72" w:type="dxa"/>
              <w:bottom w:w="72" w:type="dxa"/>
              <w:right w:w="72" w:type="dxa"/>
            </w:tcMar>
          </w:tcPr>
          <w:p w14:paraId="177ED0CD" w14:textId="77777777" w:rsidR="00DE4C59" w:rsidRPr="001E7C1F" w:rsidRDefault="00000000">
            <w:pPr>
              <w:jc w:val="center"/>
              <w:rPr>
                <w:szCs w:val="32"/>
              </w:rPr>
            </w:pPr>
            <w:r w:rsidRPr="001E7C1F">
              <w:rPr>
                <w:b/>
                <w:szCs w:val="32"/>
              </w:rPr>
              <w:t>TT</w:t>
            </w:r>
          </w:p>
        </w:tc>
        <w:tc>
          <w:tcPr>
            <w:tcW w:w="745" w:type="pct"/>
            <w:tcMar>
              <w:top w:w="72" w:type="dxa"/>
              <w:left w:w="72" w:type="dxa"/>
              <w:bottom w:w="72" w:type="dxa"/>
              <w:right w:w="72" w:type="dxa"/>
            </w:tcMar>
          </w:tcPr>
          <w:p w14:paraId="771D08E8" w14:textId="77777777" w:rsidR="00DE4C59" w:rsidRPr="001E7C1F" w:rsidRDefault="00000000">
            <w:pPr>
              <w:jc w:val="center"/>
              <w:rPr>
                <w:szCs w:val="32"/>
              </w:rPr>
            </w:pPr>
            <w:r w:rsidRPr="001E7C1F">
              <w:rPr>
                <w:b/>
                <w:szCs w:val="32"/>
              </w:rPr>
              <w:t>Mô tả</w:t>
            </w:r>
          </w:p>
        </w:tc>
        <w:tc>
          <w:tcPr>
            <w:tcW w:w="1819" w:type="pct"/>
            <w:tcMar>
              <w:top w:w="72" w:type="dxa"/>
              <w:left w:w="72" w:type="dxa"/>
              <w:bottom w:w="72" w:type="dxa"/>
              <w:right w:w="72" w:type="dxa"/>
            </w:tcMar>
          </w:tcPr>
          <w:p w14:paraId="2FEBB494" w14:textId="77777777" w:rsidR="00DE4C59" w:rsidRPr="001E7C1F" w:rsidRDefault="00000000">
            <w:pPr>
              <w:jc w:val="center"/>
              <w:rPr>
                <w:szCs w:val="32"/>
              </w:rPr>
            </w:pPr>
            <w:r w:rsidRPr="001E7C1F">
              <w:rPr>
                <w:b/>
                <w:szCs w:val="32"/>
              </w:rPr>
              <w:t>Yêu cầu</w:t>
            </w:r>
          </w:p>
        </w:tc>
        <w:tc>
          <w:tcPr>
            <w:tcW w:w="540" w:type="pct"/>
            <w:tcMar>
              <w:top w:w="72" w:type="dxa"/>
              <w:left w:w="72" w:type="dxa"/>
              <w:bottom w:w="72" w:type="dxa"/>
              <w:right w:w="72" w:type="dxa"/>
            </w:tcMar>
          </w:tcPr>
          <w:p w14:paraId="007B54D5" w14:textId="77777777" w:rsidR="00DE4C59" w:rsidRPr="001E7C1F" w:rsidRDefault="00000000">
            <w:pPr>
              <w:jc w:val="center"/>
              <w:rPr>
                <w:szCs w:val="32"/>
              </w:rPr>
            </w:pPr>
            <w:r w:rsidRPr="001E7C1F">
              <w:rPr>
                <w:b/>
                <w:szCs w:val="32"/>
              </w:rPr>
              <w:t>Nhà thầu độc lập</w:t>
            </w:r>
          </w:p>
        </w:tc>
        <w:tc>
          <w:tcPr>
            <w:tcW w:w="474" w:type="pct"/>
            <w:tcMar>
              <w:top w:w="72" w:type="dxa"/>
              <w:left w:w="72" w:type="dxa"/>
              <w:bottom w:w="72" w:type="dxa"/>
              <w:right w:w="72" w:type="dxa"/>
            </w:tcMar>
          </w:tcPr>
          <w:p w14:paraId="1672124C" w14:textId="77777777" w:rsidR="00DE4C59" w:rsidRPr="001E7C1F" w:rsidRDefault="00000000">
            <w:pPr>
              <w:jc w:val="center"/>
              <w:rPr>
                <w:szCs w:val="32"/>
              </w:rPr>
            </w:pPr>
            <w:r w:rsidRPr="001E7C1F">
              <w:rPr>
                <w:b/>
                <w:szCs w:val="32"/>
              </w:rPr>
              <w:t>Tổng các thành viên liên danh</w:t>
            </w:r>
          </w:p>
        </w:tc>
        <w:tc>
          <w:tcPr>
            <w:tcW w:w="531" w:type="pct"/>
            <w:tcMar>
              <w:top w:w="72" w:type="dxa"/>
              <w:left w:w="72" w:type="dxa"/>
              <w:bottom w:w="72" w:type="dxa"/>
              <w:right w:w="72" w:type="dxa"/>
            </w:tcMar>
          </w:tcPr>
          <w:p w14:paraId="3134B9D0" w14:textId="77777777" w:rsidR="00DE4C59" w:rsidRPr="001E7C1F" w:rsidRDefault="00000000">
            <w:pPr>
              <w:jc w:val="center"/>
              <w:rPr>
                <w:szCs w:val="32"/>
              </w:rPr>
            </w:pPr>
            <w:r w:rsidRPr="001E7C1F">
              <w:rPr>
                <w:b/>
                <w:szCs w:val="32"/>
              </w:rPr>
              <w:t>Từng thành viên liên danh</w:t>
            </w:r>
          </w:p>
        </w:tc>
        <w:tc>
          <w:tcPr>
            <w:tcW w:w="634" w:type="pct"/>
            <w:tcMar>
              <w:top w:w="72" w:type="dxa"/>
              <w:left w:w="72" w:type="dxa"/>
              <w:bottom w:w="72" w:type="dxa"/>
              <w:right w:w="72" w:type="dxa"/>
            </w:tcMar>
          </w:tcPr>
          <w:p w14:paraId="4EC93B7D" w14:textId="77777777" w:rsidR="00DE4C59" w:rsidRPr="001E7C1F" w:rsidRDefault="00000000">
            <w:pPr>
              <w:jc w:val="center"/>
              <w:rPr>
                <w:szCs w:val="32"/>
              </w:rPr>
            </w:pPr>
            <w:r w:rsidRPr="001E7C1F">
              <w:rPr>
                <w:b/>
                <w:szCs w:val="32"/>
              </w:rPr>
              <w:t>Tài liệu cần nộp</w:t>
            </w:r>
          </w:p>
        </w:tc>
      </w:tr>
      <w:tr w:rsidR="00DE4C59" w:rsidRPr="001E7C1F" w14:paraId="1A769B10" w14:textId="77777777">
        <w:trPr>
          <w:jc w:val="center"/>
        </w:trPr>
        <w:tc>
          <w:tcPr>
            <w:tcW w:w="257" w:type="pct"/>
            <w:tcMar>
              <w:top w:w="72" w:type="dxa"/>
              <w:left w:w="72" w:type="dxa"/>
              <w:bottom w:w="72" w:type="dxa"/>
              <w:right w:w="72" w:type="dxa"/>
            </w:tcMar>
          </w:tcPr>
          <w:p w14:paraId="16C77233" w14:textId="77777777" w:rsidR="00DE4C59" w:rsidRPr="001E7C1F" w:rsidRDefault="00000000">
            <w:pPr>
              <w:jc w:val="center"/>
              <w:rPr>
                <w:szCs w:val="32"/>
              </w:rPr>
            </w:pPr>
            <w:r w:rsidRPr="001E7C1F">
              <w:rPr>
                <w:szCs w:val="32"/>
              </w:rPr>
              <w:t>1</w:t>
            </w:r>
          </w:p>
        </w:tc>
        <w:tc>
          <w:tcPr>
            <w:tcW w:w="745" w:type="pct"/>
            <w:tcMar>
              <w:top w:w="72" w:type="dxa"/>
              <w:left w:w="72" w:type="dxa"/>
              <w:bottom w:w="72" w:type="dxa"/>
              <w:right w:w="72" w:type="dxa"/>
            </w:tcMar>
          </w:tcPr>
          <w:p w14:paraId="7C74D27C" w14:textId="77777777" w:rsidR="00DE4C59" w:rsidRPr="001E7C1F" w:rsidRDefault="00000000">
            <w:pPr>
              <w:rPr>
                <w:szCs w:val="32"/>
              </w:rPr>
            </w:pPr>
            <w:r w:rsidRPr="001E7C1F">
              <w:rPr>
                <w:szCs w:val="32"/>
              </w:rPr>
              <w:t>Lịch sử không hoàn thành hợp đồng do lỗi của nhà thầu</w:t>
            </w:r>
          </w:p>
        </w:tc>
        <w:tc>
          <w:tcPr>
            <w:tcW w:w="1819" w:type="pct"/>
            <w:tcMar>
              <w:top w:w="72" w:type="dxa"/>
              <w:left w:w="72" w:type="dxa"/>
              <w:bottom w:w="72" w:type="dxa"/>
              <w:right w:w="72" w:type="dxa"/>
            </w:tcMar>
          </w:tcPr>
          <w:p w14:paraId="28BBD596" w14:textId="77777777" w:rsidR="00DE4C59" w:rsidRPr="001E7C1F" w:rsidRDefault="00000000">
            <w:pPr>
              <w:rPr>
                <w:szCs w:val="32"/>
              </w:rPr>
            </w:pPr>
            <w:r w:rsidRPr="001E7C1F">
              <w:rPr>
                <w:szCs w:val="32"/>
              </w:rPr>
              <w:t>Từ ngày 01 tháng 01 năm ___(1) đến thời điểm đóng thầu, nhà thầu không có hợp đồng không hoàn thành do lỗi của nhà thầu(2).</w:t>
            </w:r>
          </w:p>
        </w:tc>
        <w:tc>
          <w:tcPr>
            <w:tcW w:w="540" w:type="pct"/>
            <w:tcMar>
              <w:top w:w="72" w:type="dxa"/>
              <w:left w:w="72" w:type="dxa"/>
              <w:bottom w:w="72" w:type="dxa"/>
              <w:right w:w="72" w:type="dxa"/>
            </w:tcMar>
          </w:tcPr>
          <w:p w14:paraId="48FD9CC1" w14:textId="77777777" w:rsidR="00DE4C59" w:rsidRPr="001E7C1F" w:rsidRDefault="00000000">
            <w:pPr>
              <w:rPr>
                <w:szCs w:val="32"/>
              </w:rPr>
            </w:pPr>
            <w:r w:rsidRPr="001E7C1F">
              <w:rPr>
                <w:szCs w:val="32"/>
              </w:rPr>
              <w:t>Phải thỏa mãn yêu cầu này</w:t>
            </w:r>
          </w:p>
        </w:tc>
        <w:tc>
          <w:tcPr>
            <w:tcW w:w="474" w:type="pct"/>
            <w:tcMar>
              <w:top w:w="72" w:type="dxa"/>
              <w:left w:w="72" w:type="dxa"/>
              <w:bottom w:w="72" w:type="dxa"/>
              <w:right w:w="72" w:type="dxa"/>
            </w:tcMar>
          </w:tcPr>
          <w:p w14:paraId="447379F8" w14:textId="77777777" w:rsidR="00DE4C59" w:rsidRPr="001E7C1F" w:rsidRDefault="00000000">
            <w:pPr>
              <w:rPr>
                <w:szCs w:val="32"/>
              </w:rPr>
            </w:pPr>
            <w:r w:rsidRPr="001E7C1F">
              <w:rPr>
                <w:szCs w:val="32"/>
              </w:rPr>
              <w:t>Không áp dụng</w:t>
            </w:r>
          </w:p>
        </w:tc>
        <w:tc>
          <w:tcPr>
            <w:tcW w:w="531" w:type="pct"/>
            <w:tcMar>
              <w:top w:w="72" w:type="dxa"/>
              <w:left w:w="72" w:type="dxa"/>
              <w:bottom w:w="72" w:type="dxa"/>
              <w:right w:w="72" w:type="dxa"/>
            </w:tcMar>
          </w:tcPr>
          <w:p w14:paraId="1D1B017A" w14:textId="77777777" w:rsidR="00DE4C59" w:rsidRPr="001E7C1F" w:rsidRDefault="00000000">
            <w:pPr>
              <w:rPr>
                <w:szCs w:val="32"/>
              </w:rPr>
            </w:pPr>
            <w:r w:rsidRPr="001E7C1F">
              <w:rPr>
                <w:szCs w:val="32"/>
              </w:rPr>
              <w:t>Phải thỏa mãn yêu cầu này</w:t>
            </w:r>
          </w:p>
        </w:tc>
        <w:tc>
          <w:tcPr>
            <w:tcW w:w="634" w:type="pct"/>
            <w:tcMar>
              <w:top w:w="72" w:type="dxa"/>
              <w:left w:w="72" w:type="dxa"/>
              <w:bottom w:w="72" w:type="dxa"/>
              <w:right w:w="72" w:type="dxa"/>
            </w:tcMar>
          </w:tcPr>
          <w:p w14:paraId="30146BC1" w14:textId="77777777" w:rsidR="00DE4C59" w:rsidRPr="001E7C1F" w:rsidRDefault="00000000">
            <w:pPr>
              <w:rPr>
                <w:szCs w:val="32"/>
              </w:rPr>
            </w:pPr>
            <w:r w:rsidRPr="001E7C1F">
              <w:rPr>
                <w:szCs w:val="32"/>
              </w:rPr>
              <w:t>Mẫu số 08</w:t>
            </w:r>
          </w:p>
        </w:tc>
      </w:tr>
      <w:tr w:rsidR="00DE4C59" w:rsidRPr="001E7C1F" w14:paraId="02C3E491" w14:textId="77777777">
        <w:trPr>
          <w:jc w:val="center"/>
        </w:trPr>
        <w:tc>
          <w:tcPr>
            <w:tcW w:w="257" w:type="pct"/>
            <w:tcMar>
              <w:top w:w="72" w:type="dxa"/>
              <w:left w:w="72" w:type="dxa"/>
              <w:bottom w:w="72" w:type="dxa"/>
              <w:right w:w="72" w:type="dxa"/>
            </w:tcMar>
          </w:tcPr>
          <w:p w14:paraId="53278762" w14:textId="77777777" w:rsidR="00DE4C59" w:rsidRPr="001E7C1F" w:rsidRDefault="00000000">
            <w:pPr>
              <w:jc w:val="center"/>
              <w:rPr>
                <w:szCs w:val="32"/>
              </w:rPr>
            </w:pPr>
            <w:r w:rsidRPr="001E7C1F">
              <w:rPr>
                <w:szCs w:val="32"/>
              </w:rPr>
              <w:t>2</w:t>
            </w:r>
          </w:p>
        </w:tc>
        <w:tc>
          <w:tcPr>
            <w:tcW w:w="745" w:type="pct"/>
            <w:tcMar>
              <w:top w:w="72" w:type="dxa"/>
              <w:left w:w="72" w:type="dxa"/>
              <w:bottom w:w="72" w:type="dxa"/>
              <w:right w:w="72" w:type="dxa"/>
            </w:tcMar>
          </w:tcPr>
          <w:p w14:paraId="2E819AE3" w14:textId="77777777" w:rsidR="00DE4C59" w:rsidRPr="001E7C1F" w:rsidRDefault="00000000">
            <w:pPr>
              <w:rPr>
                <w:szCs w:val="32"/>
              </w:rPr>
            </w:pPr>
            <w:r w:rsidRPr="001E7C1F">
              <w:rPr>
                <w:szCs w:val="32"/>
              </w:rPr>
              <w:t>Thực hiện nghĩa vụ kê khai thuế và nộp thuế</w:t>
            </w:r>
          </w:p>
        </w:tc>
        <w:tc>
          <w:tcPr>
            <w:tcW w:w="1819" w:type="pct"/>
            <w:tcMar>
              <w:top w:w="72" w:type="dxa"/>
              <w:left w:w="72" w:type="dxa"/>
              <w:bottom w:w="72" w:type="dxa"/>
              <w:right w:w="72" w:type="dxa"/>
            </w:tcMar>
          </w:tcPr>
          <w:p w14:paraId="3D1FB99A" w14:textId="77777777" w:rsidR="00DE4C59" w:rsidRPr="001E7C1F" w:rsidRDefault="00000000">
            <w:pPr>
              <w:rPr>
                <w:szCs w:val="32"/>
              </w:rPr>
            </w:pPr>
            <w:r w:rsidRPr="001E7C1F">
              <w:rPr>
                <w:szCs w:val="32"/>
              </w:rPr>
              <w:t>Đã thực hiện nghĩa vụ kê khai thuế và nộp thuế(3) của năm tài chính gần nhất so với thời điểm đóng thầu.</w:t>
            </w:r>
          </w:p>
        </w:tc>
        <w:tc>
          <w:tcPr>
            <w:tcW w:w="540" w:type="pct"/>
            <w:tcMar>
              <w:top w:w="72" w:type="dxa"/>
              <w:left w:w="72" w:type="dxa"/>
              <w:bottom w:w="72" w:type="dxa"/>
              <w:right w:w="72" w:type="dxa"/>
            </w:tcMar>
          </w:tcPr>
          <w:p w14:paraId="05201933" w14:textId="77777777" w:rsidR="00DE4C59" w:rsidRPr="001E7C1F" w:rsidRDefault="00000000">
            <w:pPr>
              <w:rPr>
                <w:szCs w:val="32"/>
              </w:rPr>
            </w:pPr>
            <w:r w:rsidRPr="001E7C1F">
              <w:rPr>
                <w:szCs w:val="32"/>
              </w:rPr>
              <w:t>Phải thỏa mãn yêu cầu này</w:t>
            </w:r>
          </w:p>
        </w:tc>
        <w:tc>
          <w:tcPr>
            <w:tcW w:w="474" w:type="pct"/>
            <w:tcMar>
              <w:top w:w="72" w:type="dxa"/>
              <w:left w:w="72" w:type="dxa"/>
              <w:bottom w:w="72" w:type="dxa"/>
              <w:right w:w="72" w:type="dxa"/>
            </w:tcMar>
          </w:tcPr>
          <w:p w14:paraId="3B735B3F" w14:textId="77777777" w:rsidR="00DE4C59" w:rsidRPr="001E7C1F" w:rsidRDefault="00000000">
            <w:pPr>
              <w:rPr>
                <w:szCs w:val="32"/>
              </w:rPr>
            </w:pPr>
            <w:r w:rsidRPr="001E7C1F">
              <w:rPr>
                <w:szCs w:val="32"/>
              </w:rPr>
              <w:t>Không áp dụng</w:t>
            </w:r>
          </w:p>
        </w:tc>
        <w:tc>
          <w:tcPr>
            <w:tcW w:w="531" w:type="pct"/>
            <w:tcMar>
              <w:top w:w="72" w:type="dxa"/>
              <w:left w:w="72" w:type="dxa"/>
              <w:bottom w:w="72" w:type="dxa"/>
              <w:right w:w="72" w:type="dxa"/>
            </w:tcMar>
          </w:tcPr>
          <w:p w14:paraId="53804FAF" w14:textId="77777777" w:rsidR="00DE4C59" w:rsidRPr="001E7C1F" w:rsidRDefault="00000000">
            <w:pPr>
              <w:rPr>
                <w:szCs w:val="32"/>
              </w:rPr>
            </w:pPr>
            <w:r w:rsidRPr="001E7C1F">
              <w:rPr>
                <w:szCs w:val="32"/>
              </w:rPr>
              <w:t>Phải thỏa mãn yêu cầu này</w:t>
            </w:r>
          </w:p>
        </w:tc>
        <w:tc>
          <w:tcPr>
            <w:tcW w:w="634" w:type="pct"/>
            <w:tcMar>
              <w:top w:w="72" w:type="dxa"/>
              <w:left w:w="72" w:type="dxa"/>
              <w:bottom w:w="72" w:type="dxa"/>
              <w:right w:w="72" w:type="dxa"/>
            </w:tcMar>
          </w:tcPr>
          <w:p w14:paraId="7C7DD792" w14:textId="77777777" w:rsidR="00DE4C59" w:rsidRPr="001E7C1F" w:rsidRDefault="00000000">
            <w:pPr>
              <w:rPr>
                <w:szCs w:val="32"/>
              </w:rPr>
            </w:pPr>
            <w:r w:rsidRPr="001E7C1F">
              <w:rPr>
                <w:szCs w:val="32"/>
              </w:rPr>
              <w:t>Cam kết trong đơn dự sơ tuyển</w:t>
            </w:r>
          </w:p>
        </w:tc>
      </w:tr>
      <w:tr w:rsidR="00DE4C59" w:rsidRPr="001E7C1F" w14:paraId="2C3F19A2" w14:textId="77777777">
        <w:trPr>
          <w:trHeight w:val="479"/>
          <w:jc w:val="center"/>
        </w:trPr>
        <w:tc>
          <w:tcPr>
            <w:tcW w:w="257" w:type="pct"/>
            <w:tcBorders>
              <w:top w:val="nil"/>
              <w:left w:val="single" w:sz="4" w:space="0" w:color="auto"/>
              <w:bottom w:val="single" w:sz="4" w:space="0" w:color="auto"/>
              <w:right w:val="single" w:sz="4" w:space="0" w:color="auto"/>
            </w:tcBorders>
            <w:vAlign w:val="center"/>
          </w:tcPr>
          <w:p w14:paraId="30245123" w14:textId="77777777" w:rsidR="00DE4C59" w:rsidRPr="001E7C1F" w:rsidRDefault="00000000">
            <w:pPr>
              <w:spacing w:line="264" w:lineRule="auto"/>
              <w:jc w:val="center"/>
              <w:rPr>
                <w:b/>
                <w:bCs/>
                <w:szCs w:val="32"/>
              </w:rPr>
            </w:pPr>
            <w:r w:rsidRPr="001E7C1F">
              <w:rPr>
                <w:b/>
                <w:bCs/>
                <w:szCs w:val="32"/>
              </w:rPr>
              <w:t>3</w:t>
            </w:r>
          </w:p>
        </w:tc>
        <w:tc>
          <w:tcPr>
            <w:tcW w:w="4743" w:type="pct"/>
            <w:gridSpan w:val="6"/>
            <w:tcBorders>
              <w:top w:val="nil"/>
              <w:left w:val="nil"/>
              <w:bottom w:val="single" w:sz="4" w:space="0" w:color="auto"/>
              <w:right w:val="single" w:sz="4" w:space="0" w:color="auto"/>
            </w:tcBorders>
            <w:vAlign w:val="center"/>
          </w:tcPr>
          <w:p w14:paraId="7C4989F9" w14:textId="77777777" w:rsidR="00DE4C59" w:rsidRPr="001E7C1F" w:rsidRDefault="00000000">
            <w:pPr>
              <w:spacing w:line="264" w:lineRule="auto"/>
              <w:rPr>
                <w:szCs w:val="32"/>
              </w:rPr>
            </w:pPr>
            <w:r w:rsidRPr="001E7C1F">
              <w:rPr>
                <w:b/>
                <w:bCs/>
                <w:szCs w:val="32"/>
              </w:rPr>
              <w:t>Năng lực tài chính</w:t>
            </w:r>
          </w:p>
        </w:tc>
      </w:tr>
      <w:tr w:rsidR="00DE4C59" w:rsidRPr="001E7C1F" w14:paraId="70870889" w14:textId="77777777">
        <w:trPr>
          <w:trHeight w:val="1123"/>
          <w:jc w:val="center"/>
        </w:trPr>
        <w:tc>
          <w:tcPr>
            <w:tcW w:w="257" w:type="pct"/>
            <w:tcBorders>
              <w:top w:val="nil"/>
              <w:left w:val="single" w:sz="4" w:space="0" w:color="auto"/>
              <w:bottom w:val="single" w:sz="4" w:space="0" w:color="auto"/>
              <w:right w:val="single" w:sz="4" w:space="0" w:color="auto"/>
            </w:tcBorders>
          </w:tcPr>
          <w:p w14:paraId="0BC71F37" w14:textId="77777777" w:rsidR="00DE4C59" w:rsidRPr="001E7C1F" w:rsidRDefault="00000000">
            <w:pPr>
              <w:tabs>
                <w:tab w:val="left" w:leader="dot" w:pos="8424"/>
              </w:tabs>
              <w:spacing w:line="264" w:lineRule="auto"/>
              <w:jc w:val="center"/>
              <w:rPr>
                <w:b/>
                <w:szCs w:val="32"/>
              </w:rPr>
            </w:pPr>
            <w:r w:rsidRPr="001E7C1F">
              <w:rPr>
                <w:b/>
                <w:szCs w:val="32"/>
              </w:rPr>
              <w:t>3.1</w:t>
            </w:r>
          </w:p>
        </w:tc>
        <w:tc>
          <w:tcPr>
            <w:tcW w:w="745" w:type="pct"/>
            <w:tcBorders>
              <w:top w:val="nil"/>
              <w:left w:val="nil"/>
              <w:bottom w:val="single" w:sz="4" w:space="0" w:color="auto"/>
              <w:right w:val="single" w:sz="4" w:space="0" w:color="auto"/>
            </w:tcBorders>
          </w:tcPr>
          <w:p w14:paraId="71053FC5" w14:textId="77777777" w:rsidR="00DE4C59" w:rsidRPr="001E7C1F" w:rsidRDefault="00000000">
            <w:pPr>
              <w:spacing w:line="264" w:lineRule="auto"/>
              <w:rPr>
                <w:b/>
                <w:bCs/>
                <w:szCs w:val="32"/>
                <w:vertAlign w:val="superscript"/>
              </w:rPr>
            </w:pPr>
            <w:r w:rsidRPr="001E7C1F">
              <w:rPr>
                <w:b/>
                <w:bCs/>
                <w:szCs w:val="32"/>
              </w:rPr>
              <w:t>Kết quả hoạt động tài chính</w:t>
            </w:r>
          </w:p>
          <w:p w14:paraId="716C4AA5" w14:textId="77777777" w:rsidR="00DE4C59" w:rsidRPr="001E7C1F" w:rsidRDefault="00DE4C59">
            <w:pPr>
              <w:spacing w:line="264" w:lineRule="auto"/>
              <w:rPr>
                <w:b/>
                <w:bCs/>
                <w:i/>
                <w:szCs w:val="32"/>
              </w:rPr>
            </w:pPr>
          </w:p>
        </w:tc>
        <w:tc>
          <w:tcPr>
            <w:tcW w:w="1819" w:type="pct"/>
            <w:tcBorders>
              <w:top w:val="nil"/>
              <w:left w:val="nil"/>
              <w:bottom w:val="single" w:sz="4" w:space="0" w:color="auto"/>
              <w:right w:val="single" w:sz="4" w:space="0" w:color="auto"/>
            </w:tcBorders>
          </w:tcPr>
          <w:p w14:paraId="6278934D" w14:textId="77777777" w:rsidR="00DE4C59" w:rsidRPr="001E7C1F" w:rsidRDefault="00000000">
            <w:pPr>
              <w:tabs>
                <w:tab w:val="left" w:leader="dot" w:pos="8424"/>
              </w:tabs>
              <w:spacing w:line="264" w:lineRule="auto"/>
              <w:jc w:val="both"/>
              <w:rPr>
                <w:szCs w:val="32"/>
              </w:rPr>
            </w:pPr>
            <w:r w:rsidRPr="001E7C1F">
              <w:rPr>
                <w:szCs w:val="32"/>
              </w:rPr>
              <w:t xml:space="preserve">Giá trị tài sản ròng của nhà thầu trong năm tài chính gần nhất so với thời điểm đóng thầu phải dương. </w:t>
            </w:r>
          </w:p>
          <w:p w14:paraId="46B7D873" w14:textId="77777777" w:rsidR="00DE4C59" w:rsidRPr="001E7C1F" w:rsidRDefault="00000000">
            <w:pPr>
              <w:pStyle w:val="BodyText"/>
              <w:widowControl w:val="0"/>
              <w:spacing w:line="264" w:lineRule="auto"/>
              <w:ind w:right="75"/>
              <w:rPr>
                <w:rFonts w:eastAsia="Calibri"/>
                <w:szCs w:val="32"/>
                <w:lang w:val="nl-NL"/>
              </w:rPr>
            </w:pPr>
            <w:r w:rsidRPr="001E7C1F">
              <w:rPr>
                <w:rFonts w:eastAsia="Calibri"/>
                <w:szCs w:val="32"/>
                <w:lang w:val="nl-NL"/>
              </w:rPr>
              <w:t>(Giá trị tài sản ròng = Tổng tài sản - Tổng nợ)</w:t>
            </w:r>
          </w:p>
        </w:tc>
        <w:tc>
          <w:tcPr>
            <w:tcW w:w="540" w:type="pct"/>
            <w:tcBorders>
              <w:top w:val="nil"/>
              <w:left w:val="nil"/>
              <w:bottom w:val="single" w:sz="4" w:space="0" w:color="auto"/>
              <w:right w:val="single" w:sz="4" w:space="0" w:color="auto"/>
            </w:tcBorders>
          </w:tcPr>
          <w:p w14:paraId="15F787B3" w14:textId="77777777" w:rsidR="00DE4C59" w:rsidRPr="001E7C1F" w:rsidRDefault="00000000">
            <w:pPr>
              <w:tabs>
                <w:tab w:val="left" w:leader="dot" w:pos="8424"/>
              </w:tabs>
              <w:spacing w:line="264" w:lineRule="auto"/>
              <w:jc w:val="center"/>
              <w:rPr>
                <w:szCs w:val="32"/>
                <w:lang w:val="nl-NL"/>
              </w:rPr>
            </w:pPr>
            <w:r w:rsidRPr="001E7C1F">
              <w:rPr>
                <w:szCs w:val="32"/>
                <w:lang w:val="nl-NL"/>
              </w:rPr>
              <w:t>Phải thỏa mãn yêu cầu này</w:t>
            </w:r>
          </w:p>
        </w:tc>
        <w:tc>
          <w:tcPr>
            <w:tcW w:w="474" w:type="pct"/>
            <w:tcBorders>
              <w:top w:val="nil"/>
              <w:left w:val="nil"/>
              <w:bottom w:val="single" w:sz="4" w:space="0" w:color="auto"/>
              <w:right w:val="single" w:sz="4" w:space="0" w:color="auto"/>
            </w:tcBorders>
          </w:tcPr>
          <w:p w14:paraId="541DA249" w14:textId="77777777" w:rsidR="00DE4C59" w:rsidRPr="001E7C1F" w:rsidRDefault="00000000">
            <w:pPr>
              <w:tabs>
                <w:tab w:val="left" w:leader="dot" w:pos="8424"/>
              </w:tabs>
              <w:spacing w:line="264" w:lineRule="auto"/>
              <w:jc w:val="center"/>
              <w:rPr>
                <w:szCs w:val="32"/>
              </w:rPr>
            </w:pPr>
            <w:r w:rsidRPr="001E7C1F">
              <w:rPr>
                <w:szCs w:val="32"/>
              </w:rPr>
              <w:t>Không áp dụng</w:t>
            </w:r>
          </w:p>
        </w:tc>
        <w:tc>
          <w:tcPr>
            <w:tcW w:w="531" w:type="pct"/>
            <w:tcBorders>
              <w:top w:val="nil"/>
              <w:left w:val="nil"/>
              <w:bottom w:val="single" w:sz="4" w:space="0" w:color="auto"/>
              <w:right w:val="single" w:sz="4" w:space="0" w:color="auto"/>
            </w:tcBorders>
          </w:tcPr>
          <w:p w14:paraId="0FE7B692" w14:textId="77777777" w:rsidR="00DE4C59" w:rsidRPr="001E7C1F" w:rsidRDefault="00000000">
            <w:pPr>
              <w:tabs>
                <w:tab w:val="left" w:leader="dot" w:pos="8424"/>
              </w:tabs>
              <w:spacing w:line="264" w:lineRule="auto"/>
              <w:jc w:val="center"/>
              <w:rPr>
                <w:szCs w:val="32"/>
              </w:rPr>
            </w:pPr>
            <w:r w:rsidRPr="001E7C1F">
              <w:rPr>
                <w:szCs w:val="32"/>
              </w:rPr>
              <w:t>Phải thỏa mãn yêu cầu này</w:t>
            </w:r>
          </w:p>
        </w:tc>
        <w:tc>
          <w:tcPr>
            <w:tcW w:w="634" w:type="pct"/>
            <w:tcBorders>
              <w:top w:val="nil"/>
              <w:left w:val="nil"/>
              <w:bottom w:val="single" w:sz="4" w:space="0" w:color="auto"/>
              <w:right w:val="single" w:sz="4" w:space="0" w:color="auto"/>
            </w:tcBorders>
          </w:tcPr>
          <w:p w14:paraId="4753AFAB" w14:textId="77777777" w:rsidR="00DE4C59" w:rsidRPr="001E7C1F" w:rsidRDefault="00000000">
            <w:pPr>
              <w:tabs>
                <w:tab w:val="left" w:leader="dot" w:pos="8424"/>
              </w:tabs>
              <w:spacing w:line="264" w:lineRule="auto"/>
              <w:jc w:val="center"/>
              <w:rPr>
                <w:szCs w:val="32"/>
              </w:rPr>
            </w:pPr>
            <w:r w:rsidRPr="001E7C1F">
              <w:rPr>
                <w:szCs w:val="32"/>
              </w:rPr>
              <w:t>Mẫu số 09</w:t>
            </w:r>
          </w:p>
        </w:tc>
      </w:tr>
      <w:tr w:rsidR="00DE4C59" w:rsidRPr="001E7C1F" w14:paraId="5FA94428" w14:textId="77777777">
        <w:trPr>
          <w:jc w:val="center"/>
        </w:trPr>
        <w:tc>
          <w:tcPr>
            <w:tcW w:w="257" w:type="pct"/>
            <w:tcMar>
              <w:top w:w="72" w:type="dxa"/>
              <w:left w:w="72" w:type="dxa"/>
              <w:bottom w:w="72" w:type="dxa"/>
              <w:right w:w="72" w:type="dxa"/>
            </w:tcMar>
          </w:tcPr>
          <w:p w14:paraId="075F72AC" w14:textId="77777777" w:rsidR="00DE4C59" w:rsidRPr="001E7C1F" w:rsidRDefault="00000000">
            <w:pPr>
              <w:rPr>
                <w:szCs w:val="32"/>
              </w:rPr>
            </w:pPr>
            <w:r w:rsidRPr="001E7C1F">
              <w:rPr>
                <w:szCs w:val="32"/>
              </w:rPr>
              <w:lastRenderedPageBreak/>
              <w:t>3.2</w:t>
            </w:r>
          </w:p>
        </w:tc>
        <w:tc>
          <w:tcPr>
            <w:tcW w:w="745" w:type="pct"/>
            <w:tcMar>
              <w:top w:w="72" w:type="dxa"/>
              <w:left w:w="72" w:type="dxa"/>
              <w:bottom w:w="72" w:type="dxa"/>
              <w:right w:w="72" w:type="dxa"/>
            </w:tcMar>
          </w:tcPr>
          <w:p w14:paraId="73BEF08C" w14:textId="77777777" w:rsidR="00DE4C59" w:rsidRPr="001E7C1F" w:rsidRDefault="00000000">
            <w:pPr>
              <w:rPr>
                <w:szCs w:val="32"/>
              </w:rPr>
            </w:pPr>
            <w:r w:rsidRPr="001E7C1F">
              <w:rPr>
                <w:szCs w:val="32"/>
              </w:rPr>
              <w:t>Doanh thu bình quân hằng năm (không bao gồm thuế VAT)(*)</w:t>
            </w:r>
          </w:p>
        </w:tc>
        <w:tc>
          <w:tcPr>
            <w:tcW w:w="1819" w:type="pct"/>
            <w:tcMar>
              <w:top w:w="72" w:type="dxa"/>
              <w:left w:w="72" w:type="dxa"/>
              <w:bottom w:w="72" w:type="dxa"/>
              <w:right w:w="72" w:type="dxa"/>
            </w:tcMar>
          </w:tcPr>
          <w:p w14:paraId="7F1F104F" w14:textId="77777777" w:rsidR="00DE4C59" w:rsidRPr="001E7C1F" w:rsidRDefault="00000000">
            <w:pPr>
              <w:rPr>
                <w:szCs w:val="32"/>
              </w:rPr>
            </w:pPr>
            <w:r w:rsidRPr="001E7C1F">
              <w:rPr>
                <w:szCs w:val="32"/>
              </w:rPr>
              <w:t>Doanh thu bình quân hằng năm (không bao gồm thuế VAT) của ___(4) năm tài chính gần nhất so với thời điểm đóng thầu của nhà thầu có giá trị tối thiểu là ___(5).</w:t>
            </w:r>
          </w:p>
        </w:tc>
        <w:tc>
          <w:tcPr>
            <w:tcW w:w="540" w:type="pct"/>
            <w:tcMar>
              <w:top w:w="72" w:type="dxa"/>
              <w:left w:w="72" w:type="dxa"/>
              <w:bottom w:w="72" w:type="dxa"/>
              <w:right w:w="72" w:type="dxa"/>
            </w:tcMar>
          </w:tcPr>
          <w:p w14:paraId="65C1A4CD" w14:textId="77777777" w:rsidR="00DE4C59" w:rsidRPr="001E7C1F" w:rsidRDefault="00000000">
            <w:pPr>
              <w:rPr>
                <w:szCs w:val="32"/>
              </w:rPr>
            </w:pPr>
            <w:r w:rsidRPr="001E7C1F">
              <w:rPr>
                <w:szCs w:val="32"/>
              </w:rPr>
              <w:t>Phải thỏa mãn yêu cầu này</w:t>
            </w:r>
          </w:p>
        </w:tc>
        <w:tc>
          <w:tcPr>
            <w:tcW w:w="474" w:type="pct"/>
            <w:tcMar>
              <w:top w:w="72" w:type="dxa"/>
              <w:left w:w="72" w:type="dxa"/>
              <w:bottom w:w="72" w:type="dxa"/>
              <w:right w:w="72" w:type="dxa"/>
            </w:tcMar>
          </w:tcPr>
          <w:p w14:paraId="50DC4149" w14:textId="77777777" w:rsidR="00DE4C59" w:rsidRPr="001E7C1F" w:rsidRDefault="00000000">
            <w:pPr>
              <w:rPr>
                <w:szCs w:val="32"/>
              </w:rPr>
            </w:pPr>
            <w:r w:rsidRPr="001E7C1F">
              <w:rPr>
                <w:szCs w:val="32"/>
              </w:rPr>
              <w:t>Phải thỏa mãn yêu cầu này</w:t>
            </w:r>
          </w:p>
        </w:tc>
        <w:tc>
          <w:tcPr>
            <w:tcW w:w="531" w:type="pct"/>
            <w:tcMar>
              <w:top w:w="72" w:type="dxa"/>
              <w:left w:w="72" w:type="dxa"/>
              <w:bottom w:w="72" w:type="dxa"/>
              <w:right w:w="72" w:type="dxa"/>
            </w:tcMar>
          </w:tcPr>
          <w:p w14:paraId="2CC16E2E" w14:textId="77777777" w:rsidR="00DE4C59" w:rsidRPr="001E7C1F" w:rsidRDefault="00000000">
            <w:pPr>
              <w:rPr>
                <w:szCs w:val="32"/>
              </w:rPr>
            </w:pPr>
            <w:r w:rsidRPr="001E7C1F">
              <w:rPr>
                <w:szCs w:val="32"/>
              </w:rPr>
              <w:t>Không áp dụng</w:t>
            </w:r>
          </w:p>
        </w:tc>
        <w:tc>
          <w:tcPr>
            <w:tcW w:w="634" w:type="pct"/>
            <w:tcMar>
              <w:top w:w="72" w:type="dxa"/>
              <w:left w:w="72" w:type="dxa"/>
              <w:bottom w:w="72" w:type="dxa"/>
              <w:right w:w="72" w:type="dxa"/>
            </w:tcMar>
          </w:tcPr>
          <w:p w14:paraId="13AC9A54" w14:textId="77777777" w:rsidR="00DE4C59" w:rsidRPr="001E7C1F" w:rsidRDefault="00000000">
            <w:pPr>
              <w:rPr>
                <w:szCs w:val="32"/>
              </w:rPr>
            </w:pPr>
            <w:r w:rsidRPr="001E7C1F">
              <w:rPr>
                <w:szCs w:val="32"/>
              </w:rPr>
              <w:t>Mẫu số 09</w:t>
            </w:r>
          </w:p>
        </w:tc>
      </w:tr>
      <w:tr w:rsidR="00DE4C59" w:rsidRPr="001E7C1F" w14:paraId="3CB76726" w14:textId="77777777">
        <w:trPr>
          <w:jc w:val="center"/>
        </w:trPr>
        <w:tc>
          <w:tcPr>
            <w:tcW w:w="257" w:type="pct"/>
            <w:tcMar>
              <w:top w:w="72" w:type="dxa"/>
              <w:left w:w="72" w:type="dxa"/>
              <w:bottom w:w="72" w:type="dxa"/>
              <w:right w:w="72" w:type="dxa"/>
            </w:tcMar>
          </w:tcPr>
          <w:p w14:paraId="7BA8A2D8" w14:textId="77777777" w:rsidR="00DE4C59" w:rsidRPr="001E7C1F" w:rsidRDefault="00000000">
            <w:pPr>
              <w:jc w:val="center"/>
              <w:rPr>
                <w:szCs w:val="32"/>
              </w:rPr>
            </w:pPr>
            <w:r w:rsidRPr="001E7C1F">
              <w:rPr>
                <w:szCs w:val="32"/>
              </w:rPr>
              <w:t>4</w:t>
            </w:r>
          </w:p>
        </w:tc>
        <w:tc>
          <w:tcPr>
            <w:tcW w:w="745" w:type="pct"/>
            <w:tcMar>
              <w:top w:w="72" w:type="dxa"/>
              <w:left w:w="72" w:type="dxa"/>
              <w:bottom w:w="72" w:type="dxa"/>
              <w:right w:w="72" w:type="dxa"/>
            </w:tcMar>
          </w:tcPr>
          <w:p w14:paraId="0F7C4364" w14:textId="77777777" w:rsidR="00DE4C59" w:rsidRPr="001E7C1F" w:rsidRDefault="00000000">
            <w:pPr>
              <w:rPr>
                <w:szCs w:val="32"/>
              </w:rPr>
            </w:pPr>
            <w:r w:rsidRPr="001E7C1F">
              <w:rPr>
                <w:szCs w:val="32"/>
              </w:rPr>
              <w:t>Kinh nghiệm cụ thể trong thực hiện hợp đồng tương tự</w:t>
            </w:r>
          </w:p>
        </w:tc>
        <w:tc>
          <w:tcPr>
            <w:tcW w:w="1819" w:type="pct"/>
            <w:tcMar>
              <w:top w:w="72" w:type="dxa"/>
              <w:left w:w="72" w:type="dxa"/>
              <w:bottom w:w="72" w:type="dxa"/>
              <w:right w:w="72" w:type="dxa"/>
            </w:tcMar>
          </w:tcPr>
          <w:p w14:paraId="2D31FDD0" w14:textId="77777777" w:rsidR="00DE4C59" w:rsidRPr="001E7C1F" w:rsidRDefault="00000000">
            <w:pPr>
              <w:rPr>
                <w:szCs w:val="32"/>
              </w:rPr>
            </w:pPr>
            <w:r w:rsidRPr="001E7C1F">
              <w:rPr>
                <w:szCs w:val="32"/>
              </w:rPr>
              <w:t>Nhà thầu đã hoàn thành tối thiểu 01 hợp đồng tương tự với tư cách là nhà thầu chính (độc lập hoặc thành viên liên danh) hoặc nhà thầu phụ(6) trong khoảng thời gian kể từ ngày 01 tháng 01 năm ___(7) đến thời điểm đóng thầu.</w:t>
            </w:r>
          </w:p>
          <w:p w14:paraId="71E2EE06" w14:textId="77777777" w:rsidR="00DE4C59" w:rsidRPr="001E7C1F" w:rsidRDefault="00000000">
            <w:pPr>
              <w:rPr>
                <w:szCs w:val="32"/>
              </w:rPr>
            </w:pPr>
            <w:r w:rsidRPr="001E7C1F">
              <w:rPr>
                <w:szCs w:val="32"/>
              </w:rPr>
              <w:t>Trong đó hợp đồng tương tự là hợp đồng:</w:t>
            </w:r>
          </w:p>
          <w:p w14:paraId="29D257BD" w14:textId="77777777" w:rsidR="00DE4C59" w:rsidRPr="001E7C1F" w:rsidRDefault="00000000">
            <w:pPr>
              <w:rPr>
                <w:szCs w:val="32"/>
              </w:rPr>
            </w:pPr>
            <w:r w:rsidRPr="001E7C1F">
              <w:rPr>
                <w:szCs w:val="32"/>
              </w:rPr>
              <w:t>- Có tính chất tương tự: ___(8);</w:t>
            </w:r>
          </w:p>
          <w:p w14:paraId="057CB55F" w14:textId="77777777" w:rsidR="00DE4C59" w:rsidRPr="001E7C1F" w:rsidRDefault="00000000">
            <w:pPr>
              <w:rPr>
                <w:szCs w:val="32"/>
              </w:rPr>
            </w:pPr>
            <w:r w:rsidRPr="001E7C1F">
              <w:rPr>
                <w:szCs w:val="32"/>
              </w:rPr>
              <w:t xml:space="preserve">- Có quy mô (giá trị) tối thiểu: ___ </w:t>
            </w:r>
            <w:r w:rsidRPr="001E7C1F">
              <w:rPr>
                <w:i/>
                <w:szCs w:val="32"/>
              </w:rPr>
              <w:t>[ghi giá trị và đồng tiền]</w:t>
            </w:r>
            <w:r w:rsidRPr="001E7C1F">
              <w:rPr>
                <w:szCs w:val="32"/>
              </w:rPr>
              <w:t>(9).</w:t>
            </w:r>
          </w:p>
        </w:tc>
        <w:tc>
          <w:tcPr>
            <w:tcW w:w="540" w:type="pct"/>
            <w:tcMar>
              <w:top w:w="72" w:type="dxa"/>
              <w:left w:w="72" w:type="dxa"/>
              <w:bottom w:w="72" w:type="dxa"/>
              <w:right w:w="72" w:type="dxa"/>
            </w:tcMar>
          </w:tcPr>
          <w:p w14:paraId="1C46AA79" w14:textId="77777777" w:rsidR="00DE4C59" w:rsidRPr="001E7C1F" w:rsidRDefault="00000000">
            <w:pPr>
              <w:rPr>
                <w:szCs w:val="32"/>
              </w:rPr>
            </w:pPr>
            <w:r w:rsidRPr="001E7C1F">
              <w:rPr>
                <w:szCs w:val="32"/>
              </w:rPr>
              <w:t>Phải thỏa mãn yêu cầu này</w:t>
            </w:r>
          </w:p>
        </w:tc>
        <w:tc>
          <w:tcPr>
            <w:tcW w:w="474" w:type="pct"/>
            <w:tcMar>
              <w:top w:w="72" w:type="dxa"/>
              <w:left w:w="72" w:type="dxa"/>
              <w:bottom w:w="72" w:type="dxa"/>
              <w:right w:w="72" w:type="dxa"/>
            </w:tcMar>
          </w:tcPr>
          <w:p w14:paraId="5E0696D5" w14:textId="77777777" w:rsidR="00DE4C59" w:rsidRPr="001E7C1F" w:rsidRDefault="00000000">
            <w:pPr>
              <w:rPr>
                <w:szCs w:val="32"/>
              </w:rPr>
            </w:pPr>
            <w:r w:rsidRPr="001E7C1F">
              <w:rPr>
                <w:szCs w:val="32"/>
              </w:rPr>
              <w:t>Không áp dụng</w:t>
            </w:r>
          </w:p>
        </w:tc>
        <w:tc>
          <w:tcPr>
            <w:tcW w:w="531" w:type="pct"/>
            <w:tcMar>
              <w:top w:w="72" w:type="dxa"/>
              <w:left w:w="72" w:type="dxa"/>
              <w:bottom w:w="72" w:type="dxa"/>
              <w:right w:w="72" w:type="dxa"/>
            </w:tcMar>
          </w:tcPr>
          <w:p w14:paraId="3DD55008" w14:textId="77777777" w:rsidR="00DE4C59" w:rsidRPr="001E7C1F" w:rsidRDefault="00000000">
            <w:pPr>
              <w:rPr>
                <w:szCs w:val="32"/>
              </w:rPr>
            </w:pPr>
            <w:r w:rsidRPr="001E7C1F">
              <w:rPr>
                <w:szCs w:val="32"/>
              </w:rPr>
              <w:t>Phải thỏa mãn yêu cầu tương ứng với phần công việc đảm nhận</w:t>
            </w:r>
          </w:p>
        </w:tc>
        <w:tc>
          <w:tcPr>
            <w:tcW w:w="634" w:type="pct"/>
            <w:tcMar>
              <w:top w:w="72" w:type="dxa"/>
              <w:left w:w="72" w:type="dxa"/>
              <w:bottom w:w="72" w:type="dxa"/>
              <w:right w:w="72" w:type="dxa"/>
            </w:tcMar>
          </w:tcPr>
          <w:p w14:paraId="3B6C16E7" w14:textId="77777777" w:rsidR="00DE4C59" w:rsidRPr="001E7C1F" w:rsidRDefault="00000000">
            <w:pPr>
              <w:rPr>
                <w:szCs w:val="32"/>
              </w:rPr>
            </w:pPr>
            <w:r w:rsidRPr="001E7C1F">
              <w:rPr>
                <w:szCs w:val="32"/>
              </w:rPr>
              <w:t>Mẫu số 05</w:t>
            </w:r>
          </w:p>
        </w:tc>
      </w:tr>
    </w:tbl>
    <w:p w14:paraId="62FCDE5D" w14:textId="77777777" w:rsidR="00DE4C59" w:rsidRPr="001E7C1F" w:rsidRDefault="00000000">
      <w:pPr>
        <w:ind w:firstLine="630"/>
        <w:rPr>
          <w:sz w:val="28"/>
        </w:rPr>
      </w:pPr>
      <w:r w:rsidRPr="001E7C1F">
        <w:rPr>
          <w:i/>
          <w:sz w:val="28"/>
        </w:rPr>
        <w:t>(*): Đối với gói thầu cung cấp dịch vụ phi tư vấn không cần thiết yêu cầu về doanh thu thì bỏ nội dung này.</w:t>
      </w:r>
    </w:p>
    <w:p w14:paraId="19EB9384" w14:textId="77777777" w:rsidR="00DE4C59" w:rsidRPr="001E7C1F" w:rsidRDefault="00000000">
      <w:pPr>
        <w:ind w:firstLine="630"/>
        <w:jc w:val="both"/>
        <w:rPr>
          <w:sz w:val="28"/>
        </w:rPr>
      </w:pPr>
      <w:r w:rsidRPr="001E7C1F">
        <w:rPr>
          <w:b/>
          <w:sz w:val="28"/>
        </w:rPr>
        <w:t>Ghi chú:</w:t>
      </w:r>
    </w:p>
    <w:p w14:paraId="7D8700D9" w14:textId="77777777" w:rsidR="00DE4C59" w:rsidRPr="001E7C1F" w:rsidRDefault="00000000">
      <w:pPr>
        <w:ind w:firstLine="630"/>
        <w:jc w:val="both"/>
        <w:rPr>
          <w:sz w:val="28"/>
        </w:rPr>
      </w:pPr>
      <w:r w:rsidRPr="001E7C1F">
        <w:rPr>
          <w:sz w:val="28"/>
        </w:rPr>
        <w:t>(1) Ghi thời gian yêu cầu, thông thường từ 03 đến 05 năm trước năm có thời điểm đóng thầu.</w:t>
      </w:r>
    </w:p>
    <w:p w14:paraId="3F387320" w14:textId="77777777" w:rsidR="00DE4C59" w:rsidRPr="001E7C1F" w:rsidRDefault="00DE4C59">
      <w:pPr>
        <w:ind w:firstLine="630"/>
        <w:jc w:val="both"/>
        <w:sectPr w:rsidR="00DE4C59" w:rsidRPr="001E7C1F">
          <w:pgSz w:w="16838" w:h="11906" w:orient="landscape"/>
          <w:pgMar w:top="1701" w:right="1134" w:bottom="1134" w:left="1134" w:header="720" w:footer="227" w:gutter="0"/>
          <w:cols w:space="720"/>
          <w:titlePg/>
          <w:docGrid w:linePitch="360"/>
        </w:sectPr>
      </w:pPr>
    </w:p>
    <w:p w14:paraId="73A57AD9" w14:textId="77777777" w:rsidR="00DE4C59" w:rsidRPr="001E7C1F" w:rsidRDefault="00000000">
      <w:pPr>
        <w:ind w:firstLine="630"/>
        <w:jc w:val="both"/>
        <w:rPr>
          <w:sz w:val="28"/>
        </w:rPr>
      </w:pPr>
      <w:r w:rsidRPr="001E7C1F">
        <w:rPr>
          <w:sz w:val="28"/>
        </w:rPr>
        <w:lastRenderedPageBreak/>
        <w:t>(2) Hợp đồng không hoàn thành do lỗi của nhà thầu bao gồm: hợp đồng bị Chủ đầu tư kết luận nhà thầu không hoàn thành và nhà thầu không phản đối; hợp đồng bị Chủ đầu tư kết luận nhà thầu không hoàn thành, không được nhà thầu chấp thuận nhưng đã được trọng tài hoặc tòa án kết luận theo hướng bất lợi cho nhà thầu. Các hợp đồng không hoàn thành không bao gồm các hợp đồng mà quyết định của Chủ đầu tư đã bị bác bỏ bằng cơ chế giải quyết tranh chấp.</w:t>
      </w:r>
    </w:p>
    <w:p w14:paraId="2E66CA13" w14:textId="77777777" w:rsidR="00DE4C59" w:rsidRPr="001E7C1F" w:rsidRDefault="00000000">
      <w:pPr>
        <w:ind w:firstLine="630"/>
        <w:jc w:val="both"/>
        <w:rPr>
          <w:sz w:val="28"/>
        </w:rPr>
      </w:pPr>
      <w:r w:rsidRPr="001E7C1F">
        <w:rPr>
          <w:sz w:val="28"/>
        </w:rPr>
        <w:t>(3) Nhà thầu cung cấp tài liệu chứng minh đã thực hiện nghĩa vụ kê khai thuế và nộp thuế của năm tài chính gần nhất so với thời điểm đóng thầu. Đối với nhà thầu nước ngoài, tài liệu chứng minh thực hiện nghĩa vụ thuế được hiểu là tài liệu tương đương theo pháp luật của quốc gia nơi nhà thầu đăng ký hoạt động, nếu pháp luật của quốc gia đó có quy định.</w:t>
      </w:r>
    </w:p>
    <w:p w14:paraId="3862FC77" w14:textId="77777777" w:rsidR="00DE4C59" w:rsidRPr="001E7C1F" w:rsidRDefault="00000000">
      <w:pPr>
        <w:ind w:firstLine="630"/>
        <w:jc w:val="both"/>
        <w:rPr>
          <w:sz w:val="28"/>
        </w:rPr>
      </w:pPr>
      <w:r w:rsidRPr="001E7C1F">
        <w:rPr>
          <w:sz w:val="28"/>
        </w:rPr>
        <w:t>(4) Ghi số năm yêu cầu, thông thường từ 03 đến 05 năm trước năm có thời điểm đóng thầu. Trường hợp nhà thầu có số năm thành lập ít hơn số năm theo yêu cầu của HSMST thì doanh thu bình quân hằng năm được tính trên số năm mà nhà thầu thành lập.</w:t>
      </w:r>
    </w:p>
    <w:p w14:paraId="487C3899" w14:textId="77777777" w:rsidR="00DE4C59" w:rsidRPr="001E7C1F" w:rsidRDefault="00000000">
      <w:pPr>
        <w:ind w:firstLine="630"/>
        <w:jc w:val="both"/>
        <w:rPr>
          <w:sz w:val="28"/>
        </w:rPr>
      </w:pPr>
      <w:r w:rsidRPr="001E7C1F">
        <w:rPr>
          <w:sz w:val="28"/>
        </w:rPr>
        <w:t xml:space="preserve">(5) Ghi giá trị và đồng tiền. Cách tính thông thường: trường hợp thời gian thực hiện gói thầu từ 12 tháng trở lên, yêu cầu tối thiểu về doanh thu bình quân hằng năm = </w:t>
      </w:r>
      <w:r w:rsidRPr="001E7C1F">
        <w:rPr>
          <w:i/>
          <w:sz w:val="28"/>
        </w:rPr>
        <w:t>[(giá gói thầu - giá trị thuế VAT)/thời gian thực hiện hợp đồng theo năm]</w:t>
      </w:r>
      <w:r w:rsidRPr="001E7C1F">
        <w:rPr>
          <w:sz w:val="28"/>
        </w:rPr>
        <w:t xml:space="preserve"> x k, trong đó k thông thường từ 1,5 đến 2. Trường hợp thời gian thực hiện gói thầu dưới 12 tháng, yêu cầu tối thiểu = (giá gói thầu - giá trị thuế VAT) x k, trong đó k thông thường là 1,5.</w:t>
      </w:r>
    </w:p>
    <w:p w14:paraId="6094177A" w14:textId="77777777" w:rsidR="00DE4C59" w:rsidRPr="001E7C1F" w:rsidRDefault="00000000">
      <w:pPr>
        <w:ind w:firstLine="630"/>
        <w:jc w:val="both"/>
        <w:rPr>
          <w:sz w:val="28"/>
        </w:rPr>
      </w:pPr>
      <w:r w:rsidRPr="001E7C1F">
        <w:rPr>
          <w:sz w:val="28"/>
        </w:rPr>
        <w:t>(6) Đối với các hợp đồng mà nhà thầu đã tham gia với tư cách là thành viên liên danh hoặc nhà thầu phụ thì chỉ tính giá trị phần việc do nhà thầu thực hiện. Đối với các hợp đồng mà Chủ đầu tư, tổ chuyên gia có bằng chứng cho thấy nhà thầu đã thực hiện với tư cách nhà thầu phụ do được chuyển nhượng thầu bất hợp pháp thì hợp đồng này không được xem xét, đánh giá.</w:t>
      </w:r>
    </w:p>
    <w:p w14:paraId="2C55919E" w14:textId="77777777" w:rsidR="00DE4C59" w:rsidRPr="001E7C1F" w:rsidRDefault="00000000">
      <w:pPr>
        <w:ind w:firstLine="630"/>
        <w:jc w:val="both"/>
        <w:rPr>
          <w:sz w:val="28"/>
        </w:rPr>
      </w:pPr>
      <w:r w:rsidRPr="001E7C1F">
        <w:rPr>
          <w:sz w:val="28"/>
        </w:rPr>
        <w:t>(7) Ghi thời gian yêu cầu, thông thường từ 03 đến 05 năm trước năm có thời điểm đóng thầu.</w:t>
      </w:r>
    </w:p>
    <w:p w14:paraId="69C01C42" w14:textId="77777777" w:rsidR="00DE4C59" w:rsidRPr="001E7C1F" w:rsidRDefault="00000000">
      <w:pPr>
        <w:ind w:firstLine="630"/>
        <w:jc w:val="both"/>
        <w:rPr>
          <w:sz w:val="28"/>
        </w:rPr>
      </w:pPr>
      <w:r w:rsidRPr="001E7C1F">
        <w:rPr>
          <w:sz w:val="28"/>
        </w:rPr>
        <w:t>(8), (9) Hợp đồng tương tự là hợp đồng có tính chất tương tự với gói thầu đang xét, có giá trị hợp đồng thông thường khoảng 50% giá của gói thầu. Trường hợp gói thầu bao gồm nhiều hạng mục công việc độc lập thì có thể cho phép chứng minh bằng các hạng mục công việc tương tự đã thực hiện trong các hợp đồng khác nhau, nhưng phải bảo đảm giá trị và tính chất tương tự tương ứng với từng hạng mục chính của gói thầu. Đối với gói thầu phi tư vấn có tính chất công việc lặp lại theo chu kỳ qua các năm, giá trị hợp đồng tương tự được xác định khoảng 50% giá trị của phần công việc tính theo 01 chu kỳ (01 năm) mà không tính theo tổng giá trị gói thầu qua các năm.</w:t>
      </w:r>
    </w:p>
    <w:p w14:paraId="0A090338" w14:textId="77777777" w:rsidR="00DE4C59" w:rsidRPr="001E7C1F" w:rsidRDefault="00000000">
      <w:pPr>
        <w:ind w:firstLine="630"/>
        <w:jc w:val="both"/>
        <w:rPr>
          <w:sz w:val="28"/>
        </w:rPr>
      </w:pPr>
      <w:r w:rsidRPr="001E7C1F">
        <w:rPr>
          <w:b/>
          <w:sz w:val="28"/>
        </w:rPr>
        <w:lastRenderedPageBreak/>
        <w:t>2.2. Tiêu chuẩn đánh giá về nhân sự chủ chốt và thiết bị chủ yếu</w:t>
      </w:r>
    </w:p>
    <w:p w14:paraId="16CD3CC2" w14:textId="77777777" w:rsidR="00DE4C59" w:rsidRPr="001E7C1F" w:rsidRDefault="00000000">
      <w:pPr>
        <w:widowControl w:val="0"/>
        <w:tabs>
          <w:tab w:val="right" w:pos="7254"/>
        </w:tabs>
        <w:spacing w:before="80" w:after="80"/>
        <w:ind w:firstLine="630"/>
        <w:jc w:val="both"/>
        <w:rPr>
          <w:rFonts w:eastAsia="Calibri"/>
          <w:b/>
          <w:i/>
          <w:sz w:val="28"/>
          <w:szCs w:val="28"/>
          <w:lang w:val="es-ES"/>
        </w:rPr>
      </w:pPr>
      <w:r w:rsidRPr="001E7C1F">
        <w:rPr>
          <w:rFonts w:eastAsia="Calibri"/>
          <w:b/>
          <w:i/>
          <w:sz w:val="28"/>
          <w:szCs w:val="28"/>
          <w:lang w:val="es-ES"/>
        </w:rPr>
        <w:t>a) Yêu cầu về nhân sự chủ chốt:</w:t>
      </w:r>
    </w:p>
    <w:p w14:paraId="5AA0A7E8" w14:textId="77777777" w:rsidR="00DE4C59" w:rsidRPr="001E7C1F" w:rsidRDefault="00000000">
      <w:pPr>
        <w:widowControl w:val="0"/>
        <w:tabs>
          <w:tab w:val="right" w:pos="7254"/>
        </w:tabs>
        <w:spacing w:before="80" w:after="80"/>
        <w:ind w:firstLine="630"/>
        <w:jc w:val="both"/>
        <w:rPr>
          <w:rFonts w:eastAsia="Calibri"/>
          <w:bCs/>
          <w:iCs/>
          <w:sz w:val="28"/>
          <w:szCs w:val="28"/>
          <w:lang w:val="es-ES"/>
        </w:rPr>
      </w:pPr>
      <w:r w:rsidRPr="001E7C1F">
        <w:rPr>
          <w:rFonts w:eastAsia="Calibri"/>
          <w:bCs/>
          <w:iCs/>
          <w:sz w:val="28"/>
          <w:szCs w:val="28"/>
          <w:lang w:val="es-ES"/>
        </w:rPr>
        <w:t>Không yêu cầu về nhân sự chủ chốt đối với gói thầu dịch vụ phi tư vấn không đòi hỏi nhân sự có chuyên môn cao, trừ trường hợp cần lao động có trình độ cao, lao động lành nghề thực hiện công việc đặc thù. Trường hợp dịch vụ phi tư vấn có yếu tố đặc thù, phức tạp cần thiết phải có nhân sự có trình độ cao, lao động lành nghề, nhiều kinh nghiệm đảm nhận thì có thể đưa ra yêu cầu về huy động nhân sự chủ chốt để thực hiện các công việc đặc thù, phức tạp này. Không yêu cầu nhân sự chủ chốt là lao động phổ thông đối với gói thầu dịch vụ phi tư vấn.</w:t>
      </w:r>
    </w:p>
    <w:p w14:paraId="6056496B" w14:textId="77777777" w:rsidR="00DE4C59" w:rsidRPr="001E7C1F" w:rsidRDefault="00000000">
      <w:pPr>
        <w:widowControl w:val="0"/>
        <w:tabs>
          <w:tab w:val="right" w:pos="7254"/>
        </w:tabs>
        <w:spacing w:before="80" w:after="80"/>
        <w:ind w:firstLine="630"/>
        <w:jc w:val="both"/>
        <w:rPr>
          <w:rFonts w:eastAsia="Calibri"/>
          <w:bCs/>
          <w:iCs/>
          <w:sz w:val="28"/>
          <w:szCs w:val="28"/>
          <w:lang w:val="es-ES"/>
        </w:rPr>
      </w:pPr>
      <w:r w:rsidRPr="001E7C1F">
        <w:rPr>
          <w:rFonts w:eastAsia="Calibri"/>
          <w:bCs/>
          <w:iCs/>
          <w:sz w:val="28"/>
          <w:szCs w:val="28"/>
          <w:lang w:val="es-ES"/>
        </w:rPr>
        <w:t xml:space="preserve">Trường hợp HSMST có yêu cầu về nhân sự chủ chốt thì nhà thầu phải chứng minh khả năng huy động các nhân sự chủ chốt đã đề xuất. Nhân sự chủ chốt có thể thuộc biên chế của nhà thầu hoặc do nhà thầu huy động. </w:t>
      </w:r>
    </w:p>
    <w:p w14:paraId="694B7B6A" w14:textId="77777777" w:rsidR="00DE4C59" w:rsidRPr="001E7C1F" w:rsidRDefault="00000000">
      <w:pPr>
        <w:widowControl w:val="0"/>
        <w:tabs>
          <w:tab w:val="right" w:pos="7254"/>
        </w:tabs>
        <w:spacing w:before="80" w:after="80"/>
        <w:ind w:firstLine="630"/>
        <w:jc w:val="both"/>
        <w:rPr>
          <w:rFonts w:eastAsia="Calibri"/>
          <w:bCs/>
          <w:iCs/>
          <w:sz w:val="28"/>
          <w:szCs w:val="28"/>
          <w:lang w:val="es-ES"/>
        </w:rPr>
      </w:pPr>
      <w:r w:rsidRPr="001E7C1F">
        <w:rPr>
          <w:rFonts w:eastAsia="Calibri"/>
          <w:bCs/>
          <w:iCs/>
          <w:sz w:val="28"/>
          <w:szCs w:val="28"/>
          <w:lang w:val="es-ES"/>
        </w:rPr>
        <w:t xml:space="preserve">Trường hợp nhân sự chủ chốt mà nhà thầu kê khai trong HSDST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HSMST thì nhà thầu bị loại. </w:t>
      </w:r>
      <w:bookmarkStart w:id="22" w:name="_Hlk203728965"/>
      <w:r w:rsidRPr="001E7C1F">
        <w:rPr>
          <w:rFonts w:eastAsia="Calibri"/>
          <w:bCs/>
          <w:iCs/>
          <w:sz w:val="28"/>
          <w:szCs w:val="28"/>
          <w:lang w:val="es-ES"/>
        </w:rPr>
        <w:t xml:space="preserve">Trường hợp nhà thầu cố ý </w:t>
      </w:r>
      <w:bookmarkEnd w:id="22"/>
      <w:r w:rsidRPr="001E7C1F">
        <w:rPr>
          <w:rFonts w:eastAsia="Calibri"/>
          <w:bCs/>
          <w:iCs/>
          <w:sz w:val="28"/>
          <w:szCs w:val="28"/>
          <w:lang w:val="es-ES"/>
        </w:rPr>
        <w:t>kê khai nhân sự không trung thực trong HSDST nhằm làm sai lệch kết quả lựa chọn nhà thầu thì nhà thầu không được thay thế nhân sự khác, E-HSDST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0FCA80C8" w14:textId="77777777" w:rsidR="00DE4C59" w:rsidRPr="001E7C1F" w:rsidRDefault="00000000">
      <w:pPr>
        <w:widowControl w:val="0"/>
        <w:tabs>
          <w:tab w:val="right" w:pos="7254"/>
        </w:tabs>
        <w:spacing w:before="80" w:after="80"/>
        <w:ind w:firstLine="630"/>
        <w:jc w:val="both"/>
      </w:pPr>
      <w:r w:rsidRPr="001E7C1F">
        <w:rPr>
          <w:rFonts w:eastAsia="Calibri"/>
          <w:bCs/>
          <w:iCs/>
          <w:sz w:val="28"/>
          <w:szCs w:val="28"/>
          <w:lang w:val="es-ES"/>
        </w:rPr>
        <w:t>Kinh nghiệm trong các công việc tương tự được thể hiện ở số năm tối thiểu nhân sự thực hiện các công việc tương tự hoặc số hợp đồng tối thiểu trong các công việc tương tự. Số năm</w:t>
      </w:r>
      <w:r w:rsidRPr="001E7C1F">
        <w:rPr>
          <w:sz w:val="28"/>
          <w:lang w:val="es-ES"/>
        </w:rPr>
        <w:t xml:space="preserve"> kinh nghiệm của nhân sự chủ chốt được tính từ thời điểm nhân sự bắt đầu thực hiện công việc tương tự đó đến thời điểm đóng thầu. Nhà thầu phải cung cấp thông tin chi tiết về các nhân sự chủ chốt được đề xuất theo các Mẫu số 09, 09A và 09B Chương IV - Biểu mẫu dự thầu để chứng minh rằng mình có đầy đủ nhân sự cho các vị trí chủ chốt đáp ứng những yêu cầu sau đây:</w:t>
      </w:r>
      <w:bookmarkStart w:id="23" w:name="_Hlk87136879"/>
      <w:bookmarkEnd w:id="23"/>
    </w:p>
    <w:p w14:paraId="66BB2204" w14:textId="77777777" w:rsidR="00DE4C59" w:rsidRPr="001E7C1F" w:rsidRDefault="00DE4C59">
      <w:pPr>
        <w:jc w:val="center"/>
        <w:rPr>
          <w:b/>
          <w:sz w:val="28"/>
        </w:rPr>
      </w:pPr>
    </w:p>
    <w:p w14:paraId="3414D77C" w14:textId="77777777" w:rsidR="00DE4C59" w:rsidRPr="001E7C1F" w:rsidRDefault="00DE4C59">
      <w:pPr>
        <w:jc w:val="center"/>
        <w:rPr>
          <w:b/>
          <w:sz w:val="28"/>
        </w:rPr>
      </w:pPr>
    </w:p>
    <w:p w14:paraId="1E9B7655" w14:textId="77777777" w:rsidR="00DE4C59" w:rsidRPr="001E7C1F" w:rsidRDefault="00DE4C59">
      <w:pPr>
        <w:jc w:val="center"/>
        <w:rPr>
          <w:b/>
          <w:sz w:val="28"/>
        </w:rPr>
      </w:pPr>
    </w:p>
    <w:p w14:paraId="4D175CE4" w14:textId="77777777" w:rsidR="00DE4C59" w:rsidRPr="001E7C1F" w:rsidRDefault="00000000">
      <w:pPr>
        <w:jc w:val="right"/>
        <w:rPr>
          <w:sz w:val="28"/>
        </w:rPr>
      </w:pPr>
      <w:r w:rsidRPr="001E7C1F">
        <w:rPr>
          <w:b/>
          <w:sz w:val="28"/>
        </w:rPr>
        <w:lastRenderedPageBreak/>
        <w:t>Bảng số 02</w:t>
      </w:r>
    </w:p>
    <w:p w14:paraId="145371A5" w14:textId="77777777" w:rsidR="00DE4C59" w:rsidRPr="001E7C1F" w:rsidRDefault="00000000">
      <w:pPr>
        <w:jc w:val="center"/>
        <w:rPr>
          <w:sz w:val="28"/>
        </w:rPr>
      </w:pPr>
      <w:r w:rsidRPr="001E7C1F">
        <w:rPr>
          <w:b/>
          <w:sz w:val="28"/>
        </w:rPr>
        <w:t>YÊU CẦU VỀ NHÂN SỰ CHỦ CHỐT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
        <w:gridCol w:w="2248"/>
        <w:gridCol w:w="1116"/>
        <w:gridCol w:w="2815"/>
        <w:gridCol w:w="2246"/>
      </w:tblGrid>
      <w:tr w:rsidR="00DE4C59" w:rsidRPr="001E7C1F" w14:paraId="0068BAF5" w14:textId="77777777">
        <w:trPr>
          <w:tblHeader/>
          <w:jc w:val="center"/>
        </w:trPr>
        <w:tc>
          <w:tcPr>
            <w:tcW w:w="313" w:type="pct"/>
            <w:tcMar>
              <w:top w:w="72" w:type="dxa"/>
              <w:left w:w="72" w:type="dxa"/>
              <w:bottom w:w="72" w:type="dxa"/>
              <w:right w:w="72" w:type="dxa"/>
            </w:tcMar>
          </w:tcPr>
          <w:p w14:paraId="603B801C" w14:textId="77777777" w:rsidR="00DE4C59" w:rsidRPr="001E7C1F" w:rsidRDefault="00000000">
            <w:pPr>
              <w:jc w:val="center"/>
              <w:rPr>
                <w:szCs w:val="28"/>
              </w:rPr>
            </w:pPr>
            <w:r w:rsidRPr="001E7C1F">
              <w:rPr>
                <w:b/>
                <w:szCs w:val="28"/>
              </w:rPr>
              <w:t>STT</w:t>
            </w:r>
          </w:p>
        </w:tc>
        <w:tc>
          <w:tcPr>
            <w:tcW w:w="1250" w:type="pct"/>
            <w:tcMar>
              <w:top w:w="72" w:type="dxa"/>
              <w:left w:w="72" w:type="dxa"/>
              <w:bottom w:w="72" w:type="dxa"/>
              <w:right w:w="72" w:type="dxa"/>
            </w:tcMar>
          </w:tcPr>
          <w:p w14:paraId="65AEA2B6" w14:textId="77777777" w:rsidR="00DE4C59" w:rsidRPr="001E7C1F" w:rsidRDefault="00000000">
            <w:pPr>
              <w:jc w:val="center"/>
              <w:rPr>
                <w:szCs w:val="28"/>
              </w:rPr>
            </w:pPr>
            <w:r w:rsidRPr="001E7C1F">
              <w:rPr>
                <w:b/>
                <w:szCs w:val="28"/>
              </w:rPr>
              <w:t>Vị trí công việc</w:t>
            </w:r>
          </w:p>
        </w:tc>
        <w:tc>
          <w:tcPr>
            <w:tcW w:w="625" w:type="pct"/>
            <w:tcMar>
              <w:top w:w="72" w:type="dxa"/>
              <w:left w:w="72" w:type="dxa"/>
              <w:bottom w:w="72" w:type="dxa"/>
              <w:right w:w="72" w:type="dxa"/>
            </w:tcMar>
          </w:tcPr>
          <w:p w14:paraId="77A51993" w14:textId="77777777" w:rsidR="00DE4C59" w:rsidRPr="001E7C1F" w:rsidRDefault="00000000">
            <w:pPr>
              <w:jc w:val="center"/>
              <w:rPr>
                <w:szCs w:val="28"/>
              </w:rPr>
            </w:pPr>
            <w:r w:rsidRPr="001E7C1F">
              <w:rPr>
                <w:b/>
                <w:szCs w:val="28"/>
              </w:rPr>
              <w:t>Số lượng</w:t>
            </w:r>
          </w:p>
        </w:tc>
        <w:tc>
          <w:tcPr>
            <w:tcW w:w="1563" w:type="pct"/>
            <w:tcMar>
              <w:top w:w="72" w:type="dxa"/>
              <w:left w:w="72" w:type="dxa"/>
              <w:bottom w:w="72" w:type="dxa"/>
              <w:right w:w="72" w:type="dxa"/>
            </w:tcMar>
          </w:tcPr>
          <w:p w14:paraId="13D3071A" w14:textId="77777777" w:rsidR="00DE4C59" w:rsidRPr="001E7C1F" w:rsidRDefault="00000000">
            <w:pPr>
              <w:jc w:val="center"/>
              <w:rPr>
                <w:szCs w:val="28"/>
              </w:rPr>
            </w:pPr>
            <w:r w:rsidRPr="001E7C1F">
              <w:rPr>
                <w:b/>
                <w:szCs w:val="28"/>
              </w:rPr>
              <w:t>Kinh nghiệm trong các công việc tương tự</w:t>
            </w:r>
          </w:p>
        </w:tc>
        <w:tc>
          <w:tcPr>
            <w:tcW w:w="1250" w:type="pct"/>
            <w:tcMar>
              <w:top w:w="72" w:type="dxa"/>
              <w:left w:w="72" w:type="dxa"/>
              <w:bottom w:w="72" w:type="dxa"/>
              <w:right w:w="72" w:type="dxa"/>
            </w:tcMar>
          </w:tcPr>
          <w:p w14:paraId="21C43D19" w14:textId="77777777" w:rsidR="00DE4C59" w:rsidRPr="001E7C1F" w:rsidRDefault="00000000">
            <w:pPr>
              <w:jc w:val="center"/>
              <w:rPr>
                <w:szCs w:val="28"/>
              </w:rPr>
            </w:pPr>
            <w:r w:rsidRPr="001E7C1F">
              <w:rPr>
                <w:b/>
                <w:szCs w:val="28"/>
              </w:rPr>
              <w:t>Chứng chỉ/Trình độ chuyên môn</w:t>
            </w:r>
          </w:p>
        </w:tc>
      </w:tr>
      <w:tr w:rsidR="00DE4C59" w:rsidRPr="001E7C1F" w14:paraId="65EC10DB" w14:textId="77777777">
        <w:trPr>
          <w:jc w:val="center"/>
        </w:trPr>
        <w:tc>
          <w:tcPr>
            <w:tcW w:w="313" w:type="pct"/>
            <w:tcMar>
              <w:top w:w="72" w:type="dxa"/>
              <w:left w:w="72" w:type="dxa"/>
              <w:bottom w:w="72" w:type="dxa"/>
              <w:right w:w="72" w:type="dxa"/>
            </w:tcMar>
          </w:tcPr>
          <w:p w14:paraId="4CD8F86F" w14:textId="77777777" w:rsidR="00DE4C59" w:rsidRPr="001E7C1F" w:rsidRDefault="00000000">
            <w:pPr>
              <w:rPr>
                <w:szCs w:val="28"/>
              </w:rPr>
            </w:pPr>
            <w:r w:rsidRPr="001E7C1F">
              <w:rPr>
                <w:szCs w:val="28"/>
              </w:rPr>
              <w:t>1</w:t>
            </w:r>
          </w:p>
        </w:tc>
        <w:tc>
          <w:tcPr>
            <w:tcW w:w="1250" w:type="pct"/>
            <w:tcMar>
              <w:top w:w="72" w:type="dxa"/>
              <w:left w:w="72" w:type="dxa"/>
              <w:bottom w:w="72" w:type="dxa"/>
              <w:right w:w="72" w:type="dxa"/>
            </w:tcMar>
          </w:tcPr>
          <w:p w14:paraId="3ABF9357" w14:textId="77777777" w:rsidR="00DE4C59" w:rsidRPr="001E7C1F" w:rsidRDefault="00DE4C59">
            <w:pPr>
              <w:spacing w:before="0" w:after="0"/>
              <w:rPr>
                <w:szCs w:val="28"/>
              </w:rPr>
            </w:pPr>
          </w:p>
        </w:tc>
        <w:tc>
          <w:tcPr>
            <w:tcW w:w="625" w:type="pct"/>
            <w:tcMar>
              <w:top w:w="72" w:type="dxa"/>
              <w:left w:w="72" w:type="dxa"/>
              <w:bottom w:w="72" w:type="dxa"/>
              <w:right w:w="72" w:type="dxa"/>
            </w:tcMar>
          </w:tcPr>
          <w:p w14:paraId="628450BD" w14:textId="77777777" w:rsidR="00DE4C59" w:rsidRPr="001E7C1F" w:rsidRDefault="00DE4C59">
            <w:pPr>
              <w:spacing w:before="0" w:after="0"/>
              <w:rPr>
                <w:szCs w:val="28"/>
              </w:rPr>
            </w:pPr>
          </w:p>
        </w:tc>
        <w:tc>
          <w:tcPr>
            <w:tcW w:w="1563" w:type="pct"/>
            <w:tcMar>
              <w:top w:w="72" w:type="dxa"/>
              <w:left w:w="72" w:type="dxa"/>
              <w:bottom w:w="72" w:type="dxa"/>
              <w:right w:w="72" w:type="dxa"/>
            </w:tcMar>
          </w:tcPr>
          <w:p w14:paraId="091A3E3A" w14:textId="77777777" w:rsidR="00DE4C59" w:rsidRPr="001E7C1F" w:rsidRDefault="00000000">
            <w:pPr>
              <w:rPr>
                <w:i/>
                <w:iCs/>
                <w:szCs w:val="28"/>
              </w:rPr>
            </w:pPr>
            <w:r w:rsidRPr="001E7C1F">
              <w:rPr>
                <w:i/>
                <w:iCs/>
                <w:szCs w:val="28"/>
              </w:rPr>
              <w:t>tối thiểu ___ năm hoặc tối thiểu ___ hợp đồng</w:t>
            </w:r>
          </w:p>
        </w:tc>
        <w:tc>
          <w:tcPr>
            <w:tcW w:w="1250" w:type="pct"/>
            <w:tcMar>
              <w:top w:w="72" w:type="dxa"/>
              <w:left w:w="72" w:type="dxa"/>
              <w:bottom w:w="72" w:type="dxa"/>
              <w:right w:w="72" w:type="dxa"/>
            </w:tcMar>
          </w:tcPr>
          <w:p w14:paraId="4ED1E932" w14:textId="77777777" w:rsidR="00DE4C59" w:rsidRPr="001E7C1F" w:rsidRDefault="00DE4C59">
            <w:pPr>
              <w:spacing w:before="0" w:after="0"/>
              <w:rPr>
                <w:szCs w:val="28"/>
              </w:rPr>
            </w:pPr>
          </w:p>
        </w:tc>
      </w:tr>
      <w:tr w:rsidR="00DE4C59" w:rsidRPr="001E7C1F" w14:paraId="036F7647" w14:textId="77777777">
        <w:trPr>
          <w:jc w:val="center"/>
        </w:trPr>
        <w:tc>
          <w:tcPr>
            <w:tcW w:w="313" w:type="pct"/>
            <w:tcMar>
              <w:top w:w="72" w:type="dxa"/>
              <w:left w:w="72" w:type="dxa"/>
              <w:bottom w:w="72" w:type="dxa"/>
              <w:right w:w="72" w:type="dxa"/>
            </w:tcMar>
          </w:tcPr>
          <w:p w14:paraId="2C4F9EC4" w14:textId="77777777" w:rsidR="00DE4C59" w:rsidRPr="001E7C1F" w:rsidRDefault="00000000">
            <w:pPr>
              <w:rPr>
                <w:szCs w:val="28"/>
              </w:rPr>
            </w:pPr>
            <w:r w:rsidRPr="001E7C1F">
              <w:rPr>
                <w:szCs w:val="28"/>
              </w:rPr>
              <w:t>2</w:t>
            </w:r>
          </w:p>
        </w:tc>
        <w:tc>
          <w:tcPr>
            <w:tcW w:w="1250" w:type="pct"/>
            <w:tcMar>
              <w:top w:w="72" w:type="dxa"/>
              <w:left w:w="72" w:type="dxa"/>
              <w:bottom w:w="72" w:type="dxa"/>
              <w:right w:w="72" w:type="dxa"/>
            </w:tcMar>
          </w:tcPr>
          <w:p w14:paraId="058A8CB0" w14:textId="77777777" w:rsidR="00DE4C59" w:rsidRPr="001E7C1F" w:rsidRDefault="00DE4C59">
            <w:pPr>
              <w:spacing w:before="0" w:after="0"/>
              <w:rPr>
                <w:szCs w:val="28"/>
              </w:rPr>
            </w:pPr>
          </w:p>
        </w:tc>
        <w:tc>
          <w:tcPr>
            <w:tcW w:w="625" w:type="pct"/>
            <w:tcMar>
              <w:top w:w="72" w:type="dxa"/>
              <w:left w:w="72" w:type="dxa"/>
              <w:bottom w:w="72" w:type="dxa"/>
              <w:right w:w="72" w:type="dxa"/>
            </w:tcMar>
          </w:tcPr>
          <w:p w14:paraId="2F43FA5B" w14:textId="77777777" w:rsidR="00DE4C59" w:rsidRPr="001E7C1F" w:rsidRDefault="00DE4C59">
            <w:pPr>
              <w:spacing w:before="0" w:after="0"/>
              <w:rPr>
                <w:szCs w:val="28"/>
              </w:rPr>
            </w:pPr>
          </w:p>
        </w:tc>
        <w:tc>
          <w:tcPr>
            <w:tcW w:w="1563" w:type="pct"/>
            <w:tcMar>
              <w:top w:w="72" w:type="dxa"/>
              <w:left w:w="72" w:type="dxa"/>
              <w:bottom w:w="72" w:type="dxa"/>
              <w:right w:w="72" w:type="dxa"/>
            </w:tcMar>
          </w:tcPr>
          <w:p w14:paraId="5DE8344C" w14:textId="77777777" w:rsidR="00DE4C59" w:rsidRPr="001E7C1F" w:rsidRDefault="00000000">
            <w:pPr>
              <w:rPr>
                <w:i/>
                <w:iCs/>
                <w:szCs w:val="28"/>
              </w:rPr>
            </w:pPr>
            <w:r w:rsidRPr="001E7C1F">
              <w:rPr>
                <w:i/>
                <w:iCs/>
                <w:szCs w:val="28"/>
              </w:rPr>
              <w:t>tối thiểu ___ năm hoặc tối thiểu ___ hợp đồng</w:t>
            </w:r>
          </w:p>
        </w:tc>
        <w:tc>
          <w:tcPr>
            <w:tcW w:w="1250" w:type="pct"/>
            <w:tcMar>
              <w:top w:w="72" w:type="dxa"/>
              <w:left w:w="72" w:type="dxa"/>
              <w:bottom w:w="72" w:type="dxa"/>
              <w:right w:w="72" w:type="dxa"/>
            </w:tcMar>
          </w:tcPr>
          <w:p w14:paraId="302B2D23" w14:textId="77777777" w:rsidR="00DE4C59" w:rsidRPr="001E7C1F" w:rsidRDefault="00DE4C59">
            <w:pPr>
              <w:spacing w:before="0" w:after="0"/>
              <w:rPr>
                <w:szCs w:val="28"/>
              </w:rPr>
            </w:pPr>
          </w:p>
        </w:tc>
      </w:tr>
      <w:tr w:rsidR="00DE4C59" w:rsidRPr="001E7C1F" w14:paraId="6D2032BB" w14:textId="77777777">
        <w:trPr>
          <w:jc w:val="center"/>
        </w:trPr>
        <w:tc>
          <w:tcPr>
            <w:tcW w:w="313" w:type="pct"/>
            <w:tcMar>
              <w:top w:w="72" w:type="dxa"/>
              <w:left w:w="72" w:type="dxa"/>
              <w:bottom w:w="72" w:type="dxa"/>
              <w:right w:w="72" w:type="dxa"/>
            </w:tcMar>
          </w:tcPr>
          <w:p w14:paraId="66193E1C" w14:textId="77777777" w:rsidR="00DE4C59" w:rsidRPr="001E7C1F" w:rsidRDefault="00000000">
            <w:pPr>
              <w:rPr>
                <w:szCs w:val="28"/>
              </w:rPr>
            </w:pPr>
            <w:r w:rsidRPr="001E7C1F">
              <w:rPr>
                <w:szCs w:val="28"/>
              </w:rPr>
              <w:t>...</w:t>
            </w:r>
          </w:p>
        </w:tc>
        <w:tc>
          <w:tcPr>
            <w:tcW w:w="1250" w:type="pct"/>
            <w:tcMar>
              <w:top w:w="72" w:type="dxa"/>
              <w:left w:w="72" w:type="dxa"/>
              <w:bottom w:w="72" w:type="dxa"/>
              <w:right w:w="72" w:type="dxa"/>
            </w:tcMar>
          </w:tcPr>
          <w:p w14:paraId="71709A7A" w14:textId="77777777" w:rsidR="00DE4C59" w:rsidRPr="001E7C1F" w:rsidRDefault="00DE4C59">
            <w:pPr>
              <w:spacing w:before="0" w:after="0"/>
              <w:rPr>
                <w:szCs w:val="28"/>
              </w:rPr>
            </w:pPr>
          </w:p>
        </w:tc>
        <w:tc>
          <w:tcPr>
            <w:tcW w:w="625" w:type="pct"/>
            <w:tcMar>
              <w:top w:w="72" w:type="dxa"/>
              <w:left w:w="72" w:type="dxa"/>
              <w:bottom w:w="72" w:type="dxa"/>
              <w:right w:w="72" w:type="dxa"/>
            </w:tcMar>
          </w:tcPr>
          <w:p w14:paraId="07E32027" w14:textId="77777777" w:rsidR="00DE4C59" w:rsidRPr="001E7C1F" w:rsidRDefault="00DE4C59">
            <w:pPr>
              <w:spacing w:before="0" w:after="0"/>
              <w:rPr>
                <w:szCs w:val="28"/>
              </w:rPr>
            </w:pPr>
          </w:p>
        </w:tc>
        <w:tc>
          <w:tcPr>
            <w:tcW w:w="1563" w:type="pct"/>
            <w:tcMar>
              <w:top w:w="72" w:type="dxa"/>
              <w:left w:w="72" w:type="dxa"/>
              <w:bottom w:w="72" w:type="dxa"/>
              <w:right w:w="72" w:type="dxa"/>
            </w:tcMar>
          </w:tcPr>
          <w:p w14:paraId="2F5525F3" w14:textId="77777777" w:rsidR="00DE4C59" w:rsidRPr="001E7C1F" w:rsidRDefault="00DE4C59">
            <w:pPr>
              <w:spacing w:before="0" w:after="0"/>
              <w:rPr>
                <w:szCs w:val="28"/>
              </w:rPr>
            </w:pPr>
          </w:p>
        </w:tc>
        <w:tc>
          <w:tcPr>
            <w:tcW w:w="1250" w:type="pct"/>
            <w:tcMar>
              <w:top w:w="72" w:type="dxa"/>
              <w:left w:w="72" w:type="dxa"/>
              <w:bottom w:w="72" w:type="dxa"/>
              <w:right w:w="72" w:type="dxa"/>
            </w:tcMar>
          </w:tcPr>
          <w:p w14:paraId="709DB470" w14:textId="77777777" w:rsidR="00DE4C59" w:rsidRPr="001E7C1F" w:rsidRDefault="00DE4C59">
            <w:pPr>
              <w:spacing w:before="0" w:after="0"/>
              <w:rPr>
                <w:szCs w:val="28"/>
              </w:rPr>
            </w:pPr>
          </w:p>
        </w:tc>
      </w:tr>
    </w:tbl>
    <w:p w14:paraId="07472E7E" w14:textId="77777777" w:rsidR="00DE4C59" w:rsidRPr="001E7C1F" w:rsidRDefault="00000000">
      <w:pPr>
        <w:widowControl w:val="0"/>
        <w:tabs>
          <w:tab w:val="right" w:pos="7254"/>
        </w:tabs>
        <w:spacing w:before="80" w:after="80"/>
        <w:ind w:firstLine="630"/>
        <w:jc w:val="both"/>
        <w:rPr>
          <w:rFonts w:eastAsia="Calibri"/>
          <w:bCs/>
          <w:iCs/>
          <w:sz w:val="28"/>
          <w:szCs w:val="28"/>
          <w:lang w:val="es-ES"/>
        </w:rPr>
      </w:pPr>
      <w:r w:rsidRPr="001E7C1F">
        <w:rPr>
          <w:rFonts w:eastAsia="Calibri"/>
          <w:bCs/>
          <w:iCs/>
          <w:sz w:val="28"/>
          <w:szCs w:val="28"/>
          <w:lang w:val="es-ES"/>
        </w:rPr>
        <w:t>Trường hợp gói thầu không có yêu cầu về nhân sự chủ chốt thì Chủ đầu tư bỏ Bảng này. Chỉ quy định yêu cầu về bằng cấp, chứng chỉ chuyên môn trong trường hợp pháp luật chuyên ngành có yêu cầu hoặc tính chất gói thầu thật sự cần thiết.</w:t>
      </w:r>
    </w:p>
    <w:p w14:paraId="50CF434E" w14:textId="77777777" w:rsidR="00DE4C59" w:rsidRPr="001E7C1F" w:rsidRDefault="00000000">
      <w:pPr>
        <w:widowControl w:val="0"/>
        <w:tabs>
          <w:tab w:val="right" w:pos="7254"/>
        </w:tabs>
        <w:spacing w:before="80" w:after="80"/>
        <w:ind w:firstLine="630"/>
        <w:jc w:val="both"/>
        <w:rPr>
          <w:sz w:val="28"/>
          <w:szCs w:val="28"/>
        </w:rPr>
      </w:pPr>
      <w:r w:rsidRPr="001E7C1F">
        <w:rPr>
          <w:b/>
          <w:sz w:val="28"/>
          <w:szCs w:val="28"/>
        </w:rPr>
        <w:t>b) Thiết bị chủ yếu dự kiến huy động để thực hiện gói thầu:</w:t>
      </w:r>
    </w:p>
    <w:p w14:paraId="3A55F5A2" w14:textId="77777777" w:rsidR="00DE4C59" w:rsidRPr="001E7C1F" w:rsidRDefault="00000000">
      <w:pPr>
        <w:widowControl w:val="0"/>
        <w:tabs>
          <w:tab w:val="right" w:pos="7254"/>
        </w:tabs>
        <w:spacing w:before="80" w:after="80"/>
        <w:ind w:firstLine="630"/>
        <w:jc w:val="both"/>
        <w:rPr>
          <w:sz w:val="28"/>
          <w:szCs w:val="28"/>
        </w:rPr>
      </w:pPr>
      <w:r w:rsidRPr="001E7C1F">
        <w:rPr>
          <w:sz w:val="28"/>
          <w:szCs w:val="28"/>
        </w:rPr>
        <w:t>Căn cứ vào quy mô, tính chất của gói thầu, Chủ đầu tư đưa ra yêu cầu về thiết bị chủ yếu dự kiến huy động và số lượng để thực hiện gói thầu cho phù hợp. Chỉ quy định về thiết bị chủ yếu đối với các thiết bị đặc chủng, đặc thù bắt buộc phải có để triển khai thực hiện gói thầu. Thiết bị chủ yếu có thể thuộc sở hữu của nhà thầu hoặc do nhà thầu huy động.</w:t>
      </w:r>
    </w:p>
    <w:p w14:paraId="0EBD09B8" w14:textId="77777777" w:rsidR="00DE4C59" w:rsidRPr="001E7C1F" w:rsidRDefault="00000000">
      <w:pPr>
        <w:jc w:val="center"/>
        <w:rPr>
          <w:sz w:val="28"/>
        </w:rPr>
      </w:pPr>
      <w:r w:rsidRPr="001E7C1F">
        <w:rPr>
          <w:b/>
          <w:sz w:val="28"/>
        </w:rPr>
        <w:t>Bảng số 03</w:t>
      </w:r>
    </w:p>
    <w:p w14:paraId="052A7E5C" w14:textId="77777777" w:rsidR="00DE4C59" w:rsidRPr="001E7C1F" w:rsidRDefault="00000000">
      <w:pPr>
        <w:jc w:val="center"/>
        <w:rPr>
          <w:sz w:val="28"/>
        </w:rPr>
      </w:pPr>
      <w:r w:rsidRPr="001E7C1F">
        <w:rPr>
          <w:b/>
          <w:sz w:val="28"/>
        </w:rPr>
        <w:t>YÊU CẦU VỀ THIẾT BỊ CHỦ YẾU</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7"/>
        <w:gridCol w:w="5846"/>
        <w:gridCol w:w="2338"/>
      </w:tblGrid>
      <w:tr w:rsidR="00DE4C59" w:rsidRPr="001E7C1F" w14:paraId="3EAC7FCF" w14:textId="77777777">
        <w:trPr>
          <w:tblHeader/>
          <w:jc w:val="center"/>
        </w:trPr>
        <w:tc>
          <w:tcPr>
            <w:tcW w:w="484" w:type="pct"/>
            <w:tcMar>
              <w:top w:w="72" w:type="dxa"/>
              <w:left w:w="72" w:type="dxa"/>
              <w:bottom w:w="72" w:type="dxa"/>
              <w:right w:w="72" w:type="dxa"/>
            </w:tcMar>
          </w:tcPr>
          <w:p w14:paraId="4A3E50D5" w14:textId="77777777" w:rsidR="00DE4C59" w:rsidRPr="001E7C1F" w:rsidRDefault="00000000">
            <w:pPr>
              <w:jc w:val="center"/>
              <w:rPr>
                <w:sz w:val="24"/>
                <w:szCs w:val="26"/>
              </w:rPr>
            </w:pPr>
            <w:r w:rsidRPr="001E7C1F">
              <w:rPr>
                <w:b/>
                <w:sz w:val="24"/>
                <w:szCs w:val="26"/>
              </w:rPr>
              <w:t>STT</w:t>
            </w:r>
          </w:p>
        </w:tc>
        <w:tc>
          <w:tcPr>
            <w:tcW w:w="3226" w:type="pct"/>
            <w:tcMar>
              <w:top w:w="72" w:type="dxa"/>
              <w:left w:w="72" w:type="dxa"/>
              <w:bottom w:w="72" w:type="dxa"/>
              <w:right w:w="72" w:type="dxa"/>
            </w:tcMar>
          </w:tcPr>
          <w:p w14:paraId="53AFEB2C" w14:textId="77777777" w:rsidR="00DE4C59" w:rsidRPr="001E7C1F" w:rsidRDefault="00000000">
            <w:pPr>
              <w:jc w:val="center"/>
              <w:rPr>
                <w:sz w:val="24"/>
                <w:szCs w:val="26"/>
              </w:rPr>
            </w:pPr>
            <w:r w:rsidRPr="001E7C1F">
              <w:rPr>
                <w:b/>
                <w:sz w:val="24"/>
                <w:szCs w:val="26"/>
              </w:rPr>
              <w:t>Loại thiết bị và đặc điểm thiết bị</w:t>
            </w:r>
          </w:p>
        </w:tc>
        <w:tc>
          <w:tcPr>
            <w:tcW w:w="1290" w:type="pct"/>
            <w:tcMar>
              <w:top w:w="72" w:type="dxa"/>
              <w:left w:w="72" w:type="dxa"/>
              <w:bottom w:w="72" w:type="dxa"/>
              <w:right w:w="72" w:type="dxa"/>
            </w:tcMar>
          </w:tcPr>
          <w:p w14:paraId="1EDDD120" w14:textId="77777777" w:rsidR="00DE4C59" w:rsidRPr="001E7C1F" w:rsidRDefault="00000000">
            <w:pPr>
              <w:jc w:val="center"/>
              <w:rPr>
                <w:sz w:val="24"/>
                <w:szCs w:val="26"/>
              </w:rPr>
            </w:pPr>
            <w:r w:rsidRPr="001E7C1F">
              <w:rPr>
                <w:b/>
                <w:sz w:val="24"/>
                <w:szCs w:val="26"/>
              </w:rPr>
              <w:t>Số lượng tối thiểu cần có</w:t>
            </w:r>
          </w:p>
        </w:tc>
      </w:tr>
      <w:tr w:rsidR="00DE4C59" w:rsidRPr="001E7C1F" w14:paraId="7A1447F8" w14:textId="77777777">
        <w:trPr>
          <w:jc w:val="center"/>
        </w:trPr>
        <w:tc>
          <w:tcPr>
            <w:tcW w:w="484" w:type="pct"/>
            <w:tcMar>
              <w:top w:w="72" w:type="dxa"/>
              <w:left w:w="72" w:type="dxa"/>
              <w:bottom w:w="72" w:type="dxa"/>
              <w:right w:w="72" w:type="dxa"/>
            </w:tcMar>
          </w:tcPr>
          <w:p w14:paraId="7AAFF11A" w14:textId="77777777" w:rsidR="00DE4C59" w:rsidRPr="001E7C1F" w:rsidRDefault="00000000">
            <w:pPr>
              <w:jc w:val="center"/>
              <w:rPr>
                <w:sz w:val="24"/>
                <w:szCs w:val="26"/>
              </w:rPr>
            </w:pPr>
            <w:r w:rsidRPr="001E7C1F">
              <w:rPr>
                <w:sz w:val="24"/>
                <w:szCs w:val="26"/>
              </w:rPr>
              <w:t>1</w:t>
            </w:r>
          </w:p>
        </w:tc>
        <w:tc>
          <w:tcPr>
            <w:tcW w:w="3226" w:type="pct"/>
            <w:tcMar>
              <w:top w:w="72" w:type="dxa"/>
              <w:left w:w="72" w:type="dxa"/>
              <w:bottom w:w="72" w:type="dxa"/>
              <w:right w:w="72" w:type="dxa"/>
            </w:tcMar>
          </w:tcPr>
          <w:p w14:paraId="4AC16888" w14:textId="77777777" w:rsidR="00DE4C59" w:rsidRPr="001E7C1F" w:rsidRDefault="00DE4C59">
            <w:pPr>
              <w:spacing w:before="0" w:after="0"/>
              <w:rPr>
                <w:szCs w:val="26"/>
              </w:rPr>
            </w:pPr>
          </w:p>
        </w:tc>
        <w:tc>
          <w:tcPr>
            <w:tcW w:w="1290" w:type="pct"/>
            <w:tcMar>
              <w:top w:w="72" w:type="dxa"/>
              <w:left w:w="72" w:type="dxa"/>
              <w:bottom w:w="72" w:type="dxa"/>
              <w:right w:w="72" w:type="dxa"/>
            </w:tcMar>
          </w:tcPr>
          <w:p w14:paraId="78D40D6F" w14:textId="77777777" w:rsidR="00DE4C59" w:rsidRPr="001E7C1F" w:rsidRDefault="00DE4C59">
            <w:pPr>
              <w:spacing w:before="0" w:after="0"/>
              <w:rPr>
                <w:szCs w:val="26"/>
              </w:rPr>
            </w:pPr>
          </w:p>
        </w:tc>
      </w:tr>
      <w:tr w:rsidR="00DE4C59" w:rsidRPr="001E7C1F" w14:paraId="0B0CAFC6" w14:textId="77777777">
        <w:trPr>
          <w:jc w:val="center"/>
        </w:trPr>
        <w:tc>
          <w:tcPr>
            <w:tcW w:w="484" w:type="pct"/>
            <w:tcMar>
              <w:top w:w="72" w:type="dxa"/>
              <w:left w:w="72" w:type="dxa"/>
              <w:bottom w:w="72" w:type="dxa"/>
              <w:right w:w="72" w:type="dxa"/>
            </w:tcMar>
          </w:tcPr>
          <w:p w14:paraId="7719DD9E" w14:textId="77777777" w:rsidR="00DE4C59" w:rsidRPr="001E7C1F" w:rsidRDefault="00000000">
            <w:pPr>
              <w:jc w:val="center"/>
              <w:rPr>
                <w:sz w:val="24"/>
                <w:szCs w:val="26"/>
              </w:rPr>
            </w:pPr>
            <w:r w:rsidRPr="001E7C1F">
              <w:rPr>
                <w:sz w:val="24"/>
                <w:szCs w:val="26"/>
              </w:rPr>
              <w:t>2</w:t>
            </w:r>
          </w:p>
        </w:tc>
        <w:tc>
          <w:tcPr>
            <w:tcW w:w="3226" w:type="pct"/>
            <w:tcMar>
              <w:top w:w="72" w:type="dxa"/>
              <w:left w:w="72" w:type="dxa"/>
              <w:bottom w:w="72" w:type="dxa"/>
              <w:right w:w="72" w:type="dxa"/>
            </w:tcMar>
          </w:tcPr>
          <w:p w14:paraId="3657DF39" w14:textId="77777777" w:rsidR="00DE4C59" w:rsidRPr="001E7C1F" w:rsidRDefault="00DE4C59">
            <w:pPr>
              <w:spacing w:before="0" w:after="0"/>
              <w:rPr>
                <w:szCs w:val="26"/>
              </w:rPr>
            </w:pPr>
          </w:p>
        </w:tc>
        <w:tc>
          <w:tcPr>
            <w:tcW w:w="1290" w:type="pct"/>
            <w:tcMar>
              <w:top w:w="72" w:type="dxa"/>
              <w:left w:w="72" w:type="dxa"/>
              <w:bottom w:w="72" w:type="dxa"/>
              <w:right w:w="72" w:type="dxa"/>
            </w:tcMar>
          </w:tcPr>
          <w:p w14:paraId="641B6C0A" w14:textId="77777777" w:rsidR="00DE4C59" w:rsidRPr="001E7C1F" w:rsidRDefault="00DE4C59">
            <w:pPr>
              <w:spacing w:before="0" w:after="0"/>
              <w:rPr>
                <w:szCs w:val="26"/>
              </w:rPr>
            </w:pPr>
          </w:p>
        </w:tc>
      </w:tr>
      <w:tr w:rsidR="00DE4C59" w:rsidRPr="001E7C1F" w14:paraId="0FE55B78" w14:textId="77777777">
        <w:trPr>
          <w:jc w:val="center"/>
        </w:trPr>
        <w:tc>
          <w:tcPr>
            <w:tcW w:w="484" w:type="pct"/>
            <w:tcMar>
              <w:top w:w="72" w:type="dxa"/>
              <w:left w:w="72" w:type="dxa"/>
              <w:bottom w:w="72" w:type="dxa"/>
              <w:right w:w="72" w:type="dxa"/>
            </w:tcMar>
          </w:tcPr>
          <w:p w14:paraId="00C0073D" w14:textId="77777777" w:rsidR="00DE4C59" w:rsidRPr="001E7C1F" w:rsidRDefault="00000000">
            <w:pPr>
              <w:jc w:val="center"/>
              <w:rPr>
                <w:sz w:val="24"/>
                <w:szCs w:val="26"/>
              </w:rPr>
            </w:pPr>
            <w:r w:rsidRPr="001E7C1F">
              <w:rPr>
                <w:sz w:val="24"/>
                <w:szCs w:val="26"/>
              </w:rPr>
              <w:t>...</w:t>
            </w:r>
          </w:p>
        </w:tc>
        <w:tc>
          <w:tcPr>
            <w:tcW w:w="3226" w:type="pct"/>
            <w:tcMar>
              <w:top w:w="72" w:type="dxa"/>
              <w:left w:w="72" w:type="dxa"/>
              <w:bottom w:w="72" w:type="dxa"/>
              <w:right w:w="72" w:type="dxa"/>
            </w:tcMar>
          </w:tcPr>
          <w:p w14:paraId="61E26D80" w14:textId="77777777" w:rsidR="00DE4C59" w:rsidRPr="001E7C1F" w:rsidRDefault="00DE4C59">
            <w:pPr>
              <w:spacing w:before="0" w:after="0"/>
              <w:rPr>
                <w:szCs w:val="26"/>
              </w:rPr>
            </w:pPr>
          </w:p>
        </w:tc>
        <w:tc>
          <w:tcPr>
            <w:tcW w:w="1290" w:type="pct"/>
            <w:tcMar>
              <w:top w:w="72" w:type="dxa"/>
              <w:left w:w="72" w:type="dxa"/>
              <w:bottom w:w="72" w:type="dxa"/>
              <w:right w:w="72" w:type="dxa"/>
            </w:tcMar>
          </w:tcPr>
          <w:p w14:paraId="468FA623" w14:textId="77777777" w:rsidR="00DE4C59" w:rsidRPr="001E7C1F" w:rsidRDefault="00DE4C59">
            <w:pPr>
              <w:spacing w:before="0" w:after="0"/>
              <w:rPr>
                <w:szCs w:val="26"/>
              </w:rPr>
            </w:pPr>
          </w:p>
        </w:tc>
      </w:tr>
    </w:tbl>
    <w:p w14:paraId="6CF2BA65" w14:textId="77777777" w:rsidR="00DE4C59" w:rsidRPr="001E7C1F" w:rsidRDefault="00000000">
      <w:pPr>
        <w:widowControl w:val="0"/>
        <w:tabs>
          <w:tab w:val="right" w:pos="7254"/>
        </w:tabs>
        <w:spacing w:before="80" w:after="80"/>
        <w:ind w:firstLine="630"/>
        <w:rPr>
          <w:sz w:val="28"/>
        </w:rPr>
      </w:pPr>
      <w:r w:rsidRPr="001E7C1F">
        <w:rPr>
          <w:b/>
          <w:sz w:val="28"/>
        </w:rPr>
        <w:t>Mục 3. Trường hợp gói thầu chia thành nhiều phần độc lập (nếu có)</w:t>
      </w:r>
    </w:p>
    <w:p w14:paraId="36E5B08C" w14:textId="77777777" w:rsidR="00DE4C59" w:rsidRPr="001E7C1F" w:rsidRDefault="00000000">
      <w:pPr>
        <w:widowControl w:val="0"/>
        <w:tabs>
          <w:tab w:val="right" w:pos="7254"/>
        </w:tabs>
        <w:spacing w:before="80" w:after="80"/>
        <w:ind w:firstLine="630"/>
        <w:jc w:val="both"/>
        <w:rPr>
          <w:sz w:val="28"/>
          <w:szCs w:val="24"/>
        </w:rPr>
      </w:pPr>
      <w:r w:rsidRPr="001E7C1F">
        <w:rPr>
          <w:sz w:val="28"/>
          <w:szCs w:val="24"/>
        </w:rPr>
        <w:t xml:space="preserve">Trường hợp gói thầu được chia thành nhiều phần độc lập thì trong HSMST phải nêu rõ tiêu chuẩn và phương pháp đánh giá đối với từng phần hoặc nhiều </w:t>
      </w:r>
      <w:r w:rsidRPr="001E7C1F">
        <w:rPr>
          <w:sz w:val="28"/>
          <w:szCs w:val="24"/>
        </w:rPr>
        <w:lastRenderedPageBreak/>
        <w:t>phần để các nhà thầu tính toán phương án tham dự sơ tuyển theo khả năng của mình. Nhà thầu đáp ứng yêu cầu về tư cách hợp lệ, năng lực và kinh nghiệm đối với phần nào thì được xem xét đưa vào danh sách ngắn đối với phần đó.</w:t>
      </w:r>
    </w:p>
    <w:p w14:paraId="24B2CE71" w14:textId="77777777" w:rsidR="00DE4C59" w:rsidRPr="001E7C1F" w:rsidRDefault="00000000">
      <w:pPr>
        <w:spacing w:before="0" w:after="0"/>
      </w:pPr>
      <w:r w:rsidRPr="001E7C1F">
        <w:br w:type="page"/>
      </w:r>
    </w:p>
    <w:p w14:paraId="7AA687E2" w14:textId="77777777" w:rsidR="00DE4C59" w:rsidRPr="001E7C1F" w:rsidRDefault="00000000">
      <w:pPr>
        <w:pStyle w:val="Heading1"/>
        <w:pageBreakBefore/>
        <w:jc w:val="center"/>
        <w:rPr>
          <w:rFonts w:ascii="Times New Roman" w:hAnsi="Times New Roman" w:cs="Times New Roman"/>
          <w:color w:val="auto"/>
          <w:sz w:val="28"/>
          <w:szCs w:val="30"/>
        </w:rPr>
      </w:pPr>
      <w:r w:rsidRPr="001E7C1F">
        <w:rPr>
          <w:rFonts w:ascii="Times New Roman" w:eastAsia="Times New Roman" w:hAnsi="Times New Roman" w:cs="Times New Roman"/>
          <w:color w:val="auto"/>
          <w:sz w:val="28"/>
          <w:szCs w:val="30"/>
        </w:rPr>
        <w:lastRenderedPageBreak/>
        <w:t>Chương IV. BIỂU MẪU DỰ SƠ TUYỂN</w:t>
      </w:r>
    </w:p>
    <w:p w14:paraId="61B7EA34" w14:textId="77777777" w:rsidR="00DE4C59" w:rsidRPr="001E7C1F" w:rsidRDefault="00000000">
      <w:pPr>
        <w:rPr>
          <w:sz w:val="28"/>
          <w:szCs w:val="24"/>
        </w:rPr>
      </w:pPr>
      <w:r w:rsidRPr="001E7C1F">
        <w:rPr>
          <w:sz w:val="28"/>
          <w:szCs w:val="24"/>
        </w:rPr>
        <w:t>Mẫu số 01. Đơn dự sơ tuyển</w:t>
      </w:r>
    </w:p>
    <w:p w14:paraId="67A0A587" w14:textId="77777777" w:rsidR="00DE4C59" w:rsidRPr="001E7C1F" w:rsidRDefault="00000000">
      <w:pPr>
        <w:rPr>
          <w:sz w:val="28"/>
          <w:szCs w:val="24"/>
        </w:rPr>
      </w:pPr>
      <w:r w:rsidRPr="001E7C1F">
        <w:rPr>
          <w:sz w:val="28"/>
          <w:szCs w:val="24"/>
        </w:rPr>
        <w:t>Mẫu số 02. Giấy ủy quyền</w:t>
      </w:r>
    </w:p>
    <w:p w14:paraId="18FB27AD" w14:textId="77777777" w:rsidR="00DE4C59" w:rsidRPr="001E7C1F" w:rsidRDefault="00000000">
      <w:pPr>
        <w:rPr>
          <w:sz w:val="28"/>
          <w:szCs w:val="24"/>
        </w:rPr>
      </w:pPr>
      <w:r w:rsidRPr="001E7C1F">
        <w:rPr>
          <w:sz w:val="28"/>
          <w:szCs w:val="24"/>
        </w:rPr>
        <w:t>Mẫu số 03. Thỏa thuận liên danh</w:t>
      </w:r>
    </w:p>
    <w:p w14:paraId="762DE672" w14:textId="77777777" w:rsidR="00DE4C59" w:rsidRPr="001E7C1F" w:rsidRDefault="00000000">
      <w:pPr>
        <w:rPr>
          <w:sz w:val="28"/>
          <w:szCs w:val="24"/>
        </w:rPr>
      </w:pPr>
      <w:r w:rsidRPr="001E7C1F">
        <w:rPr>
          <w:sz w:val="28"/>
          <w:szCs w:val="24"/>
        </w:rPr>
        <w:t>Mẫu số 04A. Bản kê khai thông tin về nhà thầu</w:t>
      </w:r>
    </w:p>
    <w:p w14:paraId="59EE9202" w14:textId="77777777" w:rsidR="00DE4C59" w:rsidRPr="001E7C1F" w:rsidRDefault="00000000">
      <w:pPr>
        <w:rPr>
          <w:sz w:val="28"/>
          <w:szCs w:val="24"/>
        </w:rPr>
      </w:pPr>
      <w:r w:rsidRPr="001E7C1F">
        <w:rPr>
          <w:sz w:val="28"/>
          <w:szCs w:val="24"/>
        </w:rPr>
        <w:t>Mẫu số 04B. Bản kê khai thông tin về thành viên của nhà thầu liên danh</w:t>
      </w:r>
    </w:p>
    <w:p w14:paraId="30643477" w14:textId="77777777" w:rsidR="00DE4C59" w:rsidRPr="001E7C1F" w:rsidRDefault="00000000">
      <w:pPr>
        <w:rPr>
          <w:sz w:val="28"/>
          <w:szCs w:val="24"/>
        </w:rPr>
      </w:pPr>
      <w:r w:rsidRPr="001E7C1F">
        <w:rPr>
          <w:sz w:val="28"/>
          <w:szCs w:val="24"/>
        </w:rPr>
        <w:t>Mẫu số 05. Hợp đồng tương tự do nhà thầu thực hiện</w:t>
      </w:r>
    </w:p>
    <w:p w14:paraId="0F3D75A0" w14:textId="77777777" w:rsidR="00DE4C59" w:rsidRPr="001E7C1F" w:rsidRDefault="00000000">
      <w:pPr>
        <w:rPr>
          <w:sz w:val="28"/>
          <w:szCs w:val="24"/>
        </w:rPr>
      </w:pPr>
      <w:r w:rsidRPr="001E7C1F">
        <w:rPr>
          <w:sz w:val="28"/>
          <w:szCs w:val="24"/>
        </w:rPr>
        <w:t>Mẫu số 06. Bảng đề xuất nhân sự chủ chốt</w:t>
      </w:r>
    </w:p>
    <w:p w14:paraId="43D63E09" w14:textId="77777777" w:rsidR="00DE4C59" w:rsidRPr="001E7C1F" w:rsidRDefault="00000000">
      <w:pPr>
        <w:rPr>
          <w:sz w:val="28"/>
          <w:szCs w:val="24"/>
        </w:rPr>
      </w:pPr>
      <w:r w:rsidRPr="001E7C1F">
        <w:rPr>
          <w:sz w:val="28"/>
          <w:szCs w:val="24"/>
        </w:rPr>
        <w:t>Mẫu số 06A. Bảng lý lịch chuyên môn của nhân sự chủ chốt</w:t>
      </w:r>
    </w:p>
    <w:p w14:paraId="0D16C0FB" w14:textId="77777777" w:rsidR="00DE4C59" w:rsidRPr="001E7C1F" w:rsidRDefault="00000000">
      <w:pPr>
        <w:rPr>
          <w:sz w:val="28"/>
          <w:szCs w:val="24"/>
        </w:rPr>
      </w:pPr>
      <w:r w:rsidRPr="001E7C1F">
        <w:rPr>
          <w:sz w:val="28"/>
          <w:szCs w:val="24"/>
        </w:rPr>
        <w:t>Mẫu số 06B. Bảng kinh nghiệm chuyên môn của nhân sự chủ chốt</w:t>
      </w:r>
    </w:p>
    <w:p w14:paraId="3CF60B44" w14:textId="77777777" w:rsidR="00DE4C59" w:rsidRPr="001E7C1F" w:rsidRDefault="00000000">
      <w:pPr>
        <w:rPr>
          <w:sz w:val="28"/>
          <w:szCs w:val="24"/>
        </w:rPr>
      </w:pPr>
      <w:r w:rsidRPr="001E7C1F">
        <w:rPr>
          <w:sz w:val="28"/>
          <w:szCs w:val="24"/>
        </w:rPr>
        <w:t>Mẫu số 07. Bảng kê khai thiết bị chủ yếu</w:t>
      </w:r>
    </w:p>
    <w:p w14:paraId="461AFE61" w14:textId="77777777" w:rsidR="00DE4C59" w:rsidRPr="001E7C1F" w:rsidRDefault="00000000">
      <w:pPr>
        <w:rPr>
          <w:sz w:val="28"/>
          <w:szCs w:val="24"/>
        </w:rPr>
      </w:pPr>
      <w:r w:rsidRPr="001E7C1F">
        <w:rPr>
          <w:sz w:val="28"/>
          <w:szCs w:val="24"/>
        </w:rPr>
        <w:t>Mẫu số 08. Hợp đồng không hoàn thành do lỗi của nhà thầu trong quá khứ</w:t>
      </w:r>
    </w:p>
    <w:p w14:paraId="149D9E71" w14:textId="77777777" w:rsidR="00DE4C59" w:rsidRPr="001E7C1F" w:rsidRDefault="00000000">
      <w:pPr>
        <w:rPr>
          <w:sz w:val="28"/>
          <w:szCs w:val="24"/>
        </w:rPr>
      </w:pPr>
      <w:r w:rsidRPr="001E7C1F">
        <w:rPr>
          <w:sz w:val="28"/>
          <w:szCs w:val="24"/>
        </w:rPr>
        <w:t>Mẫu số 09. Tình hình tài chính của nhà thầu</w:t>
      </w:r>
    </w:p>
    <w:p w14:paraId="7DD4084C" w14:textId="77777777" w:rsidR="00DE4C59" w:rsidRPr="001E7C1F" w:rsidRDefault="00000000">
      <w:pPr>
        <w:rPr>
          <w:sz w:val="28"/>
          <w:szCs w:val="24"/>
        </w:rPr>
      </w:pPr>
      <w:r w:rsidRPr="001E7C1F">
        <w:rPr>
          <w:sz w:val="28"/>
          <w:szCs w:val="24"/>
        </w:rPr>
        <w:t>Mẫu số 10. Phạm vi công việc sử dụng nhà thầu phụ</w:t>
      </w:r>
    </w:p>
    <w:p w14:paraId="4A4F551A" w14:textId="77777777" w:rsidR="00DE4C59" w:rsidRPr="001E7C1F" w:rsidRDefault="00000000">
      <w:pPr>
        <w:rPr>
          <w:sz w:val="28"/>
          <w:szCs w:val="24"/>
        </w:rPr>
      </w:pPr>
      <w:r w:rsidRPr="001E7C1F">
        <w:rPr>
          <w:sz w:val="28"/>
          <w:szCs w:val="24"/>
        </w:rPr>
        <w:t>Mẫu số 11. Danh sách các công ty con, công ty thành viên đảm nhận phần công việc của gói thầu</w:t>
      </w:r>
    </w:p>
    <w:p w14:paraId="6080AC45" w14:textId="77777777" w:rsidR="00DE4C59" w:rsidRPr="001E7C1F" w:rsidRDefault="00000000">
      <w:pPr>
        <w:spacing w:before="0" w:after="0"/>
      </w:pPr>
      <w:r w:rsidRPr="001E7C1F">
        <w:br w:type="page"/>
      </w:r>
    </w:p>
    <w:p w14:paraId="435DCD80" w14:textId="77777777" w:rsidR="00DE4C59" w:rsidRPr="001E7C1F" w:rsidRDefault="00000000">
      <w:pPr>
        <w:pStyle w:val="Heading1"/>
        <w:jc w:val="right"/>
        <w:rPr>
          <w:rFonts w:ascii="Times New Roman" w:hAnsi="Times New Roman" w:cs="Times New Roman"/>
          <w:color w:val="auto"/>
          <w:sz w:val="28"/>
        </w:rPr>
      </w:pPr>
      <w:r w:rsidRPr="001E7C1F">
        <w:rPr>
          <w:rFonts w:ascii="Times New Roman" w:eastAsia="Times New Roman" w:hAnsi="Times New Roman" w:cs="Times New Roman"/>
          <w:color w:val="auto"/>
          <w:sz w:val="28"/>
        </w:rPr>
        <w:lastRenderedPageBreak/>
        <w:t>MẪU SỐ 01</w:t>
      </w:r>
    </w:p>
    <w:p w14:paraId="00A179B3" w14:textId="77777777" w:rsidR="00DE4C59" w:rsidRPr="001E7C1F" w:rsidRDefault="00000000">
      <w:pPr>
        <w:pStyle w:val="Heading2"/>
        <w:jc w:val="center"/>
        <w:rPr>
          <w:rFonts w:ascii="Times New Roman" w:hAnsi="Times New Roman" w:cs="Times New Roman"/>
          <w:color w:val="auto"/>
          <w:sz w:val="28"/>
          <w:szCs w:val="28"/>
        </w:rPr>
      </w:pPr>
      <w:r w:rsidRPr="001E7C1F">
        <w:rPr>
          <w:rFonts w:ascii="Times New Roman" w:eastAsia="Times New Roman" w:hAnsi="Times New Roman" w:cs="Times New Roman"/>
          <w:color w:val="auto"/>
          <w:sz w:val="28"/>
          <w:szCs w:val="28"/>
        </w:rPr>
        <w:t>ĐƠN DỰ SƠ TUYỂN</w:t>
      </w:r>
    </w:p>
    <w:p w14:paraId="4DC68578" w14:textId="77777777" w:rsidR="00DE4C59" w:rsidRPr="001E7C1F" w:rsidRDefault="00000000">
      <w:pPr>
        <w:ind w:firstLine="567"/>
        <w:jc w:val="both"/>
        <w:rPr>
          <w:sz w:val="28"/>
          <w:szCs w:val="28"/>
        </w:rPr>
      </w:pPr>
      <w:r w:rsidRPr="001E7C1F">
        <w:rPr>
          <w:sz w:val="28"/>
          <w:szCs w:val="28"/>
        </w:rPr>
        <w:t xml:space="preserve">Ngày:_____ </w:t>
      </w:r>
      <w:r w:rsidRPr="001E7C1F">
        <w:rPr>
          <w:i/>
          <w:sz w:val="28"/>
          <w:szCs w:val="28"/>
        </w:rPr>
        <w:t>[ghi ngày, tháng, năm ký đơn dự sơ tuyển]</w:t>
      </w:r>
    </w:p>
    <w:p w14:paraId="53FB2456" w14:textId="77777777" w:rsidR="00DE4C59" w:rsidRPr="001E7C1F" w:rsidRDefault="00000000">
      <w:pPr>
        <w:ind w:firstLine="567"/>
        <w:jc w:val="both"/>
        <w:rPr>
          <w:sz w:val="28"/>
          <w:szCs w:val="28"/>
        </w:rPr>
      </w:pPr>
      <w:r w:rsidRPr="001E7C1F">
        <w:rPr>
          <w:sz w:val="28"/>
          <w:szCs w:val="28"/>
        </w:rPr>
        <w:t xml:space="preserve">Tên gói thầu:________ </w:t>
      </w:r>
      <w:r w:rsidRPr="001E7C1F">
        <w:rPr>
          <w:i/>
          <w:sz w:val="28"/>
          <w:szCs w:val="28"/>
        </w:rPr>
        <w:t>[ghi tên gói thầu theo thông báo mời sơ tuyển]</w:t>
      </w:r>
    </w:p>
    <w:p w14:paraId="64ADD114" w14:textId="77777777" w:rsidR="00DE4C59" w:rsidRPr="001E7C1F" w:rsidRDefault="00000000">
      <w:pPr>
        <w:ind w:firstLine="567"/>
        <w:jc w:val="both"/>
        <w:rPr>
          <w:sz w:val="28"/>
          <w:szCs w:val="28"/>
        </w:rPr>
      </w:pPr>
      <w:r w:rsidRPr="001E7C1F">
        <w:rPr>
          <w:sz w:val="28"/>
          <w:szCs w:val="28"/>
        </w:rPr>
        <w:t xml:space="preserve">Tên dự án/dự toán mua sắm:_______ </w:t>
      </w:r>
      <w:r w:rsidRPr="001E7C1F">
        <w:rPr>
          <w:i/>
          <w:sz w:val="28"/>
          <w:szCs w:val="28"/>
        </w:rPr>
        <w:t>[ghi tên dự án/dự toán mua sắm]</w:t>
      </w:r>
    </w:p>
    <w:p w14:paraId="7B3AE44C" w14:textId="77777777" w:rsidR="00DE4C59" w:rsidRPr="001E7C1F" w:rsidRDefault="00000000">
      <w:pPr>
        <w:ind w:firstLine="567"/>
        <w:jc w:val="both"/>
        <w:rPr>
          <w:sz w:val="28"/>
          <w:szCs w:val="28"/>
        </w:rPr>
      </w:pPr>
      <w:r w:rsidRPr="001E7C1F">
        <w:rPr>
          <w:sz w:val="28"/>
          <w:szCs w:val="28"/>
        </w:rPr>
        <w:t xml:space="preserve">Kính gửi:_______ </w:t>
      </w:r>
      <w:r w:rsidRPr="001E7C1F">
        <w:rPr>
          <w:i/>
          <w:sz w:val="28"/>
          <w:szCs w:val="28"/>
        </w:rPr>
        <w:t>[ghi đầy đủ và chính xác tên của Chủ đầu tư]</w:t>
      </w:r>
    </w:p>
    <w:p w14:paraId="1D55375D" w14:textId="77777777" w:rsidR="00DE4C59" w:rsidRPr="001E7C1F" w:rsidRDefault="00000000">
      <w:pPr>
        <w:ind w:firstLine="567"/>
        <w:jc w:val="both"/>
        <w:rPr>
          <w:sz w:val="28"/>
          <w:szCs w:val="28"/>
        </w:rPr>
      </w:pPr>
      <w:r w:rsidRPr="001E7C1F">
        <w:rPr>
          <w:sz w:val="28"/>
          <w:szCs w:val="28"/>
        </w:rPr>
        <w:t xml:space="preserve">Sau khi nghiên cứu hồ sơ mời sơ tuyển và các văn bản sửa đổi hồ sơ mời sơ tuyển số_____ </w:t>
      </w:r>
      <w:r w:rsidRPr="001E7C1F">
        <w:rPr>
          <w:i/>
          <w:sz w:val="28"/>
          <w:szCs w:val="28"/>
        </w:rPr>
        <w:t>[ghi số của văn bản sửa đổi, nếu có]</w:t>
      </w:r>
      <w:r w:rsidRPr="001E7C1F">
        <w:rPr>
          <w:sz w:val="28"/>
          <w:szCs w:val="28"/>
        </w:rPr>
        <w:t xml:space="preserve"> do Chủ đầu tư đăng tải trên Hệ thống mạng đấu thầu quốc gia, chúng tôi,____ </w:t>
      </w:r>
      <w:r w:rsidRPr="001E7C1F">
        <w:rPr>
          <w:i/>
          <w:sz w:val="28"/>
          <w:szCs w:val="28"/>
        </w:rPr>
        <w:t>[ghi tên nhà thầu]</w:t>
      </w:r>
      <w:r w:rsidRPr="001E7C1F">
        <w:rPr>
          <w:sz w:val="28"/>
          <w:szCs w:val="28"/>
        </w:rPr>
        <w:t xml:space="preserve">, cam kết tham dự sơ tuyển gói thầu____ </w:t>
      </w:r>
      <w:r w:rsidRPr="001E7C1F">
        <w:rPr>
          <w:i/>
          <w:sz w:val="28"/>
          <w:szCs w:val="28"/>
        </w:rPr>
        <w:t>[ghi tên gói thầu]</w:t>
      </w:r>
      <w:r w:rsidRPr="001E7C1F">
        <w:rPr>
          <w:sz w:val="28"/>
          <w:szCs w:val="28"/>
        </w:rPr>
        <w:t xml:space="preserve"> theo đúng yêu cầu nêu trong hồ sơ mời sơ tuyển.</w:t>
      </w:r>
    </w:p>
    <w:p w14:paraId="6939B915" w14:textId="77777777" w:rsidR="00DE4C59" w:rsidRPr="001E7C1F" w:rsidRDefault="00000000">
      <w:pPr>
        <w:ind w:firstLine="567"/>
        <w:jc w:val="both"/>
        <w:rPr>
          <w:sz w:val="28"/>
          <w:szCs w:val="28"/>
        </w:rPr>
      </w:pPr>
      <w:r w:rsidRPr="001E7C1F">
        <w:rPr>
          <w:sz w:val="28"/>
          <w:szCs w:val="28"/>
        </w:rPr>
        <w:t>Chúng tôi cam kết:</w:t>
      </w:r>
    </w:p>
    <w:p w14:paraId="667E53B6" w14:textId="77777777" w:rsidR="00DE4C59" w:rsidRPr="001E7C1F" w:rsidRDefault="00000000">
      <w:pPr>
        <w:ind w:firstLine="567"/>
        <w:jc w:val="both"/>
        <w:rPr>
          <w:sz w:val="28"/>
          <w:szCs w:val="28"/>
        </w:rPr>
      </w:pPr>
      <w:r w:rsidRPr="001E7C1F">
        <w:rPr>
          <w:sz w:val="28"/>
          <w:szCs w:val="28"/>
        </w:rPr>
        <w:t>1. Chỉ tham gia trong một hồ sơ dự sơ tuyển này với tư cách là nhà thầu chính.</w:t>
      </w:r>
    </w:p>
    <w:p w14:paraId="175E5B57" w14:textId="77777777" w:rsidR="00DE4C59" w:rsidRPr="001E7C1F" w:rsidRDefault="00000000">
      <w:pPr>
        <w:ind w:firstLine="567"/>
        <w:jc w:val="both"/>
        <w:rPr>
          <w:sz w:val="28"/>
          <w:szCs w:val="28"/>
        </w:rPr>
      </w:pPr>
      <w:r w:rsidRPr="001E7C1F">
        <w:rPr>
          <w:sz w:val="28"/>
          <w:szCs w:val="28"/>
        </w:rPr>
        <w:t>2. 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pháp luật của nước mà nhà thầu được cấp giấy chứng nhận đăng ký hoặc tài liệu tương đương.</w:t>
      </w:r>
    </w:p>
    <w:p w14:paraId="19E2D380" w14:textId="77777777" w:rsidR="00DE4C59" w:rsidRPr="001E7C1F" w:rsidRDefault="00000000">
      <w:pPr>
        <w:ind w:firstLine="567"/>
        <w:jc w:val="both"/>
        <w:rPr>
          <w:sz w:val="28"/>
          <w:szCs w:val="28"/>
        </w:rPr>
      </w:pPr>
      <w:r w:rsidRPr="001E7C1F">
        <w:rPr>
          <w:sz w:val="28"/>
          <w:szCs w:val="28"/>
        </w:rPr>
        <w:t>3. Không vi phạm quy định về bảo đảm cạnh tranh trong đấu thầu.</w:t>
      </w:r>
    </w:p>
    <w:p w14:paraId="2DD8A680" w14:textId="77777777" w:rsidR="00DE4C59" w:rsidRPr="001E7C1F" w:rsidRDefault="00000000">
      <w:pPr>
        <w:ind w:firstLine="567"/>
        <w:jc w:val="both"/>
        <w:rPr>
          <w:sz w:val="28"/>
          <w:szCs w:val="28"/>
        </w:rPr>
      </w:pPr>
      <w:r w:rsidRPr="001E7C1F">
        <w:rPr>
          <w:sz w:val="28"/>
          <w:szCs w:val="28"/>
        </w:rPr>
        <w:t>4. Đã thực hiện nghĩa vụ kê khai thuế và nộp thuế của năm tài chính gần nhất so với thời điểm đóng thầu.</w:t>
      </w:r>
    </w:p>
    <w:p w14:paraId="6B783D89" w14:textId="77777777" w:rsidR="00DE4C59" w:rsidRPr="001E7C1F" w:rsidRDefault="00000000">
      <w:pPr>
        <w:ind w:firstLine="567"/>
        <w:jc w:val="both"/>
        <w:rPr>
          <w:sz w:val="28"/>
          <w:szCs w:val="28"/>
        </w:rPr>
      </w:pPr>
      <w:r w:rsidRPr="001E7C1F">
        <w:rPr>
          <w:sz w:val="28"/>
          <w:szCs w:val="28"/>
        </w:rPr>
        <w:t>5. Không đang trong thời gian bị cấm tham dự thầu ở bất kỳ quốc gia, vùng lãnh thổ nào.</w:t>
      </w:r>
    </w:p>
    <w:p w14:paraId="7EDDA415" w14:textId="77777777" w:rsidR="00DE4C59" w:rsidRPr="001E7C1F" w:rsidRDefault="00000000">
      <w:pPr>
        <w:ind w:firstLine="567"/>
        <w:jc w:val="both"/>
        <w:rPr>
          <w:sz w:val="28"/>
          <w:szCs w:val="28"/>
        </w:rPr>
      </w:pPr>
      <w:r w:rsidRPr="001E7C1F">
        <w:rPr>
          <w:sz w:val="28"/>
          <w:szCs w:val="28"/>
        </w:rPr>
        <w:t>6. Không thực hiện các hành vi tham nhũng, hối lộ, thông thầu, cản trở và các hành vi vi phạm quy định khác của pháp luật đấu thầu khi tham dự gói thầu này.</w:t>
      </w:r>
    </w:p>
    <w:p w14:paraId="17ECA873" w14:textId="77777777" w:rsidR="00DE4C59" w:rsidRPr="001E7C1F" w:rsidRDefault="00000000">
      <w:pPr>
        <w:ind w:firstLine="567"/>
        <w:jc w:val="both"/>
        <w:rPr>
          <w:sz w:val="28"/>
          <w:szCs w:val="28"/>
        </w:rPr>
      </w:pPr>
      <w:r w:rsidRPr="001E7C1F">
        <w:rPr>
          <w:sz w:val="28"/>
          <w:szCs w:val="28"/>
        </w:rPr>
        <w:t>7. Những thông tin kê khai trong HSDST là trung thực.</w:t>
      </w:r>
    </w:p>
    <w:p w14:paraId="6D071020" w14:textId="77777777" w:rsidR="00DE4C59" w:rsidRPr="001E7C1F" w:rsidRDefault="00000000">
      <w:pPr>
        <w:ind w:firstLine="567"/>
        <w:jc w:val="both"/>
        <w:rPr>
          <w:sz w:val="28"/>
          <w:szCs w:val="28"/>
        </w:rPr>
      </w:pPr>
      <w:r w:rsidRPr="001E7C1F">
        <w:rPr>
          <w:sz w:val="28"/>
          <w:szCs w:val="28"/>
        </w:rPr>
        <w:t>8. Không bị kết luận vi phạm nghiêm trọng hoặc thường xuyên các nghĩa vụ quan trọng trong một hoặc nhiều hợp đồng trong vòng 05 năm gần đây.</w:t>
      </w:r>
    </w:p>
    <w:p w14:paraId="43029F59" w14:textId="77777777" w:rsidR="00DE4C59" w:rsidRPr="001E7C1F" w:rsidRDefault="00000000">
      <w:pPr>
        <w:ind w:firstLine="567"/>
        <w:jc w:val="both"/>
        <w:rPr>
          <w:sz w:val="28"/>
          <w:szCs w:val="28"/>
        </w:rPr>
      </w:pPr>
      <w:r w:rsidRPr="001E7C1F">
        <w:rPr>
          <w:sz w:val="28"/>
          <w:szCs w:val="28"/>
        </w:rPr>
        <w:t>9. Không chịu phán quyết cuối cùng của tòa án về việc phạm tội nghiêm trọng hoặc các hành vi vi phạm nghiêm trọng khác trong vòng 03 năm trước thời điểm đóng thầu.</w:t>
      </w:r>
    </w:p>
    <w:p w14:paraId="56A7FFC2" w14:textId="77777777" w:rsidR="00DE4C59" w:rsidRPr="001E7C1F" w:rsidRDefault="00000000">
      <w:pPr>
        <w:ind w:firstLine="567"/>
        <w:jc w:val="both"/>
        <w:rPr>
          <w:sz w:val="28"/>
          <w:szCs w:val="28"/>
        </w:rPr>
      </w:pPr>
      <w:r w:rsidRPr="001E7C1F">
        <w:rPr>
          <w:sz w:val="28"/>
          <w:szCs w:val="28"/>
        </w:rPr>
        <w:lastRenderedPageBreak/>
        <w:t>10. Không có bằng chứng về việc nhà thầu có hành vi vi phạm nghiêm trọng đạo đức nghề nghiệp trong vòng 03 năm trước thời điểm đóng thầu.</w:t>
      </w:r>
    </w:p>
    <w:p w14:paraId="060B9AEF" w14:textId="77777777" w:rsidR="00DE4C59" w:rsidRPr="001E7C1F" w:rsidRDefault="00000000">
      <w:pPr>
        <w:ind w:firstLine="567"/>
        <w:jc w:val="both"/>
        <w:rPr>
          <w:sz w:val="28"/>
          <w:szCs w:val="28"/>
        </w:rPr>
      </w:pPr>
      <w:r w:rsidRPr="001E7C1F">
        <w:rPr>
          <w:sz w:val="28"/>
          <w:szCs w:val="28"/>
        </w:rPr>
        <w:t>11. Trường hợp trúng sơ tuyển, chúng tôi cam kết tiếp tục duy trì tư cách hợp lệ, năng lực và kinh nghiệm đã kê khai trong HSDST; trường hợp có thay đổi khi tham dự thầu ở bước tiếp theo, chúng tôi sẽ cập nhật và chứng minh việc vẫn đáp ứng yêu cầu của hồ sơ mời thầu.</w:t>
      </w:r>
    </w:p>
    <w:p w14:paraId="0643740E" w14:textId="77777777" w:rsidR="00DE4C59" w:rsidRPr="001E7C1F" w:rsidRDefault="00000000">
      <w:pPr>
        <w:ind w:firstLine="567"/>
        <w:jc w:val="both"/>
        <w:rPr>
          <w:sz w:val="28"/>
          <w:szCs w:val="28"/>
        </w:rPr>
      </w:pPr>
      <w:r w:rsidRPr="001E7C1F">
        <w:rPr>
          <w:sz w:val="28"/>
          <w:szCs w:val="28"/>
        </w:rPr>
        <w:t xml:space="preserve">HSDST này có hiệu lực trong thời gian___ ngày, kể từ ngày___ tháng___ năm___ </w:t>
      </w:r>
      <w:r w:rsidRPr="001E7C1F">
        <w:rPr>
          <w:i/>
          <w:sz w:val="28"/>
          <w:szCs w:val="28"/>
        </w:rPr>
        <w:t>[ghi ngày có thời điểm đóng thầu]</w:t>
      </w:r>
      <w:r w:rsidRPr="001E7C1F">
        <w:rPr>
          <w:sz w:val="28"/>
          <w:szCs w:val="28"/>
        </w:rPr>
        <w:t>.</w:t>
      </w:r>
    </w:p>
    <w:p w14:paraId="64C7FD86" w14:textId="77777777" w:rsidR="00DE4C59" w:rsidRPr="001E7C1F" w:rsidRDefault="00000000">
      <w:pPr>
        <w:jc w:val="right"/>
        <w:rPr>
          <w:sz w:val="28"/>
          <w:szCs w:val="28"/>
        </w:rPr>
      </w:pPr>
      <w:r w:rsidRPr="001E7C1F">
        <w:rPr>
          <w:b/>
          <w:bCs/>
          <w:sz w:val="28"/>
          <w:szCs w:val="28"/>
        </w:rPr>
        <w:t>Đại diện hợp pháp của nhà thầu</w:t>
      </w:r>
      <w:r w:rsidRPr="001E7C1F">
        <w:rPr>
          <w:b/>
          <w:bCs/>
          <w:sz w:val="28"/>
          <w:szCs w:val="28"/>
        </w:rPr>
        <w:br/>
      </w:r>
      <w:r w:rsidRPr="001E7C1F">
        <w:rPr>
          <w:i/>
          <w:sz w:val="28"/>
          <w:szCs w:val="28"/>
        </w:rPr>
        <w:t>[ghi tên, chức danh, ký tên và đóng dấu]</w:t>
      </w:r>
    </w:p>
    <w:p w14:paraId="6755DF9C" w14:textId="77777777" w:rsidR="00DE4C59" w:rsidRPr="001E7C1F" w:rsidRDefault="00000000">
      <w:pPr>
        <w:ind w:firstLine="720"/>
        <w:jc w:val="both"/>
        <w:rPr>
          <w:sz w:val="28"/>
          <w:szCs w:val="28"/>
        </w:rPr>
      </w:pPr>
      <w:r w:rsidRPr="001E7C1F">
        <w:rPr>
          <w:b/>
          <w:sz w:val="28"/>
          <w:szCs w:val="28"/>
        </w:rPr>
        <w:t>Ghi chú:</w:t>
      </w:r>
    </w:p>
    <w:p w14:paraId="64704D05" w14:textId="77777777" w:rsidR="00DE4C59" w:rsidRPr="001E7C1F" w:rsidRDefault="00000000">
      <w:pPr>
        <w:ind w:firstLine="720"/>
        <w:jc w:val="both"/>
        <w:rPr>
          <w:sz w:val="28"/>
          <w:szCs w:val="28"/>
        </w:rPr>
      </w:pPr>
      <w:r w:rsidRPr="001E7C1F">
        <w:rPr>
          <w:sz w:val="28"/>
          <w:szCs w:val="28"/>
        </w:rPr>
        <w:t>Đơn dự sơ tuyển phải được đại diện hợp pháp của nhà thầu ký tên, đóng dấu (nếu có). Trường hợp đại diện theo pháp luật của nhà thầu ủy quyền cho cấp dưới ký đơn dự sơ tuyển thì phải gửi kèm theo Giấy ủy quyền theo Mẫu số 02 Chương này hoặc tài liệu chứng minh thẩm quyền của người được ủy quyền. Trường hợp nhà thầu là liên danh thì đơn dự sơ tuyển phải do đại diện hợp pháp của từng thành viên liên danh ký hoặc thành viên được phân công thay mặt liên danh ký theo phân công trách nhiệm trong thỏa thuận liên danh.</w:t>
      </w:r>
    </w:p>
    <w:p w14:paraId="4347A17E" w14:textId="77777777" w:rsidR="00DE4C59" w:rsidRPr="001E7C1F" w:rsidRDefault="00000000">
      <w:pPr>
        <w:spacing w:before="0" w:after="0"/>
        <w:rPr>
          <w:sz w:val="28"/>
          <w:szCs w:val="28"/>
        </w:rPr>
      </w:pPr>
      <w:r w:rsidRPr="001E7C1F">
        <w:rPr>
          <w:sz w:val="28"/>
          <w:szCs w:val="28"/>
        </w:rPr>
        <w:br w:type="page"/>
      </w:r>
    </w:p>
    <w:p w14:paraId="2E0B2F19" w14:textId="77777777" w:rsidR="00DE4C59" w:rsidRPr="001E7C1F" w:rsidRDefault="00000000">
      <w:pPr>
        <w:pStyle w:val="Heading1"/>
        <w:jc w:val="right"/>
        <w:rPr>
          <w:rFonts w:ascii="Times New Roman" w:hAnsi="Times New Roman" w:cs="Times New Roman"/>
          <w:color w:val="auto"/>
          <w:sz w:val="28"/>
        </w:rPr>
      </w:pPr>
      <w:r w:rsidRPr="001E7C1F">
        <w:rPr>
          <w:rFonts w:ascii="Times New Roman" w:eastAsia="Times New Roman" w:hAnsi="Times New Roman" w:cs="Times New Roman"/>
          <w:color w:val="auto"/>
          <w:sz w:val="28"/>
        </w:rPr>
        <w:lastRenderedPageBreak/>
        <w:t>MẪU SỐ 02</w:t>
      </w:r>
    </w:p>
    <w:p w14:paraId="7E1AA121" w14:textId="77777777" w:rsidR="00DE4C59" w:rsidRPr="001E7C1F" w:rsidRDefault="00000000">
      <w:pPr>
        <w:pStyle w:val="Heading2"/>
        <w:jc w:val="center"/>
        <w:rPr>
          <w:rFonts w:ascii="Times New Roman" w:hAnsi="Times New Roman" w:cs="Times New Roman"/>
          <w:color w:val="auto"/>
          <w:sz w:val="28"/>
          <w:szCs w:val="28"/>
        </w:rPr>
      </w:pPr>
      <w:r w:rsidRPr="001E7C1F">
        <w:rPr>
          <w:rFonts w:ascii="Times New Roman" w:eastAsia="Times New Roman" w:hAnsi="Times New Roman" w:cs="Times New Roman"/>
          <w:color w:val="auto"/>
          <w:sz w:val="28"/>
          <w:szCs w:val="28"/>
        </w:rPr>
        <w:t>GIẤY ỦY QUYỀN</w:t>
      </w:r>
    </w:p>
    <w:p w14:paraId="5EA46107" w14:textId="77777777" w:rsidR="00DE4C59" w:rsidRPr="001E7C1F" w:rsidRDefault="00000000">
      <w:pPr>
        <w:ind w:firstLine="426"/>
        <w:jc w:val="both"/>
        <w:rPr>
          <w:sz w:val="28"/>
          <w:szCs w:val="28"/>
        </w:rPr>
      </w:pPr>
      <w:r w:rsidRPr="001E7C1F">
        <w:rPr>
          <w:sz w:val="28"/>
          <w:szCs w:val="28"/>
        </w:rPr>
        <w:t>Hôm nay, ngày____ tháng____ năm____, tại ____</w:t>
      </w:r>
    </w:p>
    <w:p w14:paraId="632B3510" w14:textId="77777777" w:rsidR="00DE4C59" w:rsidRPr="001E7C1F" w:rsidRDefault="00000000">
      <w:pPr>
        <w:ind w:firstLine="426"/>
        <w:jc w:val="both"/>
        <w:rPr>
          <w:sz w:val="28"/>
          <w:szCs w:val="28"/>
        </w:rPr>
      </w:pPr>
      <w:r w:rsidRPr="001E7C1F">
        <w:rPr>
          <w:sz w:val="28"/>
          <w:szCs w:val="28"/>
        </w:rPr>
        <w:t xml:space="preserve">Tôi là____ </w:t>
      </w:r>
      <w:r w:rsidRPr="001E7C1F">
        <w:rPr>
          <w:i/>
          <w:sz w:val="28"/>
          <w:szCs w:val="28"/>
        </w:rPr>
        <w:t>[ghi tên, số căn cước công dân hoặc số hộ chiếu, chức danh của người đại diện theo pháp luật của nhà thầu]</w:t>
      </w:r>
      <w:r w:rsidRPr="001E7C1F">
        <w:rPr>
          <w:sz w:val="28"/>
          <w:szCs w:val="28"/>
        </w:rPr>
        <w:t xml:space="preserve">, là người đại diện theo pháp luật của____ </w:t>
      </w:r>
      <w:r w:rsidRPr="001E7C1F">
        <w:rPr>
          <w:i/>
          <w:sz w:val="28"/>
          <w:szCs w:val="28"/>
        </w:rPr>
        <w:t>[ghi tên nhà thầu]</w:t>
      </w:r>
      <w:r w:rsidRPr="001E7C1F">
        <w:rPr>
          <w:sz w:val="28"/>
          <w:szCs w:val="28"/>
        </w:rPr>
        <w:t xml:space="preserve"> có địa chỉ tại____ </w:t>
      </w:r>
      <w:r w:rsidRPr="001E7C1F">
        <w:rPr>
          <w:i/>
          <w:sz w:val="28"/>
          <w:szCs w:val="28"/>
        </w:rPr>
        <w:t>[ghi địa chỉ của nhà thầu]</w:t>
      </w:r>
      <w:r w:rsidRPr="001E7C1F">
        <w:rPr>
          <w:sz w:val="28"/>
          <w:szCs w:val="28"/>
        </w:rPr>
        <w:t xml:space="preserve"> bằng văn bản này ủy quyền cho____ </w:t>
      </w:r>
      <w:r w:rsidRPr="001E7C1F">
        <w:rPr>
          <w:i/>
          <w:sz w:val="28"/>
          <w:szCs w:val="28"/>
        </w:rPr>
        <w:t>[ghi tên, số căn cước công dân hoặc số hộ chiếu, chức danh của người được ủy quyền]</w:t>
      </w:r>
      <w:r w:rsidRPr="001E7C1F">
        <w:rPr>
          <w:sz w:val="28"/>
          <w:szCs w:val="28"/>
        </w:rPr>
        <w:t xml:space="preserve"> thực hiện các công việc sau đây trong quá trình tham dự sơ tuyển gói thầu____ </w:t>
      </w:r>
      <w:r w:rsidRPr="001E7C1F">
        <w:rPr>
          <w:i/>
          <w:sz w:val="28"/>
          <w:szCs w:val="28"/>
        </w:rPr>
        <w:t>[ghi tên gói thầu]</w:t>
      </w:r>
      <w:r w:rsidRPr="001E7C1F">
        <w:rPr>
          <w:sz w:val="28"/>
          <w:szCs w:val="28"/>
        </w:rPr>
        <w:t xml:space="preserve"> thuộc dự án/dự toán mua sắm____ </w:t>
      </w:r>
      <w:r w:rsidRPr="001E7C1F">
        <w:rPr>
          <w:i/>
          <w:sz w:val="28"/>
          <w:szCs w:val="28"/>
        </w:rPr>
        <w:t>[ghi tên dự án/dự toán mua sắm]</w:t>
      </w:r>
      <w:r w:rsidRPr="001E7C1F">
        <w:rPr>
          <w:sz w:val="28"/>
          <w:szCs w:val="28"/>
        </w:rPr>
        <w:t xml:space="preserve"> do____ </w:t>
      </w:r>
      <w:r w:rsidRPr="001E7C1F">
        <w:rPr>
          <w:i/>
          <w:sz w:val="28"/>
          <w:szCs w:val="28"/>
        </w:rPr>
        <w:t>[ghi tên Chủ đầu tư]</w:t>
      </w:r>
      <w:r w:rsidRPr="001E7C1F">
        <w:rPr>
          <w:sz w:val="28"/>
          <w:szCs w:val="28"/>
        </w:rPr>
        <w:t xml:space="preserve"> tổ chức:</w:t>
      </w:r>
    </w:p>
    <w:p w14:paraId="0B9F99C2" w14:textId="77777777" w:rsidR="00DE4C59" w:rsidRPr="001E7C1F" w:rsidRDefault="00000000">
      <w:pPr>
        <w:ind w:left="283" w:firstLine="426"/>
        <w:jc w:val="both"/>
        <w:rPr>
          <w:sz w:val="28"/>
          <w:szCs w:val="28"/>
        </w:rPr>
      </w:pPr>
      <w:r w:rsidRPr="001E7C1F">
        <w:rPr>
          <w:sz w:val="28"/>
          <w:szCs w:val="28"/>
        </w:rPr>
        <w:t>- Ký đơn dự sơ tuyển;</w:t>
      </w:r>
    </w:p>
    <w:p w14:paraId="04DA4D05" w14:textId="77777777" w:rsidR="00DE4C59" w:rsidRPr="001E7C1F" w:rsidRDefault="00000000">
      <w:pPr>
        <w:ind w:left="283" w:firstLine="426"/>
        <w:jc w:val="both"/>
        <w:rPr>
          <w:sz w:val="28"/>
          <w:szCs w:val="28"/>
        </w:rPr>
      </w:pPr>
      <w:r w:rsidRPr="001E7C1F">
        <w:rPr>
          <w:sz w:val="28"/>
          <w:szCs w:val="28"/>
        </w:rPr>
        <w:t>- Ký thỏa thuận liên danh (nếu có);</w:t>
      </w:r>
    </w:p>
    <w:p w14:paraId="45C96C5E" w14:textId="77777777" w:rsidR="00DE4C59" w:rsidRPr="001E7C1F" w:rsidRDefault="00000000">
      <w:pPr>
        <w:ind w:left="283" w:firstLine="426"/>
        <w:jc w:val="both"/>
        <w:rPr>
          <w:sz w:val="28"/>
          <w:szCs w:val="28"/>
        </w:rPr>
      </w:pPr>
      <w:r w:rsidRPr="001E7C1F">
        <w:rPr>
          <w:sz w:val="28"/>
          <w:szCs w:val="28"/>
        </w:rPr>
        <w:t>- Ký các văn bản, tài liệu để giao dịch với Chủ đầu tư trong quá trình tham dự sơ tuyển, kể cả văn bản đề nghị làm rõ HSMST và văn bản giải trình, làm rõ HSDST hoặc văn bản đề nghị sửa đổi, thay thế, rút HSDST;</w:t>
      </w:r>
    </w:p>
    <w:p w14:paraId="5B4F2ACA" w14:textId="77777777" w:rsidR="00DE4C59" w:rsidRPr="001E7C1F" w:rsidRDefault="00000000">
      <w:pPr>
        <w:ind w:left="283" w:firstLine="426"/>
        <w:jc w:val="both"/>
        <w:rPr>
          <w:sz w:val="28"/>
          <w:szCs w:val="28"/>
        </w:rPr>
      </w:pPr>
      <w:r w:rsidRPr="001E7C1F">
        <w:rPr>
          <w:sz w:val="28"/>
          <w:szCs w:val="28"/>
        </w:rPr>
        <w:t>- Ký đơn kiến nghị trong trường hợp nhà thầu có kiến nghị;</w:t>
      </w:r>
    </w:p>
    <w:p w14:paraId="07295CA8" w14:textId="77777777" w:rsidR="00DE4C59" w:rsidRPr="001E7C1F" w:rsidRDefault="00000000">
      <w:pPr>
        <w:ind w:left="283" w:firstLine="426"/>
        <w:jc w:val="both"/>
        <w:rPr>
          <w:sz w:val="28"/>
          <w:szCs w:val="28"/>
        </w:rPr>
      </w:pPr>
      <w:r w:rsidRPr="001E7C1F">
        <w:rPr>
          <w:sz w:val="28"/>
          <w:szCs w:val="28"/>
        </w:rPr>
        <w:t xml:space="preserve">- Các công việc khác:____ </w:t>
      </w:r>
      <w:r w:rsidRPr="001E7C1F">
        <w:rPr>
          <w:i/>
          <w:sz w:val="28"/>
          <w:szCs w:val="28"/>
        </w:rPr>
        <w:t>[ghi rõ nếu có]</w:t>
      </w:r>
      <w:r w:rsidRPr="001E7C1F">
        <w:rPr>
          <w:sz w:val="28"/>
          <w:szCs w:val="28"/>
        </w:rPr>
        <w:t>.</w:t>
      </w:r>
    </w:p>
    <w:p w14:paraId="58D44144" w14:textId="77777777" w:rsidR="00DE4C59" w:rsidRPr="001E7C1F" w:rsidRDefault="00000000">
      <w:pPr>
        <w:ind w:firstLine="426"/>
        <w:jc w:val="both"/>
        <w:rPr>
          <w:sz w:val="28"/>
          <w:szCs w:val="28"/>
        </w:rPr>
      </w:pPr>
      <w:r w:rsidRPr="001E7C1F">
        <w:rPr>
          <w:sz w:val="28"/>
          <w:szCs w:val="28"/>
        </w:rPr>
        <w:t xml:space="preserve">Người được ủy quyền nêu trên chỉ thực hiện các công việc trong phạm vi ủy quyền với tư cách là đại diện hợp pháp của____ </w:t>
      </w:r>
      <w:r w:rsidRPr="001E7C1F">
        <w:rPr>
          <w:i/>
          <w:sz w:val="28"/>
          <w:szCs w:val="28"/>
        </w:rPr>
        <w:t>[ghi tên nhà thầu]</w:t>
      </w:r>
      <w:r w:rsidRPr="001E7C1F">
        <w:rPr>
          <w:sz w:val="28"/>
          <w:szCs w:val="28"/>
        </w:rPr>
        <w:t xml:space="preserve">. ____ </w:t>
      </w:r>
      <w:r w:rsidRPr="001E7C1F">
        <w:rPr>
          <w:i/>
          <w:sz w:val="28"/>
          <w:szCs w:val="28"/>
        </w:rPr>
        <w:t>[ghi tên người đại diện theo pháp luật của nhà thầu]</w:t>
      </w:r>
      <w:r w:rsidRPr="001E7C1F">
        <w:rPr>
          <w:sz w:val="28"/>
          <w:szCs w:val="28"/>
        </w:rPr>
        <w:t xml:space="preserve"> chịu trách nhiệm hoàn toàn về những công việc do ____ </w:t>
      </w:r>
      <w:r w:rsidRPr="001E7C1F">
        <w:rPr>
          <w:i/>
          <w:sz w:val="28"/>
          <w:szCs w:val="28"/>
        </w:rPr>
        <w:t>[ghi tên người được ủy quyền]</w:t>
      </w:r>
      <w:r w:rsidRPr="001E7C1F">
        <w:rPr>
          <w:sz w:val="28"/>
          <w:szCs w:val="28"/>
        </w:rPr>
        <w:t xml:space="preserve"> thực hiện trong phạm vi ủy quyền.</w:t>
      </w:r>
    </w:p>
    <w:p w14:paraId="61D8BC4C" w14:textId="77777777" w:rsidR="00DE4C59" w:rsidRPr="001E7C1F" w:rsidRDefault="00000000">
      <w:pPr>
        <w:ind w:firstLine="426"/>
        <w:jc w:val="both"/>
        <w:rPr>
          <w:sz w:val="28"/>
          <w:szCs w:val="28"/>
        </w:rPr>
      </w:pPr>
      <w:r w:rsidRPr="001E7C1F">
        <w:rPr>
          <w:sz w:val="28"/>
          <w:szCs w:val="28"/>
        </w:rPr>
        <w:t>Giấy ủy quyền có hiệu lực kể từ ngày____ đến ngày____. Giấy ủy quyền này được lập thành ____ bản có giá trị pháp lý như nhau, người ủy quyền giữ____ bản, người được ủy quyền giữ____ bản, Chủ đầu tư giữ___ bản.</w:t>
      </w:r>
    </w:p>
    <w:tbl>
      <w:tblPr>
        <w:tblW w:w="5000" w:type="pct"/>
        <w:jc w:val="center"/>
        <w:tblLook w:val="04A0" w:firstRow="1" w:lastRow="0" w:firstColumn="1" w:lastColumn="0" w:noHBand="0" w:noVBand="1"/>
      </w:tblPr>
      <w:tblGrid>
        <w:gridCol w:w="4535"/>
        <w:gridCol w:w="4536"/>
      </w:tblGrid>
      <w:tr w:rsidR="00DE4C59" w:rsidRPr="001E7C1F" w14:paraId="101989C7" w14:textId="77777777">
        <w:trPr>
          <w:jc w:val="center"/>
        </w:trPr>
        <w:tc>
          <w:tcPr>
            <w:tcW w:w="2500" w:type="pct"/>
            <w:tcMar>
              <w:top w:w="72" w:type="dxa"/>
              <w:left w:w="72" w:type="dxa"/>
              <w:bottom w:w="72" w:type="dxa"/>
              <w:right w:w="72" w:type="dxa"/>
            </w:tcMar>
          </w:tcPr>
          <w:p w14:paraId="52BC8D58" w14:textId="77777777" w:rsidR="00DE4C59" w:rsidRPr="001E7C1F" w:rsidRDefault="00000000">
            <w:pPr>
              <w:jc w:val="center"/>
              <w:rPr>
                <w:sz w:val="24"/>
                <w:szCs w:val="28"/>
              </w:rPr>
            </w:pPr>
            <w:r w:rsidRPr="001E7C1F">
              <w:rPr>
                <w:b/>
                <w:sz w:val="24"/>
                <w:szCs w:val="28"/>
              </w:rPr>
              <w:t>Người được ủy quyền</w:t>
            </w:r>
          </w:p>
          <w:p w14:paraId="26874BBA" w14:textId="77777777" w:rsidR="00DE4C59" w:rsidRPr="001E7C1F" w:rsidRDefault="00000000">
            <w:pPr>
              <w:jc w:val="center"/>
              <w:rPr>
                <w:bCs/>
                <w:sz w:val="24"/>
                <w:szCs w:val="28"/>
              </w:rPr>
            </w:pPr>
            <w:r w:rsidRPr="001E7C1F">
              <w:rPr>
                <w:bCs/>
                <w:i/>
                <w:sz w:val="24"/>
                <w:szCs w:val="28"/>
              </w:rPr>
              <w:t>[ghi tên, chức danh, ký tên và đóng dấu (nếu có)]</w:t>
            </w:r>
          </w:p>
        </w:tc>
        <w:tc>
          <w:tcPr>
            <w:tcW w:w="2500" w:type="pct"/>
            <w:tcMar>
              <w:top w:w="72" w:type="dxa"/>
              <w:left w:w="72" w:type="dxa"/>
              <w:bottom w:w="72" w:type="dxa"/>
              <w:right w:w="72" w:type="dxa"/>
            </w:tcMar>
          </w:tcPr>
          <w:p w14:paraId="2F70E17C" w14:textId="77777777" w:rsidR="00DE4C59" w:rsidRPr="001E7C1F" w:rsidRDefault="00000000">
            <w:pPr>
              <w:jc w:val="center"/>
              <w:rPr>
                <w:b/>
                <w:bCs/>
                <w:sz w:val="24"/>
                <w:szCs w:val="28"/>
              </w:rPr>
            </w:pPr>
            <w:r w:rsidRPr="001E7C1F">
              <w:rPr>
                <w:b/>
                <w:bCs/>
                <w:sz w:val="24"/>
                <w:szCs w:val="28"/>
              </w:rPr>
              <w:t>Người ủy quyền</w:t>
            </w:r>
          </w:p>
          <w:p w14:paraId="18870D65" w14:textId="77777777" w:rsidR="00DE4C59" w:rsidRPr="001E7C1F" w:rsidRDefault="00000000">
            <w:pPr>
              <w:jc w:val="center"/>
              <w:rPr>
                <w:sz w:val="24"/>
                <w:szCs w:val="28"/>
              </w:rPr>
            </w:pPr>
            <w:r w:rsidRPr="001E7C1F">
              <w:rPr>
                <w:i/>
                <w:sz w:val="24"/>
                <w:szCs w:val="28"/>
              </w:rPr>
              <w:t>[ghi tên người đại diện theo pháp luật của nhà thầu, chức danh, ký tên và đóng dấu]</w:t>
            </w:r>
          </w:p>
        </w:tc>
      </w:tr>
    </w:tbl>
    <w:p w14:paraId="3EC73F9B" w14:textId="77777777" w:rsidR="00DE4C59" w:rsidRPr="001E7C1F" w:rsidRDefault="00000000">
      <w:pPr>
        <w:spacing w:before="0" w:after="0"/>
        <w:rPr>
          <w:sz w:val="28"/>
          <w:szCs w:val="28"/>
        </w:rPr>
      </w:pPr>
      <w:r w:rsidRPr="001E7C1F">
        <w:rPr>
          <w:sz w:val="28"/>
          <w:szCs w:val="28"/>
        </w:rPr>
        <w:br w:type="page"/>
      </w:r>
    </w:p>
    <w:p w14:paraId="7CDFEC81" w14:textId="77777777" w:rsidR="00DE4C59" w:rsidRPr="001E7C1F" w:rsidRDefault="00000000">
      <w:pPr>
        <w:pStyle w:val="Heading1"/>
        <w:jc w:val="right"/>
        <w:rPr>
          <w:rFonts w:ascii="Times New Roman" w:hAnsi="Times New Roman" w:cs="Times New Roman"/>
          <w:color w:val="auto"/>
          <w:sz w:val="28"/>
        </w:rPr>
      </w:pPr>
      <w:r w:rsidRPr="001E7C1F">
        <w:rPr>
          <w:rFonts w:ascii="Times New Roman" w:eastAsia="Times New Roman" w:hAnsi="Times New Roman" w:cs="Times New Roman"/>
          <w:color w:val="auto"/>
          <w:sz w:val="28"/>
        </w:rPr>
        <w:lastRenderedPageBreak/>
        <w:t>MẪU SỐ 03</w:t>
      </w:r>
    </w:p>
    <w:p w14:paraId="358110D7" w14:textId="77777777" w:rsidR="00DE4C59" w:rsidRPr="001E7C1F" w:rsidRDefault="00000000">
      <w:pPr>
        <w:pStyle w:val="Heading2"/>
        <w:jc w:val="center"/>
        <w:rPr>
          <w:rFonts w:ascii="Times New Roman" w:hAnsi="Times New Roman" w:cs="Times New Roman"/>
          <w:color w:val="auto"/>
          <w:sz w:val="28"/>
          <w:szCs w:val="28"/>
        </w:rPr>
      </w:pPr>
      <w:r w:rsidRPr="001E7C1F">
        <w:rPr>
          <w:rFonts w:ascii="Times New Roman" w:eastAsia="Times New Roman" w:hAnsi="Times New Roman" w:cs="Times New Roman"/>
          <w:color w:val="auto"/>
          <w:sz w:val="28"/>
          <w:szCs w:val="28"/>
        </w:rPr>
        <w:t>THỎA THUẬN LIÊN DANH</w:t>
      </w:r>
    </w:p>
    <w:p w14:paraId="336FEB3D" w14:textId="77777777" w:rsidR="00DE4C59" w:rsidRPr="001E7C1F" w:rsidRDefault="00000000">
      <w:pPr>
        <w:ind w:firstLine="426"/>
        <w:jc w:val="both"/>
        <w:rPr>
          <w:sz w:val="28"/>
          <w:szCs w:val="28"/>
        </w:rPr>
      </w:pPr>
      <w:r w:rsidRPr="001E7C1F">
        <w:rPr>
          <w:sz w:val="28"/>
          <w:szCs w:val="28"/>
        </w:rPr>
        <w:t>_____, ngày___ tháng___ năm____</w:t>
      </w:r>
    </w:p>
    <w:p w14:paraId="67A0428C" w14:textId="77777777" w:rsidR="00DE4C59" w:rsidRPr="001E7C1F" w:rsidRDefault="00000000">
      <w:pPr>
        <w:ind w:firstLine="426"/>
        <w:jc w:val="both"/>
        <w:rPr>
          <w:sz w:val="28"/>
          <w:szCs w:val="28"/>
        </w:rPr>
      </w:pPr>
      <w:r w:rsidRPr="001E7C1F">
        <w:rPr>
          <w:sz w:val="28"/>
          <w:szCs w:val="28"/>
        </w:rPr>
        <w:t xml:space="preserve">Gói thầu:_______ </w:t>
      </w:r>
      <w:r w:rsidRPr="001E7C1F">
        <w:rPr>
          <w:i/>
          <w:sz w:val="28"/>
          <w:szCs w:val="28"/>
        </w:rPr>
        <w:t>[ghi tên gói thầu]</w:t>
      </w:r>
    </w:p>
    <w:p w14:paraId="0A25E854" w14:textId="77777777" w:rsidR="00DE4C59" w:rsidRPr="001E7C1F" w:rsidRDefault="00000000">
      <w:pPr>
        <w:ind w:firstLine="426"/>
        <w:jc w:val="both"/>
        <w:rPr>
          <w:sz w:val="28"/>
          <w:szCs w:val="28"/>
        </w:rPr>
      </w:pPr>
      <w:r w:rsidRPr="001E7C1F">
        <w:rPr>
          <w:sz w:val="28"/>
          <w:szCs w:val="28"/>
        </w:rPr>
        <w:t xml:space="preserve">Thuộc dự án/dự toán mua sắm:_______ </w:t>
      </w:r>
      <w:r w:rsidRPr="001E7C1F">
        <w:rPr>
          <w:i/>
          <w:sz w:val="28"/>
          <w:szCs w:val="28"/>
        </w:rPr>
        <w:t>[ghi tên dự án/dự toán mua sắm]</w:t>
      </w:r>
    </w:p>
    <w:p w14:paraId="6B4E8E78" w14:textId="77777777" w:rsidR="00DE4C59" w:rsidRPr="001E7C1F" w:rsidRDefault="00000000">
      <w:pPr>
        <w:ind w:firstLine="426"/>
        <w:jc w:val="both"/>
        <w:rPr>
          <w:sz w:val="28"/>
          <w:szCs w:val="28"/>
        </w:rPr>
      </w:pPr>
      <w:r w:rsidRPr="001E7C1F">
        <w:rPr>
          <w:sz w:val="28"/>
          <w:szCs w:val="28"/>
        </w:rPr>
        <w:t>Căn cứ Nghị định số .../2026/NĐ-CP ngày ... tháng ... năm 2026 của Chính phủ hướng dẫn thực hiện về đấu thầu theo Hiệp định CPTPP, Hiệp định EVFTA và Hiệp định UKVFTA;</w:t>
      </w:r>
    </w:p>
    <w:p w14:paraId="3FBC7506" w14:textId="77777777" w:rsidR="00DE4C59" w:rsidRPr="001E7C1F" w:rsidRDefault="00000000">
      <w:pPr>
        <w:ind w:firstLine="426"/>
        <w:jc w:val="both"/>
        <w:rPr>
          <w:sz w:val="28"/>
          <w:szCs w:val="28"/>
        </w:rPr>
      </w:pPr>
      <w:r w:rsidRPr="001E7C1F">
        <w:rPr>
          <w:sz w:val="28"/>
          <w:szCs w:val="28"/>
        </w:rPr>
        <w:t xml:space="preserve">Căn cứ hồ sơ mời sơ tuyển gói thầu_____ </w:t>
      </w:r>
      <w:r w:rsidRPr="001E7C1F">
        <w:rPr>
          <w:i/>
          <w:sz w:val="28"/>
          <w:szCs w:val="28"/>
        </w:rPr>
        <w:t>[ghi tên gói thầu]</w:t>
      </w:r>
      <w:r w:rsidRPr="001E7C1F">
        <w:rPr>
          <w:sz w:val="28"/>
          <w:szCs w:val="28"/>
        </w:rPr>
        <w:t xml:space="preserve"> ngày___ tháng____ năm____ </w:t>
      </w:r>
      <w:r w:rsidRPr="001E7C1F">
        <w:rPr>
          <w:i/>
          <w:sz w:val="28"/>
          <w:szCs w:val="28"/>
        </w:rPr>
        <w:t>[ghi ngày phát hành HSMST]</w:t>
      </w:r>
      <w:r w:rsidRPr="001E7C1F">
        <w:rPr>
          <w:sz w:val="28"/>
          <w:szCs w:val="28"/>
        </w:rPr>
        <w:t>;</w:t>
      </w:r>
    </w:p>
    <w:p w14:paraId="3BE24285" w14:textId="77777777" w:rsidR="00DE4C59" w:rsidRPr="001E7C1F" w:rsidRDefault="00000000">
      <w:pPr>
        <w:ind w:firstLine="426"/>
        <w:jc w:val="both"/>
        <w:rPr>
          <w:sz w:val="28"/>
          <w:szCs w:val="28"/>
        </w:rPr>
      </w:pPr>
      <w:r w:rsidRPr="001E7C1F">
        <w:rPr>
          <w:sz w:val="28"/>
          <w:szCs w:val="28"/>
        </w:rPr>
        <w:t>Chúng tôi, đại diện cho các bên ký thỏa thuận liên danh, gồm có:</w:t>
      </w:r>
    </w:p>
    <w:p w14:paraId="721EABE6" w14:textId="77777777" w:rsidR="00DE4C59" w:rsidRPr="001E7C1F" w:rsidRDefault="00000000">
      <w:pPr>
        <w:ind w:firstLine="426"/>
        <w:jc w:val="both"/>
        <w:rPr>
          <w:sz w:val="28"/>
          <w:szCs w:val="28"/>
        </w:rPr>
      </w:pPr>
      <w:r w:rsidRPr="001E7C1F">
        <w:rPr>
          <w:sz w:val="28"/>
          <w:szCs w:val="28"/>
        </w:rPr>
        <w:t xml:space="preserve">Tên thành viên liên danh thứ nhất:____ </w:t>
      </w:r>
      <w:r w:rsidRPr="001E7C1F">
        <w:rPr>
          <w:i/>
          <w:sz w:val="28"/>
          <w:szCs w:val="28"/>
        </w:rPr>
        <w:t>[ghi tên thành viên liên danh thứ nhất]</w:t>
      </w:r>
    </w:p>
    <w:p w14:paraId="1DB5909E" w14:textId="77777777" w:rsidR="00DE4C59" w:rsidRPr="001E7C1F" w:rsidRDefault="00000000">
      <w:pPr>
        <w:ind w:firstLine="426"/>
        <w:jc w:val="both"/>
        <w:rPr>
          <w:sz w:val="28"/>
          <w:szCs w:val="28"/>
        </w:rPr>
      </w:pPr>
      <w:r w:rsidRPr="001E7C1F">
        <w:rPr>
          <w:sz w:val="28"/>
          <w:szCs w:val="28"/>
        </w:rPr>
        <w:t xml:space="preserve">Đại diện là ông/bà: ____; </w:t>
      </w:r>
    </w:p>
    <w:p w14:paraId="5979ACD4" w14:textId="77777777" w:rsidR="00DE4C59" w:rsidRPr="001E7C1F" w:rsidRDefault="00000000">
      <w:pPr>
        <w:ind w:firstLine="426"/>
        <w:jc w:val="both"/>
        <w:rPr>
          <w:sz w:val="28"/>
          <w:szCs w:val="28"/>
        </w:rPr>
      </w:pPr>
      <w:r w:rsidRPr="001E7C1F">
        <w:rPr>
          <w:sz w:val="28"/>
          <w:szCs w:val="28"/>
        </w:rPr>
        <w:t xml:space="preserve">Chức vụ: ____; </w:t>
      </w:r>
    </w:p>
    <w:p w14:paraId="2BE81A08" w14:textId="77777777" w:rsidR="00DE4C59" w:rsidRPr="001E7C1F" w:rsidRDefault="00000000">
      <w:pPr>
        <w:ind w:firstLine="426"/>
        <w:jc w:val="both"/>
        <w:rPr>
          <w:sz w:val="28"/>
          <w:szCs w:val="28"/>
        </w:rPr>
      </w:pPr>
      <w:r w:rsidRPr="001E7C1F">
        <w:rPr>
          <w:sz w:val="28"/>
          <w:szCs w:val="28"/>
        </w:rPr>
        <w:t xml:space="preserve">Địa chỉ: ____; </w:t>
      </w:r>
    </w:p>
    <w:p w14:paraId="023B76A8" w14:textId="77777777" w:rsidR="00DE4C59" w:rsidRPr="001E7C1F" w:rsidRDefault="00000000">
      <w:pPr>
        <w:ind w:firstLine="426"/>
        <w:jc w:val="both"/>
        <w:rPr>
          <w:sz w:val="28"/>
          <w:szCs w:val="28"/>
        </w:rPr>
      </w:pPr>
      <w:r w:rsidRPr="001E7C1F">
        <w:rPr>
          <w:sz w:val="28"/>
          <w:szCs w:val="28"/>
        </w:rPr>
        <w:t xml:space="preserve">Điện thoại: ____; </w:t>
      </w:r>
    </w:p>
    <w:p w14:paraId="3E43C507" w14:textId="77777777" w:rsidR="00DE4C59" w:rsidRPr="001E7C1F" w:rsidRDefault="00000000">
      <w:pPr>
        <w:ind w:firstLine="426"/>
        <w:jc w:val="both"/>
        <w:rPr>
          <w:sz w:val="28"/>
          <w:szCs w:val="28"/>
        </w:rPr>
      </w:pPr>
      <w:r w:rsidRPr="001E7C1F">
        <w:rPr>
          <w:sz w:val="28"/>
          <w:szCs w:val="28"/>
        </w:rPr>
        <w:t xml:space="preserve">E-mail: ____; </w:t>
      </w:r>
    </w:p>
    <w:p w14:paraId="48EA67A6" w14:textId="77777777" w:rsidR="00DE4C59" w:rsidRPr="001E7C1F" w:rsidRDefault="00000000">
      <w:pPr>
        <w:ind w:firstLine="426"/>
        <w:jc w:val="both"/>
        <w:rPr>
          <w:sz w:val="28"/>
          <w:szCs w:val="28"/>
        </w:rPr>
      </w:pPr>
      <w:r w:rsidRPr="001E7C1F">
        <w:rPr>
          <w:sz w:val="28"/>
          <w:szCs w:val="28"/>
        </w:rPr>
        <w:t>Giấy ủy quyền số____ ngày___ tháng___ năm___ (trường hợp được ủy quyền).</w:t>
      </w:r>
    </w:p>
    <w:p w14:paraId="63972E6F" w14:textId="77777777" w:rsidR="00DE4C59" w:rsidRPr="001E7C1F" w:rsidRDefault="00000000">
      <w:pPr>
        <w:ind w:firstLine="426"/>
        <w:jc w:val="both"/>
        <w:rPr>
          <w:sz w:val="28"/>
          <w:szCs w:val="28"/>
        </w:rPr>
      </w:pPr>
      <w:r w:rsidRPr="001E7C1F">
        <w:rPr>
          <w:sz w:val="28"/>
          <w:szCs w:val="28"/>
        </w:rPr>
        <w:t xml:space="preserve">Tên thành viên liên danh thứ hai:____ </w:t>
      </w:r>
      <w:r w:rsidRPr="001E7C1F">
        <w:rPr>
          <w:i/>
          <w:sz w:val="28"/>
          <w:szCs w:val="28"/>
        </w:rPr>
        <w:t>[ghi tên thành viên liên danh thứ hai]</w:t>
      </w:r>
    </w:p>
    <w:p w14:paraId="39DD3E14" w14:textId="77777777" w:rsidR="00DE4C59" w:rsidRPr="001E7C1F" w:rsidRDefault="00000000">
      <w:pPr>
        <w:ind w:firstLine="426"/>
        <w:jc w:val="both"/>
        <w:rPr>
          <w:sz w:val="28"/>
          <w:szCs w:val="28"/>
        </w:rPr>
      </w:pPr>
      <w:r w:rsidRPr="001E7C1F">
        <w:rPr>
          <w:sz w:val="28"/>
          <w:szCs w:val="28"/>
        </w:rPr>
        <w:t xml:space="preserve">Đại diện là ông/bà: ____; </w:t>
      </w:r>
    </w:p>
    <w:p w14:paraId="77A3525D" w14:textId="77777777" w:rsidR="00DE4C59" w:rsidRPr="001E7C1F" w:rsidRDefault="00000000">
      <w:pPr>
        <w:ind w:firstLine="426"/>
        <w:jc w:val="both"/>
        <w:rPr>
          <w:sz w:val="28"/>
          <w:szCs w:val="28"/>
        </w:rPr>
      </w:pPr>
      <w:r w:rsidRPr="001E7C1F">
        <w:rPr>
          <w:sz w:val="28"/>
          <w:szCs w:val="28"/>
        </w:rPr>
        <w:t xml:space="preserve">Chức vụ: ____; </w:t>
      </w:r>
    </w:p>
    <w:p w14:paraId="4F9BB677" w14:textId="77777777" w:rsidR="00DE4C59" w:rsidRPr="001E7C1F" w:rsidRDefault="00000000">
      <w:pPr>
        <w:ind w:firstLine="426"/>
        <w:jc w:val="both"/>
        <w:rPr>
          <w:sz w:val="28"/>
          <w:szCs w:val="28"/>
        </w:rPr>
      </w:pPr>
      <w:r w:rsidRPr="001E7C1F">
        <w:rPr>
          <w:sz w:val="28"/>
          <w:szCs w:val="28"/>
        </w:rPr>
        <w:t xml:space="preserve">Địa chỉ: ____; </w:t>
      </w:r>
    </w:p>
    <w:p w14:paraId="23B3D6AA" w14:textId="77777777" w:rsidR="00DE4C59" w:rsidRPr="001E7C1F" w:rsidRDefault="00000000">
      <w:pPr>
        <w:ind w:firstLine="426"/>
        <w:jc w:val="both"/>
        <w:rPr>
          <w:sz w:val="28"/>
          <w:szCs w:val="28"/>
        </w:rPr>
      </w:pPr>
      <w:r w:rsidRPr="001E7C1F">
        <w:rPr>
          <w:sz w:val="28"/>
          <w:szCs w:val="28"/>
        </w:rPr>
        <w:t xml:space="preserve">Điện thoại: ____; </w:t>
      </w:r>
    </w:p>
    <w:p w14:paraId="453EECA8" w14:textId="77777777" w:rsidR="00DE4C59" w:rsidRPr="001E7C1F" w:rsidRDefault="00000000">
      <w:pPr>
        <w:ind w:firstLine="426"/>
        <w:jc w:val="both"/>
        <w:rPr>
          <w:sz w:val="28"/>
          <w:szCs w:val="28"/>
        </w:rPr>
      </w:pPr>
      <w:r w:rsidRPr="001E7C1F">
        <w:rPr>
          <w:sz w:val="28"/>
          <w:szCs w:val="28"/>
        </w:rPr>
        <w:t xml:space="preserve">E-mail: ____; </w:t>
      </w:r>
    </w:p>
    <w:p w14:paraId="1A09CC04" w14:textId="77777777" w:rsidR="00DE4C59" w:rsidRPr="001E7C1F" w:rsidRDefault="00000000">
      <w:pPr>
        <w:ind w:firstLine="426"/>
        <w:jc w:val="both"/>
        <w:rPr>
          <w:sz w:val="28"/>
          <w:szCs w:val="28"/>
        </w:rPr>
      </w:pPr>
      <w:r w:rsidRPr="001E7C1F">
        <w:rPr>
          <w:sz w:val="28"/>
          <w:szCs w:val="28"/>
        </w:rPr>
        <w:t>Giấy ủy quyền số____ ngày___ tháng___ năm___ (trường hợp được ủy quyền).</w:t>
      </w:r>
    </w:p>
    <w:p w14:paraId="04E466E9" w14:textId="77777777" w:rsidR="00DE4C59" w:rsidRPr="001E7C1F" w:rsidRDefault="00000000">
      <w:pPr>
        <w:ind w:firstLine="426"/>
        <w:jc w:val="both"/>
        <w:rPr>
          <w:sz w:val="28"/>
          <w:szCs w:val="28"/>
        </w:rPr>
      </w:pPr>
      <w:r w:rsidRPr="001E7C1F">
        <w:rPr>
          <w:sz w:val="28"/>
          <w:szCs w:val="28"/>
        </w:rPr>
        <w:t xml:space="preserve">Tên thành viên liên danh thứ n:____ </w:t>
      </w:r>
      <w:r w:rsidRPr="001E7C1F">
        <w:rPr>
          <w:i/>
          <w:sz w:val="28"/>
          <w:szCs w:val="28"/>
        </w:rPr>
        <w:t>[ghi tên thành viên liên danh thứ n]</w:t>
      </w:r>
    </w:p>
    <w:p w14:paraId="494CA7A0" w14:textId="77777777" w:rsidR="00DE4C59" w:rsidRPr="001E7C1F" w:rsidRDefault="00000000">
      <w:pPr>
        <w:ind w:firstLine="426"/>
        <w:jc w:val="both"/>
        <w:rPr>
          <w:sz w:val="28"/>
          <w:szCs w:val="28"/>
        </w:rPr>
      </w:pPr>
      <w:r w:rsidRPr="001E7C1F">
        <w:rPr>
          <w:sz w:val="28"/>
          <w:szCs w:val="28"/>
        </w:rPr>
        <w:t xml:space="preserve">Đại diện là ông/bà: ____; </w:t>
      </w:r>
    </w:p>
    <w:p w14:paraId="1CC77AB2" w14:textId="77777777" w:rsidR="00DE4C59" w:rsidRPr="001E7C1F" w:rsidRDefault="00000000">
      <w:pPr>
        <w:ind w:firstLine="426"/>
        <w:jc w:val="both"/>
        <w:rPr>
          <w:sz w:val="28"/>
          <w:szCs w:val="28"/>
        </w:rPr>
      </w:pPr>
      <w:r w:rsidRPr="001E7C1F">
        <w:rPr>
          <w:sz w:val="28"/>
          <w:szCs w:val="28"/>
        </w:rPr>
        <w:t xml:space="preserve">Chức vụ: ____; </w:t>
      </w:r>
    </w:p>
    <w:p w14:paraId="2BBAC2C7" w14:textId="77777777" w:rsidR="00DE4C59" w:rsidRPr="001E7C1F" w:rsidRDefault="00000000">
      <w:pPr>
        <w:ind w:firstLine="426"/>
        <w:jc w:val="both"/>
        <w:rPr>
          <w:sz w:val="28"/>
          <w:szCs w:val="28"/>
        </w:rPr>
      </w:pPr>
      <w:r w:rsidRPr="001E7C1F">
        <w:rPr>
          <w:sz w:val="28"/>
          <w:szCs w:val="28"/>
        </w:rPr>
        <w:t xml:space="preserve">Địa chỉ: ____; </w:t>
      </w:r>
    </w:p>
    <w:p w14:paraId="36CF040A" w14:textId="77777777" w:rsidR="00DE4C59" w:rsidRPr="001E7C1F" w:rsidRDefault="00000000">
      <w:pPr>
        <w:ind w:firstLine="426"/>
        <w:jc w:val="both"/>
        <w:rPr>
          <w:sz w:val="28"/>
          <w:szCs w:val="28"/>
        </w:rPr>
      </w:pPr>
      <w:r w:rsidRPr="001E7C1F">
        <w:rPr>
          <w:sz w:val="28"/>
          <w:szCs w:val="28"/>
        </w:rPr>
        <w:lastRenderedPageBreak/>
        <w:t xml:space="preserve">Điện thoại: ____; </w:t>
      </w:r>
    </w:p>
    <w:p w14:paraId="3EDAD2DE" w14:textId="77777777" w:rsidR="00DE4C59" w:rsidRPr="001E7C1F" w:rsidRDefault="00000000">
      <w:pPr>
        <w:ind w:firstLine="426"/>
        <w:jc w:val="both"/>
        <w:rPr>
          <w:sz w:val="28"/>
          <w:szCs w:val="28"/>
        </w:rPr>
      </w:pPr>
      <w:r w:rsidRPr="001E7C1F">
        <w:rPr>
          <w:sz w:val="28"/>
          <w:szCs w:val="28"/>
        </w:rPr>
        <w:t xml:space="preserve">E-mail: ____; </w:t>
      </w:r>
    </w:p>
    <w:p w14:paraId="6BD86351" w14:textId="77777777" w:rsidR="00DE4C59" w:rsidRPr="001E7C1F" w:rsidRDefault="00000000">
      <w:pPr>
        <w:ind w:firstLine="426"/>
        <w:jc w:val="both"/>
        <w:rPr>
          <w:sz w:val="28"/>
          <w:szCs w:val="28"/>
        </w:rPr>
      </w:pPr>
      <w:r w:rsidRPr="001E7C1F">
        <w:rPr>
          <w:sz w:val="28"/>
          <w:szCs w:val="28"/>
        </w:rPr>
        <w:t>Giấy ủy quyền số____ ngày___ tháng___ năm___ (trường hợp được ủy quyền).</w:t>
      </w:r>
    </w:p>
    <w:p w14:paraId="6766FE01" w14:textId="77777777" w:rsidR="00DE4C59" w:rsidRPr="001E7C1F" w:rsidRDefault="00000000">
      <w:pPr>
        <w:ind w:firstLine="426"/>
        <w:jc w:val="both"/>
        <w:rPr>
          <w:sz w:val="28"/>
          <w:szCs w:val="28"/>
        </w:rPr>
      </w:pPr>
      <w:r w:rsidRPr="001E7C1F">
        <w:rPr>
          <w:sz w:val="28"/>
          <w:szCs w:val="28"/>
        </w:rPr>
        <w:t>Các bên thống nhất ký kết thỏa thuận liên danh với các nội dung sau:</w:t>
      </w:r>
    </w:p>
    <w:p w14:paraId="752B55A2" w14:textId="77777777" w:rsidR="00DE4C59" w:rsidRPr="001E7C1F" w:rsidRDefault="00000000">
      <w:pPr>
        <w:ind w:firstLine="426"/>
        <w:jc w:val="both"/>
        <w:rPr>
          <w:sz w:val="28"/>
          <w:szCs w:val="28"/>
        </w:rPr>
      </w:pPr>
      <w:r w:rsidRPr="001E7C1F">
        <w:rPr>
          <w:b/>
          <w:sz w:val="28"/>
          <w:szCs w:val="28"/>
        </w:rPr>
        <w:t>Điều 1. Nguyên tắc chung</w:t>
      </w:r>
    </w:p>
    <w:p w14:paraId="1A812FED" w14:textId="77777777" w:rsidR="00DE4C59" w:rsidRPr="001E7C1F" w:rsidRDefault="00000000">
      <w:pPr>
        <w:ind w:firstLine="426"/>
        <w:jc w:val="both"/>
        <w:rPr>
          <w:sz w:val="28"/>
          <w:szCs w:val="28"/>
        </w:rPr>
      </w:pPr>
      <w:r w:rsidRPr="001E7C1F">
        <w:rPr>
          <w:sz w:val="28"/>
          <w:szCs w:val="28"/>
        </w:rPr>
        <w:t xml:space="preserve">1. Các thành viên tự nguyện hình thành liên danh để tham dự sơ tuyển gói thầu____ </w:t>
      </w:r>
      <w:r w:rsidRPr="001E7C1F">
        <w:rPr>
          <w:i/>
          <w:sz w:val="28"/>
          <w:szCs w:val="28"/>
        </w:rPr>
        <w:t>[ghi tên gói thầu]</w:t>
      </w:r>
      <w:r w:rsidRPr="001E7C1F">
        <w:rPr>
          <w:sz w:val="28"/>
          <w:szCs w:val="28"/>
        </w:rPr>
        <w:t>.</w:t>
      </w:r>
    </w:p>
    <w:p w14:paraId="6918452D" w14:textId="77777777" w:rsidR="00DE4C59" w:rsidRPr="001E7C1F" w:rsidRDefault="00000000">
      <w:pPr>
        <w:ind w:firstLine="426"/>
        <w:jc w:val="both"/>
        <w:rPr>
          <w:sz w:val="28"/>
          <w:szCs w:val="28"/>
        </w:rPr>
      </w:pPr>
      <w:r w:rsidRPr="001E7C1F">
        <w:rPr>
          <w:sz w:val="28"/>
          <w:szCs w:val="28"/>
        </w:rPr>
        <w:t xml:space="preserve">2. Các thành viên thống nhất tên gọi của liên danh cho mọi giao dịch liên quan đến gói thầu này là:____ </w:t>
      </w:r>
      <w:r w:rsidRPr="001E7C1F">
        <w:rPr>
          <w:i/>
          <w:sz w:val="28"/>
          <w:szCs w:val="28"/>
        </w:rPr>
        <w:t>[ghi tên của liên danh theo thỏa thuận]</w:t>
      </w:r>
      <w:r w:rsidRPr="001E7C1F">
        <w:rPr>
          <w:sz w:val="28"/>
          <w:szCs w:val="28"/>
        </w:rPr>
        <w:t>.</w:t>
      </w:r>
    </w:p>
    <w:p w14:paraId="6322C462" w14:textId="77777777" w:rsidR="00DE4C59" w:rsidRPr="001E7C1F" w:rsidRDefault="00000000">
      <w:pPr>
        <w:ind w:firstLine="426"/>
        <w:jc w:val="both"/>
        <w:rPr>
          <w:sz w:val="28"/>
          <w:szCs w:val="28"/>
        </w:rPr>
      </w:pPr>
      <w:r w:rsidRPr="001E7C1F">
        <w:rPr>
          <w:sz w:val="28"/>
          <w:szCs w:val="28"/>
        </w:rPr>
        <w:t>3. Các thành viên cam kết không thành viên nào được tự ý tham gia độc lập hoặc liên danh với nhà thầu khác để tham dự sơ tuyển gói thầu này.</w:t>
      </w:r>
    </w:p>
    <w:p w14:paraId="47D4D92A" w14:textId="77777777" w:rsidR="00DE4C59" w:rsidRPr="001E7C1F" w:rsidRDefault="00000000">
      <w:pPr>
        <w:ind w:firstLine="426"/>
        <w:jc w:val="both"/>
        <w:rPr>
          <w:sz w:val="28"/>
          <w:szCs w:val="28"/>
        </w:rPr>
      </w:pPr>
      <w:r w:rsidRPr="001E7C1F">
        <w:rPr>
          <w:b/>
          <w:sz w:val="28"/>
          <w:szCs w:val="28"/>
        </w:rPr>
        <w:t>Điều 2. Phân công trách nhiệm</w:t>
      </w:r>
    </w:p>
    <w:p w14:paraId="4B9BF9DF" w14:textId="77777777" w:rsidR="00DE4C59" w:rsidRPr="001E7C1F" w:rsidRDefault="00000000">
      <w:pPr>
        <w:ind w:firstLine="426"/>
        <w:jc w:val="both"/>
        <w:rPr>
          <w:sz w:val="28"/>
          <w:szCs w:val="28"/>
        </w:rPr>
      </w:pPr>
      <w:r w:rsidRPr="001E7C1F">
        <w:rPr>
          <w:sz w:val="28"/>
          <w:szCs w:val="28"/>
        </w:rPr>
        <w:t xml:space="preserve">1. Thành viên đứng đầu liên danh: Các bên nhất trí phân công____ </w:t>
      </w:r>
      <w:r w:rsidRPr="001E7C1F">
        <w:rPr>
          <w:i/>
          <w:sz w:val="28"/>
          <w:szCs w:val="28"/>
        </w:rPr>
        <w:t>[ghi tên một bên]</w:t>
      </w:r>
      <w:r w:rsidRPr="001E7C1F">
        <w:rPr>
          <w:sz w:val="28"/>
          <w:szCs w:val="28"/>
        </w:rPr>
        <w:t xml:space="preserve"> làm thành viên đứng đầu liên danh, đại diện cho liên danh trong những phần việc sau: ký đơn dự sơ tuyển; ký các văn bản, tài liệu để giao dịch với Chủ đầu tư trong quá trình tham dự sơ tuyển; ký đơn kiến nghị trong trường hợp nhà thầu có kiến nghị; các công việc khác____ </w:t>
      </w:r>
      <w:r w:rsidRPr="001E7C1F">
        <w:rPr>
          <w:i/>
          <w:sz w:val="28"/>
          <w:szCs w:val="28"/>
        </w:rPr>
        <w:t>[ghi rõ nếu có]</w:t>
      </w:r>
      <w:r w:rsidRPr="001E7C1F">
        <w:rPr>
          <w:sz w:val="28"/>
          <w:szCs w:val="28"/>
        </w:rPr>
        <w:t>.</w:t>
      </w:r>
    </w:p>
    <w:p w14:paraId="39CDC324" w14:textId="77777777" w:rsidR="00DE4C59" w:rsidRPr="001E7C1F" w:rsidRDefault="00000000">
      <w:pPr>
        <w:ind w:firstLine="426"/>
        <w:jc w:val="both"/>
        <w:rPr>
          <w:sz w:val="28"/>
          <w:szCs w:val="28"/>
        </w:rPr>
      </w:pPr>
      <w:r w:rsidRPr="001E7C1F">
        <w:rPr>
          <w:sz w:val="28"/>
          <w:szCs w:val="28"/>
        </w:rPr>
        <w:t>2. Các thành viên trong liên danh thỏa thuận phân công trách nhiệm thực hiện công việc theo bảng dưới đây: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14"/>
        <w:gridCol w:w="3931"/>
        <w:gridCol w:w="1812"/>
      </w:tblGrid>
      <w:tr w:rsidR="00DE4C59" w:rsidRPr="001E7C1F" w14:paraId="3301843A" w14:textId="77777777">
        <w:trPr>
          <w:tblHeader/>
          <w:jc w:val="center"/>
        </w:trPr>
        <w:tc>
          <w:tcPr>
            <w:tcW w:w="333" w:type="pct"/>
            <w:tcMar>
              <w:top w:w="72" w:type="dxa"/>
              <w:left w:w="72" w:type="dxa"/>
              <w:bottom w:w="72" w:type="dxa"/>
              <w:right w:w="72" w:type="dxa"/>
            </w:tcMar>
          </w:tcPr>
          <w:p w14:paraId="25C421D5" w14:textId="77777777" w:rsidR="00DE4C59" w:rsidRPr="001E7C1F" w:rsidRDefault="00000000">
            <w:pPr>
              <w:jc w:val="center"/>
              <w:rPr>
                <w:sz w:val="24"/>
                <w:szCs w:val="28"/>
              </w:rPr>
            </w:pPr>
            <w:r w:rsidRPr="001E7C1F">
              <w:rPr>
                <w:b/>
                <w:sz w:val="24"/>
                <w:szCs w:val="28"/>
              </w:rPr>
              <w:t>STT</w:t>
            </w:r>
          </w:p>
        </w:tc>
        <w:tc>
          <w:tcPr>
            <w:tcW w:w="1497" w:type="pct"/>
            <w:tcMar>
              <w:top w:w="72" w:type="dxa"/>
              <w:left w:w="72" w:type="dxa"/>
              <w:bottom w:w="72" w:type="dxa"/>
              <w:right w:w="72" w:type="dxa"/>
            </w:tcMar>
          </w:tcPr>
          <w:p w14:paraId="7052B57A" w14:textId="77777777" w:rsidR="00DE4C59" w:rsidRPr="001E7C1F" w:rsidRDefault="00000000">
            <w:pPr>
              <w:jc w:val="center"/>
              <w:rPr>
                <w:sz w:val="24"/>
                <w:szCs w:val="28"/>
              </w:rPr>
            </w:pPr>
            <w:r w:rsidRPr="001E7C1F">
              <w:rPr>
                <w:b/>
                <w:sz w:val="24"/>
                <w:szCs w:val="28"/>
              </w:rPr>
              <w:t>Tên thành viên trong liên danh</w:t>
            </w:r>
          </w:p>
        </w:tc>
        <w:tc>
          <w:tcPr>
            <w:tcW w:w="2169" w:type="pct"/>
            <w:tcMar>
              <w:top w:w="72" w:type="dxa"/>
              <w:left w:w="72" w:type="dxa"/>
              <w:bottom w:w="72" w:type="dxa"/>
              <w:right w:w="72" w:type="dxa"/>
            </w:tcMar>
          </w:tcPr>
          <w:p w14:paraId="30090601" w14:textId="77777777" w:rsidR="00DE4C59" w:rsidRPr="001E7C1F" w:rsidRDefault="00000000">
            <w:pPr>
              <w:jc w:val="center"/>
              <w:rPr>
                <w:sz w:val="24"/>
                <w:szCs w:val="28"/>
              </w:rPr>
            </w:pPr>
            <w:r w:rsidRPr="001E7C1F">
              <w:rPr>
                <w:b/>
                <w:sz w:val="24"/>
                <w:szCs w:val="28"/>
              </w:rPr>
              <w:t>Nội dung công việc đảm nhận</w:t>
            </w:r>
          </w:p>
        </w:tc>
        <w:tc>
          <w:tcPr>
            <w:tcW w:w="1000" w:type="pct"/>
            <w:tcMar>
              <w:top w:w="72" w:type="dxa"/>
              <w:left w:w="72" w:type="dxa"/>
              <w:bottom w:w="72" w:type="dxa"/>
              <w:right w:w="72" w:type="dxa"/>
            </w:tcMar>
          </w:tcPr>
          <w:p w14:paraId="6538116E" w14:textId="77777777" w:rsidR="00DE4C59" w:rsidRPr="001E7C1F" w:rsidRDefault="00000000">
            <w:pPr>
              <w:jc w:val="center"/>
              <w:rPr>
                <w:sz w:val="24"/>
                <w:szCs w:val="28"/>
              </w:rPr>
            </w:pPr>
            <w:r w:rsidRPr="001E7C1F">
              <w:rPr>
                <w:b/>
                <w:sz w:val="24"/>
                <w:szCs w:val="28"/>
              </w:rPr>
              <w:t>Tỷ lệ % giá trị ước tính đảm nhận</w:t>
            </w:r>
          </w:p>
        </w:tc>
      </w:tr>
      <w:tr w:rsidR="00DE4C59" w:rsidRPr="001E7C1F" w14:paraId="544AA133" w14:textId="77777777">
        <w:trPr>
          <w:jc w:val="center"/>
        </w:trPr>
        <w:tc>
          <w:tcPr>
            <w:tcW w:w="333" w:type="pct"/>
            <w:tcMar>
              <w:top w:w="72" w:type="dxa"/>
              <w:left w:w="72" w:type="dxa"/>
              <w:bottom w:w="72" w:type="dxa"/>
              <w:right w:w="72" w:type="dxa"/>
            </w:tcMar>
          </w:tcPr>
          <w:p w14:paraId="5C3A61B0" w14:textId="77777777" w:rsidR="00DE4C59" w:rsidRPr="001E7C1F" w:rsidRDefault="00000000">
            <w:pPr>
              <w:rPr>
                <w:sz w:val="24"/>
                <w:szCs w:val="28"/>
              </w:rPr>
            </w:pPr>
            <w:r w:rsidRPr="001E7C1F">
              <w:rPr>
                <w:sz w:val="24"/>
                <w:szCs w:val="28"/>
              </w:rPr>
              <w:t>1</w:t>
            </w:r>
          </w:p>
        </w:tc>
        <w:tc>
          <w:tcPr>
            <w:tcW w:w="1497" w:type="pct"/>
            <w:tcMar>
              <w:top w:w="72" w:type="dxa"/>
              <w:left w:w="72" w:type="dxa"/>
              <w:bottom w:w="72" w:type="dxa"/>
              <w:right w:w="72" w:type="dxa"/>
            </w:tcMar>
          </w:tcPr>
          <w:p w14:paraId="46C274C1" w14:textId="77777777" w:rsidR="00DE4C59" w:rsidRPr="001E7C1F" w:rsidRDefault="00000000">
            <w:pPr>
              <w:rPr>
                <w:sz w:val="24"/>
                <w:szCs w:val="28"/>
              </w:rPr>
            </w:pPr>
            <w:r w:rsidRPr="001E7C1F">
              <w:rPr>
                <w:sz w:val="24"/>
                <w:szCs w:val="28"/>
              </w:rPr>
              <w:t>Tên thành viên đứng đầu liên danh</w:t>
            </w:r>
          </w:p>
        </w:tc>
        <w:tc>
          <w:tcPr>
            <w:tcW w:w="2169" w:type="pct"/>
            <w:tcMar>
              <w:top w:w="72" w:type="dxa"/>
              <w:left w:w="72" w:type="dxa"/>
              <w:bottom w:w="72" w:type="dxa"/>
              <w:right w:w="72" w:type="dxa"/>
            </w:tcMar>
          </w:tcPr>
          <w:p w14:paraId="2D05E575" w14:textId="77777777" w:rsidR="00DE4C59" w:rsidRPr="001E7C1F" w:rsidRDefault="00000000">
            <w:pPr>
              <w:rPr>
                <w:sz w:val="24"/>
                <w:szCs w:val="28"/>
              </w:rPr>
            </w:pPr>
            <w:r w:rsidRPr="001E7C1F">
              <w:rPr>
                <w:sz w:val="24"/>
                <w:szCs w:val="28"/>
              </w:rPr>
              <w:t>- ___</w:t>
            </w:r>
          </w:p>
          <w:p w14:paraId="56408F12" w14:textId="77777777" w:rsidR="00DE4C59" w:rsidRPr="001E7C1F" w:rsidRDefault="00000000">
            <w:pPr>
              <w:rPr>
                <w:sz w:val="24"/>
                <w:szCs w:val="28"/>
              </w:rPr>
            </w:pPr>
            <w:r w:rsidRPr="001E7C1F">
              <w:rPr>
                <w:sz w:val="24"/>
                <w:szCs w:val="28"/>
              </w:rPr>
              <w:t>- ___</w:t>
            </w:r>
          </w:p>
        </w:tc>
        <w:tc>
          <w:tcPr>
            <w:tcW w:w="1000" w:type="pct"/>
            <w:tcMar>
              <w:top w:w="72" w:type="dxa"/>
              <w:left w:w="72" w:type="dxa"/>
              <w:bottom w:w="72" w:type="dxa"/>
              <w:right w:w="72" w:type="dxa"/>
            </w:tcMar>
          </w:tcPr>
          <w:p w14:paraId="05BD9004" w14:textId="77777777" w:rsidR="00DE4C59" w:rsidRPr="001E7C1F" w:rsidRDefault="00000000">
            <w:pPr>
              <w:rPr>
                <w:sz w:val="24"/>
                <w:szCs w:val="28"/>
              </w:rPr>
            </w:pPr>
            <w:r w:rsidRPr="001E7C1F">
              <w:rPr>
                <w:sz w:val="24"/>
                <w:szCs w:val="28"/>
              </w:rPr>
              <w:t>___%</w:t>
            </w:r>
          </w:p>
        </w:tc>
      </w:tr>
      <w:tr w:rsidR="00DE4C59" w:rsidRPr="001E7C1F" w14:paraId="1DE29B4C" w14:textId="77777777">
        <w:trPr>
          <w:jc w:val="center"/>
        </w:trPr>
        <w:tc>
          <w:tcPr>
            <w:tcW w:w="333" w:type="pct"/>
            <w:tcMar>
              <w:top w:w="72" w:type="dxa"/>
              <w:left w:w="72" w:type="dxa"/>
              <w:bottom w:w="72" w:type="dxa"/>
              <w:right w:w="72" w:type="dxa"/>
            </w:tcMar>
          </w:tcPr>
          <w:p w14:paraId="4E1700C3" w14:textId="77777777" w:rsidR="00DE4C59" w:rsidRPr="001E7C1F" w:rsidRDefault="00000000">
            <w:pPr>
              <w:rPr>
                <w:sz w:val="24"/>
                <w:szCs w:val="28"/>
              </w:rPr>
            </w:pPr>
            <w:r w:rsidRPr="001E7C1F">
              <w:rPr>
                <w:sz w:val="24"/>
                <w:szCs w:val="28"/>
              </w:rPr>
              <w:t>2</w:t>
            </w:r>
          </w:p>
        </w:tc>
        <w:tc>
          <w:tcPr>
            <w:tcW w:w="1497" w:type="pct"/>
            <w:tcMar>
              <w:top w:w="72" w:type="dxa"/>
              <w:left w:w="72" w:type="dxa"/>
              <w:bottom w:w="72" w:type="dxa"/>
              <w:right w:w="72" w:type="dxa"/>
            </w:tcMar>
          </w:tcPr>
          <w:p w14:paraId="63850D82" w14:textId="77777777" w:rsidR="00DE4C59" w:rsidRPr="001E7C1F" w:rsidRDefault="00000000">
            <w:pPr>
              <w:rPr>
                <w:sz w:val="24"/>
                <w:szCs w:val="28"/>
              </w:rPr>
            </w:pPr>
            <w:r w:rsidRPr="001E7C1F">
              <w:rPr>
                <w:sz w:val="24"/>
                <w:szCs w:val="28"/>
              </w:rPr>
              <w:t>Tên thành viên thứ 2</w:t>
            </w:r>
          </w:p>
        </w:tc>
        <w:tc>
          <w:tcPr>
            <w:tcW w:w="2169" w:type="pct"/>
            <w:tcMar>
              <w:top w:w="72" w:type="dxa"/>
              <w:left w:w="72" w:type="dxa"/>
              <w:bottom w:w="72" w:type="dxa"/>
              <w:right w:w="72" w:type="dxa"/>
            </w:tcMar>
          </w:tcPr>
          <w:p w14:paraId="026417CF" w14:textId="77777777" w:rsidR="00DE4C59" w:rsidRPr="001E7C1F" w:rsidRDefault="00000000">
            <w:pPr>
              <w:rPr>
                <w:sz w:val="24"/>
                <w:szCs w:val="28"/>
              </w:rPr>
            </w:pPr>
            <w:r w:rsidRPr="001E7C1F">
              <w:rPr>
                <w:sz w:val="24"/>
                <w:szCs w:val="28"/>
              </w:rPr>
              <w:t>- ___</w:t>
            </w:r>
          </w:p>
          <w:p w14:paraId="54F22309" w14:textId="77777777" w:rsidR="00DE4C59" w:rsidRPr="001E7C1F" w:rsidRDefault="00000000">
            <w:pPr>
              <w:rPr>
                <w:sz w:val="24"/>
                <w:szCs w:val="28"/>
              </w:rPr>
            </w:pPr>
            <w:r w:rsidRPr="001E7C1F">
              <w:rPr>
                <w:sz w:val="24"/>
                <w:szCs w:val="28"/>
              </w:rPr>
              <w:t>- ___</w:t>
            </w:r>
          </w:p>
        </w:tc>
        <w:tc>
          <w:tcPr>
            <w:tcW w:w="1000" w:type="pct"/>
            <w:tcMar>
              <w:top w:w="72" w:type="dxa"/>
              <w:left w:w="72" w:type="dxa"/>
              <w:bottom w:w="72" w:type="dxa"/>
              <w:right w:w="72" w:type="dxa"/>
            </w:tcMar>
          </w:tcPr>
          <w:p w14:paraId="6836EB02" w14:textId="77777777" w:rsidR="00DE4C59" w:rsidRPr="001E7C1F" w:rsidRDefault="00000000">
            <w:pPr>
              <w:rPr>
                <w:sz w:val="24"/>
                <w:szCs w:val="28"/>
              </w:rPr>
            </w:pPr>
            <w:r w:rsidRPr="001E7C1F">
              <w:rPr>
                <w:sz w:val="24"/>
                <w:szCs w:val="28"/>
              </w:rPr>
              <w:t>___%</w:t>
            </w:r>
          </w:p>
        </w:tc>
      </w:tr>
      <w:tr w:rsidR="00DE4C59" w:rsidRPr="001E7C1F" w14:paraId="7F93A2DA" w14:textId="77777777">
        <w:trPr>
          <w:jc w:val="center"/>
        </w:trPr>
        <w:tc>
          <w:tcPr>
            <w:tcW w:w="333" w:type="pct"/>
            <w:tcMar>
              <w:top w:w="72" w:type="dxa"/>
              <w:left w:w="72" w:type="dxa"/>
              <w:bottom w:w="72" w:type="dxa"/>
              <w:right w:w="72" w:type="dxa"/>
            </w:tcMar>
          </w:tcPr>
          <w:p w14:paraId="196C77D9" w14:textId="77777777" w:rsidR="00DE4C59" w:rsidRPr="001E7C1F" w:rsidRDefault="00000000">
            <w:pPr>
              <w:rPr>
                <w:sz w:val="24"/>
                <w:szCs w:val="28"/>
              </w:rPr>
            </w:pPr>
            <w:r w:rsidRPr="001E7C1F">
              <w:rPr>
                <w:sz w:val="24"/>
                <w:szCs w:val="28"/>
              </w:rPr>
              <w:t>...</w:t>
            </w:r>
          </w:p>
        </w:tc>
        <w:tc>
          <w:tcPr>
            <w:tcW w:w="1497" w:type="pct"/>
            <w:tcMar>
              <w:top w:w="72" w:type="dxa"/>
              <w:left w:w="72" w:type="dxa"/>
              <w:bottom w:w="72" w:type="dxa"/>
              <w:right w:w="72" w:type="dxa"/>
            </w:tcMar>
          </w:tcPr>
          <w:p w14:paraId="713E6D03" w14:textId="77777777" w:rsidR="00DE4C59" w:rsidRPr="001E7C1F" w:rsidRDefault="00000000">
            <w:pPr>
              <w:rPr>
                <w:sz w:val="24"/>
                <w:szCs w:val="28"/>
              </w:rPr>
            </w:pPr>
            <w:r w:rsidRPr="001E7C1F">
              <w:rPr>
                <w:sz w:val="24"/>
                <w:szCs w:val="28"/>
              </w:rPr>
              <w:t>...</w:t>
            </w:r>
          </w:p>
        </w:tc>
        <w:tc>
          <w:tcPr>
            <w:tcW w:w="2169" w:type="pct"/>
            <w:tcMar>
              <w:top w:w="72" w:type="dxa"/>
              <w:left w:w="72" w:type="dxa"/>
              <w:bottom w:w="72" w:type="dxa"/>
              <w:right w:w="72" w:type="dxa"/>
            </w:tcMar>
          </w:tcPr>
          <w:p w14:paraId="02E8FA3D" w14:textId="77777777" w:rsidR="00DE4C59" w:rsidRPr="001E7C1F" w:rsidRDefault="00000000">
            <w:pPr>
              <w:rPr>
                <w:sz w:val="24"/>
                <w:szCs w:val="28"/>
              </w:rPr>
            </w:pPr>
            <w:r w:rsidRPr="001E7C1F">
              <w:rPr>
                <w:sz w:val="24"/>
                <w:szCs w:val="28"/>
              </w:rPr>
              <w:t>...</w:t>
            </w:r>
          </w:p>
        </w:tc>
        <w:tc>
          <w:tcPr>
            <w:tcW w:w="1000" w:type="pct"/>
            <w:tcMar>
              <w:top w:w="72" w:type="dxa"/>
              <w:left w:w="72" w:type="dxa"/>
              <w:bottom w:w="72" w:type="dxa"/>
              <w:right w:w="72" w:type="dxa"/>
            </w:tcMar>
          </w:tcPr>
          <w:p w14:paraId="3ED4AA3C" w14:textId="77777777" w:rsidR="00DE4C59" w:rsidRPr="001E7C1F" w:rsidRDefault="00000000">
            <w:pPr>
              <w:rPr>
                <w:sz w:val="24"/>
                <w:szCs w:val="28"/>
              </w:rPr>
            </w:pPr>
            <w:r w:rsidRPr="001E7C1F">
              <w:rPr>
                <w:sz w:val="24"/>
                <w:szCs w:val="28"/>
              </w:rPr>
              <w:t>...</w:t>
            </w:r>
          </w:p>
        </w:tc>
      </w:tr>
      <w:tr w:rsidR="00DE4C59" w:rsidRPr="001E7C1F" w14:paraId="69A350AE" w14:textId="77777777">
        <w:trPr>
          <w:jc w:val="center"/>
        </w:trPr>
        <w:tc>
          <w:tcPr>
            <w:tcW w:w="333" w:type="pct"/>
            <w:tcMar>
              <w:top w:w="72" w:type="dxa"/>
              <w:left w:w="72" w:type="dxa"/>
              <w:bottom w:w="72" w:type="dxa"/>
              <w:right w:w="72" w:type="dxa"/>
            </w:tcMar>
          </w:tcPr>
          <w:p w14:paraId="5DDB7AFB" w14:textId="77777777" w:rsidR="00DE4C59" w:rsidRPr="001E7C1F" w:rsidRDefault="00DE4C59">
            <w:pPr>
              <w:rPr>
                <w:sz w:val="28"/>
                <w:szCs w:val="28"/>
              </w:rPr>
            </w:pPr>
          </w:p>
        </w:tc>
        <w:tc>
          <w:tcPr>
            <w:tcW w:w="1497" w:type="pct"/>
            <w:tcMar>
              <w:top w:w="72" w:type="dxa"/>
              <w:left w:w="72" w:type="dxa"/>
              <w:bottom w:w="72" w:type="dxa"/>
              <w:right w:w="72" w:type="dxa"/>
            </w:tcMar>
          </w:tcPr>
          <w:p w14:paraId="4809DDB4" w14:textId="77777777" w:rsidR="00DE4C59" w:rsidRPr="001E7C1F" w:rsidRDefault="00000000">
            <w:pPr>
              <w:rPr>
                <w:sz w:val="24"/>
                <w:szCs w:val="28"/>
              </w:rPr>
            </w:pPr>
            <w:r w:rsidRPr="001E7C1F">
              <w:rPr>
                <w:sz w:val="24"/>
                <w:szCs w:val="28"/>
              </w:rPr>
              <w:t>Toàn bộ công việc của gói thầu</w:t>
            </w:r>
          </w:p>
        </w:tc>
        <w:tc>
          <w:tcPr>
            <w:tcW w:w="2169" w:type="pct"/>
            <w:tcMar>
              <w:top w:w="72" w:type="dxa"/>
              <w:left w:w="72" w:type="dxa"/>
              <w:bottom w:w="72" w:type="dxa"/>
              <w:right w:w="72" w:type="dxa"/>
            </w:tcMar>
          </w:tcPr>
          <w:p w14:paraId="3D8B1928" w14:textId="77777777" w:rsidR="00DE4C59" w:rsidRPr="001E7C1F" w:rsidRDefault="00DE4C59">
            <w:pPr>
              <w:spacing w:before="0" w:after="0"/>
              <w:rPr>
                <w:sz w:val="28"/>
                <w:szCs w:val="28"/>
              </w:rPr>
            </w:pPr>
          </w:p>
        </w:tc>
        <w:tc>
          <w:tcPr>
            <w:tcW w:w="1000" w:type="pct"/>
            <w:tcMar>
              <w:top w:w="72" w:type="dxa"/>
              <w:left w:w="72" w:type="dxa"/>
              <w:bottom w:w="72" w:type="dxa"/>
              <w:right w:w="72" w:type="dxa"/>
            </w:tcMar>
          </w:tcPr>
          <w:p w14:paraId="1C50FA69" w14:textId="77777777" w:rsidR="00DE4C59" w:rsidRPr="001E7C1F" w:rsidRDefault="00000000">
            <w:pPr>
              <w:rPr>
                <w:sz w:val="24"/>
                <w:szCs w:val="28"/>
              </w:rPr>
            </w:pPr>
            <w:r w:rsidRPr="001E7C1F">
              <w:rPr>
                <w:sz w:val="24"/>
                <w:szCs w:val="28"/>
              </w:rPr>
              <w:t>100%</w:t>
            </w:r>
          </w:p>
        </w:tc>
      </w:tr>
    </w:tbl>
    <w:p w14:paraId="395B0871" w14:textId="77777777" w:rsidR="00DE4C59" w:rsidRPr="001E7C1F" w:rsidRDefault="00000000">
      <w:pPr>
        <w:ind w:firstLine="426"/>
        <w:jc w:val="both"/>
        <w:rPr>
          <w:sz w:val="28"/>
          <w:szCs w:val="28"/>
        </w:rPr>
      </w:pPr>
      <w:r w:rsidRPr="001E7C1F">
        <w:rPr>
          <w:b/>
          <w:sz w:val="28"/>
          <w:szCs w:val="28"/>
        </w:rPr>
        <w:t>Điều 3. Hiệu lực của thỏa thuận liên danh</w:t>
      </w:r>
    </w:p>
    <w:p w14:paraId="745F99BC" w14:textId="77777777" w:rsidR="00DE4C59" w:rsidRPr="001E7C1F" w:rsidRDefault="00000000">
      <w:pPr>
        <w:ind w:firstLine="426"/>
        <w:jc w:val="both"/>
        <w:rPr>
          <w:sz w:val="28"/>
          <w:szCs w:val="28"/>
        </w:rPr>
      </w:pPr>
      <w:r w:rsidRPr="001E7C1F">
        <w:rPr>
          <w:sz w:val="28"/>
          <w:szCs w:val="28"/>
        </w:rPr>
        <w:lastRenderedPageBreak/>
        <w:t>1. Thỏa thuận liên danh có hiệu lực kể từ ngày ký.</w:t>
      </w:r>
    </w:p>
    <w:p w14:paraId="1299B477" w14:textId="77777777" w:rsidR="00DE4C59" w:rsidRPr="001E7C1F" w:rsidRDefault="00000000">
      <w:pPr>
        <w:ind w:firstLine="426"/>
        <w:jc w:val="both"/>
        <w:rPr>
          <w:sz w:val="28"/>
          <w:szCs w:val="28"/>
        </w:rPr>
      </w:pPr>
      <w:r w:rsidRPr="001E7C1F">
        <w:rPr>
          <w:sz w:val="28"/>
          <w:szCs w:val="28"/>
        </w:rPr>
        <w:t>2. Thỏa thuận liên danh chấm dứt hiệu lực trong các trường hợp sau: các bên cùng thỏa thuận chấm dứt; nhà thầu liên danh không trúng sơ tuyển; hủy thầu gói thầu theo thông báo của Chủ đầu tư; hoặc các trường hợp khác theo thỏa thuận phù hợp với pháp luật.</w:t>
      </w:r>
    </w:p>
    <w:p w14:paraId="2DACF3C0" w14:textId="77777777" w:rsidR="00DE4C59" w:rsidRPr="001E7C1F" w:rsidRDefault="00000000">
      <w:pPr>
        <w:ind w:firstLine="426"/>
        <w:jc w:val="both"/>
        <w:rPr>
          <w:sz w:val="28"/>
          <w:szCs w:val="28"/>
        </w:rPr>
      </w:pPr>
      <w:r w:rsidRPr="001E7C1F">
        <w:rPr>
          <w:sz w:val="28"/>
          <w:szCs w:val="28"/>
        </w:rPr>
        <w:t>Thỏa thuận liên danh được lập trên sự chấp thuận của tất cả các thành viên và được lập thành___ bản, mỗi bên giữ____ bản, các bản thỏa thuận có giá trị pháp lý như nhau.</w:t>
      </w:r>
    </w:p>
    <w:p w14:paraId="5F0FE144" w14:textId="77777777" w:rsidR="00DE4C59" w:rsidRPr="001E7C1F" w:rsidRDefault="00000000">
      <w:pPr>
        <w:jc w:val="right"/>
        <w:rPr>
          <w:sz w:val="28"/>
          <w:szCs w:val="28"/>
        </w:rPr>
      </w:pPr>
      <w:r w:rsidRPr="001E7C1F">
        <w:rPr>
          <w:b/>
          <w:bCs/>
          <w:sz w:val="28"/>
          <w:szCs w:val="28"/>
        </w:rPr>
        <w:t>ĐẠI DIỆN HỢP PHÁP CỦA THÀNH VIÊN ĐỨNG ĐẦU LIÊN DANH</w:t>
      </w:r>
      <w:r w:rsidRPr="001E7C1F">
        <w:rPr>
          <w:b/>
          <w:bCs/>
          <w:sz w:val="28"/>
          <w:szCs w:val="28"/>
        </w:rPr>
        <w:br/>
      </w:r>
      <w:r w:rsidRPr="001E7C1F">
        <w:rPr>
          <w:i/>
          <w:sz w:val="28"/>
          <w:szCs w:val="28"/>
        </w:rPr>
        <w:t>[ghi tên, chức danh, ký tên và đóng dấu]</w:t>
      </w:r>
    </w:p>
    <w:p w14:paraId="7F41E9B5" w14:textId="77777777" w:rsidR="00DE4C59" w:rsidRPr="001E7C1F" w:rsidRDefault="00000000">
      <w:pPr>
        <w:jc w:val="right"/>
        <w:rPr>
          <w:sz w:val="28"/>
          <w:szCs w:val="28"/>
        </w:rPr>
      </w:pPr>
      <w:r w:rsidRPr="001E7C1F">
        <w:rPr>
          <w:b/>
          <w:bCs/>
          <w:sz w:val="28"/>
          <w:szCs w:val="28"/>
        </w:rPr>
        <w:t>ĐẠI DIỆN HỢP PHÁP CỦA THÀNH VIÊN LIÊN DANH</w:t>
      </w:r>
      <w:r w:rsidRPr="001E7C1F">
        <w:rPr>
          <w:b/>
          <w:bCs/>
          <w:sz w:val="28"/>
          <w:szCs w:val="28"/>
        </w:rPr>
        <w:br/>
      </w:r>
      <w:r w:rsidRPr="001E7C1F">
        <w:rPr>
          <w:i/>
          <w:sz w:val="28"/>
          <w:szCs w:val="28"/>
        </w:rPr>
        <w:t>[ghi tên từng thành viên, chức danh, ký tên và đóng dấu]</w:t>
      </w:r>
    </w:p>
    <w:p w14:paraId="1EAFB633" w14:textId="77777777" w:rsidR="00DE4C59" w:rsidRPr="001E7C1F" w:rsidRDefault="00000000">
      <w:pPr>
        <w:ind w:left="283" w:firstLine="437"/>
        <w:jc w:val="both"/>
        <w:rPr>
          <w:sz w:val="28"/>
          <w:szCs w:val="28"/>
        </w:rPr>
      </w:pPr>
      <w:r w:rsidRPr="001E7C1F">
        <w:rPr>
          <w:i/>
          <w:sz w:val="28"/>
          <w:szCs w:val="28"/>
        </w:rPr>
        <w:t>Trường hợp liên danh đề nghị hưởng ưu đãi đối với nhà thầu nội khối ở bước đấu thầu tiếp theo (nếu hồ sơ mời thầu cho phép) thì thỏa thuận liên danh cần xác định rõ thành viên liên danh là nhà thầu nội khối, Nước thành viên của thành viên đó và tỷ lệ phần trăm giá trị công việc do thành viên nội khối đảm nhận để làm cơ sở đánh giá ở bước đấu thầu.</w:t>
      </w:r>
    </w:p>
    <w:p w14:paraId="55ED764D" w14:textId="77777777" w:rsidR="00DE4C59" w:rsidRPr="001E7C1F" w:rsidRDefault="00000000">
      <w:pPr>
        <w:spacing w:before="0" w:after="0"/>
        <w:rPr>
          <w:sz w:val="28"/>
          <w:szCs w:val="28"/>
        </w:rPr>
      </w:pPr>
      <w:r w:rsidRPr="001E7C1F">
        <w:rPr>
          <w:sz w:val="28"/>
          <w:szCs w:val="28"/>
        </w:rPr>
        <w:br w:type="page"/>
      </w:r>
    </w:p>
    <w:p w14:paraId="11E05585" w14:textId="77777777" w:rsidR="00DE4C59" w:rsidRPr="001E7C1F" w:rsidRDefault="00000000">
      <w:pPr>
        <w:pStyle w:val="Heading1"/>
        <w:jc w:val="right"/>
        <w:rPr>
          <w:rFonts w:ascii="Times New Roman" w:hAnsi="Times New Roman" w:cs="Times New Roman"/>
          <w:color w:val="auto"/>
          <w:sz w:val="28"/>
        </w:rPr>
      </w:pPr>
      <w:r w:rsidRPr="001E7C1F">
        <w:rPr>
          <w:rFonts w:ascii="Times New Roman" w:eastAsia="Times New Roman" w:hAnsi="Times New Roman" w:cs="Times New Roman"/>
          <w:color w:val="auto"/>
          <w:sz w:val="28"/>
        </w:rPr>
        <w:lastRenderedPageBreak/>
        <w:t>MẪU SỐ 04A</w:t>
      </w:r>
    </w:p>
    <w:p w14:paraId="663D9838" w14:textId="77777777" w:rsidR="00DE4C59" w:rsidRPr="001E7C1F" w:rsidRDefault="00000000">
      <w:pPr>
        <w:pStyle w:val="Heading2"/>
        <w:jc w:val="center"/>
        <w:rPr>
          <w:rFonts w:ascii="Times New Roman" w:hAnsi="Times New Roman" w:cs="Times New Roman"/>
          <w:color w:val="auto"/>
          <w:sz w:val="28"/>
          <w:szCs w:val="28"/>
        </w:rPr>
      </w:pPr>
      <w:r w:rsidRPr="001E7C1F">
        <w:rPr>
          <w:rFonts w:ascii="Times New Roman" w:eastAsia="Times New Roman" w:hAnsi="Times New Roman" w:cs="Times New Roman"/>
          <w:color w:val="auto"/>
          <w:sz w:val="28"/>
          <w:szCs w:val="28"/>
        </w:rPr>
        <w:t>BẢN KÊ KHAI THÔNG TIN VỀ NHÀ THẦU</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4"/>
        <w:gridCol w:w="6627"/>
      </w:tblGrid>
      <w:tr w:rsidR="00DE4C59" w:rsidRPr="001E7C1F" w14:paraId="6421FB8E" w14:textId="77777777">
        <w:trPr>
          <w:jc w:val="center"/>
        </w:trPr>
        <w:tc>
          <w:tcPr>
            <w:tcW w:w="1343" w:type="pct"/>
            <w:tcMar>
              <w:top w:w="72" w:type="dxa"/>
              <w:left w:w="72" w:type="dxa"/>
              <w:bottom w:w="72" w:type="dxa"/>
              <w:right w:w="72" w:type="dxa"/>
            </w:tcMar>
          </w:tcPr>
          <w:p w14:paraId="6405926E" w14:textId="77777777" w:rsidR="00DE4C59" w:rsidRPr="001E7C1F" w:rsidRDefault="00000000">
            <w:pPr>
              <w:rPr>
                <w:sz w:val="24"/>
                <w:szCs w:val="28"/>
              </w:rPr>
            </w:pPr>
            <w:r w:rsidRPr="001E7C1F">
              <w:rPr>
                <w:b/>
                <w:sz w:val="24"/>
                <w:szCs w:val="28"/>
              </w:rPr>
              <w:t>1. Tên nhà thầu</w:t>
            </w:r>
          </w:p>
        </w:tc>
        <w:tc>
          <w:tcPr>
            <w:tcW w:w="3657" w:type="pct"/>
            <w:tcMar>
              <w:top w:w="72" w:type="dxa"/>
              <w:left w:w="72" w:type="dxa"/>
              <w:bottom w:w="72" w:type="dxa"/>
              <w:right w:w="72" w:type="dxa"/>
            </w:tcMar>
          </w:tcPr>
          <w:p w14:paraId="44CF69FE" w14:textId="77777777" w:rsidR="00DE4C59" w:rsidRPr="001E7C1F" w:rsidRDefault="00000000">
            <w:pPr>
              <w:rPr>
                <w:sz w:val="24"/>
                <w:szCs w:val="28"/>
              </w:rPr>
            </w:pPr>
            <w:r w:rsidRPr="001E7C1F">
              <w:rPr>
                <w:sz w:val="24"/>
                <w:szCs w:val="28"/>
              </w:rPr>
              <w:t xml:space="preserve">___ </w:t>
            </w:r>
            <w:r w:rsidRPr="001E7C1F">
              <w:rPr>
                <w:i/>
                <w:sz w:val="24"/>
                <w:szCs w:val="28"/>
              </w:rPr>
              <w:t>[ghi tên đầy đủ của nhà thầu]</w:t>
            </w:r>
          </w:p>
        </w:tc>
      </w:tr>
      <w:tr w:rsidR="00DE4C59" w:rsidRPr="001E7C1F" w14:paraId="7C5BBD10" w14:textId="77777777">
        <w:trPr>
          <w:jc w:val="center"/>
        </w:trPr>
        <w:tc>
          <w:tcPr>
            <w:tcW w:w="1343" w:type="pct"/>
            <w:tcMar>
              <w:top w:w="72" w:type="dxa"/>
              <w:left w:w="72" w:type="dxa"/>
              <w:bottom w:w="72" w:type="dxa"/>
              <w:right w:w="72" w:type="dxa"/>
            </w:tcMar>
          </w:tcPr>
          <w:p w14:paraId="06BC5EF7" w14:textId="77777777" w:rsidR="00DE4C59" w:rsidRPr="001E7C1F" w:rsidRDefault="00000000">
            <w:pPr>
              <w:rPr>
                <w:sz w:val="24"/>
                <w:szCs w:val="28"/>
              </w:rPr>
            </w:pPr>
            <w:r w:rsidRPr="001E7C1F">
              <w:rPr>
                <w:b/>
                <w:sz w:val="24"/>
                <w:szCs w:val="28"/>
              </w:rPr>
              <w:t>2. Quốc gia nơi nhà thầu đăng ký thành lập</w:t>
            </w:r>
          </w:p>
        </w:tc>
        <w:tc>
          <w:tcPr>
            <w:tcW w:w="3657" w:type="pct"/>
            <w:tcMar>
              <w:top w:w="72" w:type="dxa"/>
              <w:left w:w="72" w:type="dxa"/>
              <w:bottom w:w="72" w:type="dxa"/>
              <w:right w:w="72" w:type="dxa"/>
            </w:tcMar>
          </w:tcPr>
          <w:p w14:paraId="0393DE2F" w14:textId="77777777" w:rsidR="00DE4C59" w:rsidRPr="001E7C1F" w:rsidRDefault="00000000">
            <w:pPr>
              <w:rPr>
                <w:sz w:val="24"/>
                <w:szCs w:val="28"/>
              </w:rPr>
            </w:pPr>
            <w:r w:rsidRPr="001E7C1F">
              <w:rPr>
                <w:sz w:val="24"/>
                <w:szCs w:val="28"/>
              </w:rPr>
              <w:t xml:space="preserve">___ </w:t>
            </w:r>
            <w:r w:rsidRPr="001E7C1F">
              <w:rPr>
                <w:i/>
                <w:sz w:val="24"/>
                <w:szCs w:val="28"/>
              </w:rPr>
              <w:t>[ghi tên quốc gia nơi nhà thầu đăng ký thành lập]</w:t>
            </w:r>
          </w:p>
          <w:p w14:paraId="5ABF6A3E" w14:textId="77777777" w:rsidR="00DE4C59" w:rsidRPr="001E7C1F" w:rsidRDefault="00000000">
            <w:pPr>
              <w:rPr>
                <w:sz w:val="24"/>
                <w:szCs w:val="28"/>
              </w:rPr>
            </w:pPr>
            <w:r w:rsidRPr="001E7C1F">
              <w:rPr>
                <w:sz w:val="24"/>
                <w:szCs w:val="28"/>
              </w:rPr>
              <w:t xml:space="preserve">Nơi nhà thầu đăng ký kinh doanh, hoạt động: ___ </w:t>
            </w:r>
            <w:r w:rsidRPr="001E7C1F">
              <w:rPr>
                <w:i/>
                <w:sz w:val="24"/>
                <w:szCs w:val="28"/>
              </w:rPr>
              <w:t>[ghi tỉnh/thành phố, quốc gia]</w:t>
            </w:r>
          </w:p>
        </w:tc>
      </w:tr>
      <w:tr w:rsidR="00DE4C59" w:rsidRPr="001E7C1F" w14:paraId="3FECF0BA" w14:textId="77777777">
        <w:trPr>
          <w:jc w:val="center"/>
        </w:trPr>
        <w:tc>
          <w:tcPr>
            <w:tcW w:w="1343" w:type="pct"/>
            <w:tcMar>
              <w:top w:w="72" w:type="dxa"/>
              <w:left w:w="72" w:type="dxa"/>
              <w:bottom w:w="72" w:type="dxa"/>
              <w:right w:w="72" w:type="dxa"/>
            </w:tcMar>
          </w:tcPr>
          <w:p w14:paraId="66710845" w14:textId="77777777" w:rsidR="00DE4C59" w:rsidRPr="001E7C1F" w:rsidRDefault="00000000">
            <w:pPr>
              <w:rPr>
                <w:sz w:val="24"/>
                <w:szCs w:val="28"/>
              </w:rPr>
            </w:pPr>
            <w:r w:rsidRPr="001E7C1F">
              <w:rPr>
                <w:b/>
                <w:sz w:val="24"/>
                <w:szCs w:val="28"/>
              </w:rPr>
              <w:t>3. Năm thành lập</w:t>
            </w:r>
          </w:p>
        </w:tc>
        <w:tc>
          <w:tcPr>
            <w:tcW w:w="3657" w:type="pct"/>
            <w:tcMar>
              <w:top w:w="72" w:type="dxa"/>
              <w:left w:w="72" w:type="dxa"/>
              <w:bottom w:w="72" w:type="dxa"/>
              <w:right w:w="72" w:type="dxa"/>
            </w:tcMar>
          </w:tcPr>
          <w:p w14:paraId="195729D8" w14:textId="77777777" w:rsidR="00DE4C59" w:rsidRPr="001E7C1F" w:rsidRDefault="00000000">
            <w:pPr>
              <w:rPr>
                <w:sz w:val="24"/>
                <w:szCs w:val="28"/>
              </w:rPr>
            </w:pPr>
            <w:r w:rsidRPr="001E7C1F">
              <w:rPr>
                <w:sz w:val="24"/>
                <w:szCs w:val="28"/>
              </w:rPr>
              <w:t>___</w:t>
            </w:r>
          </w:p>
        </w:tc>
      </w:tr>
      <w:tr w:rsidR="00DE4C59" w:rsidRPr="001E7C1F" w14:paraId="06731DA7" w14:textId="77777777">
        <w:trPr>
          <w:jc w:val="center"/>
        </w:trPr>
        <w:tc>
          <w:tcPr>
            <w:tcW w:w="1343" w:type="pct"/>
            <w:tcMar>
              <w:top w:w="72" w:type="dxa"/>
              <w:left w:w="72" w:type="dxa"/>
              <w:bottom w:w="72" w:type="dxa"/>
              <w:right w:w="72" w:type="dxa"/>
            </w:tcMar>
          </w:tcPr>
          <w:p w14:paraId="7FDBDE51" w14:textId="77777777" w:rsidR="00DE4C59" w:rsidRPr="001E7C1F" w:rsidRDefault="00000000">
            <w:pPr>
              <w:rPr>
                <w:sz w:val="24"/>
                <w:szCs w:val="28"/>
              </w:rPr>
            </w:pPr>
            <w:r w:rsidRPr="001E7C1F">
              <w:rPr>
                <w:b/>
                <w:sz w:val="24"/>
                <w:szCs w:val="28"/>
              </w:rPr>
              <w:t>4. Địa chỉ tại quốc gia nơi đăng ký thành lập</w:t>
            </w:r>
          </w:p>
        </w:tc>
        <w:tc>
          <w:tcPr>
            <w:tcW w:w="3657" w:type="pct"/>
            <w:tcMar>
              <w:top w:w="72" w:type="dxa"/>
              <w:left w:w="72" w:type="dxa"/>
              <w:bottom w:w="72" w:type="dxa"/>
              <w:right w:w="72" w:type="dxa"/>
            </w:tcMar>
          </w:tcPr>
          <w:p w14:paraId="30ECC5F5" w14:textId="77777777" w:rsidR="00DE4C59" w:rsidRPr="001E7C1F" w:rsidRDefault="00000000">
            <w:pPr>
              <w:rPr>
                <w:sz w:val="24"/>
                <w:szCs w:val="28"/>
              </w:rPr>
            </w:pPr>
            <w:r w:rsidRPr="001E7C1F">
              <w:rPr>
                <w:sz w:val="24"/>
                <w:szCs w:val="28"/>
              </w:rPr>
              <w:t>___</w:t>
            </w:r>
          </w:p>
        </w:tc>
      </w:tr>
      <w:tr w:rsidR="00DE4C59" w:rsidRPr="001E7C1F" w14:paraId="213ECDB1" w14:textId="77777777">
        <w:trPr>
          <w:jc w:val="center"/>
        </w:trPr>
        <w:tc>
          <w:tcPr>
            <w:tcW w:w="1343" w:type="pct"/>
            <w:tcMar>
              <w:top w:w="72" w:type="dxa"/>
              <w:left w:w="72" w:type="dxa"/>
              <w:bottom w:w="72" w:type="dxa"/>
              <w:right w:w="72" w:type="dxa"/>
            </w:tcMar>
          </w:tcPr>
          <w:p w14:paraId="09453463" w14:textId="77777777" w:rsidR="00DE4C59" w:rsidRPr="001E7C1F" w:rsidRDefault="00000000">
            <w:pPr>
              <w:rPr>
                <w:sz w:val="24"/>
                <w:szCs w:val="28"/>
              </w:rPr>
            </w:pPr>
            <w:r w:rsidRPr="001E7C1F">
              <w:rPr>
                <w:b/>
                <w:sz w:val="24"/>
                <w:szCs w:val="28"/>
              </w:rPr>
              <w:t>5. Thông tin về đại diện theo pháp luật của nhà thầu</w:t>
            </w:r>
          </w:p>
        </w:tc>
        <w:tc>
          <w:tcPr>
            <w:tcW w:w="3657" w:type="pct"/>
            <w:tcMar>
              <w:top w:w="72" w:type="dxa"/>
              <w:left w:w="72" w:type="dxa"/>
              <w:bottom w:w="72" w:type="dxa"/>
              <w:right w:w="72" w:type="dxa"/>
            </w:tcMar>
          </w:tcPr>
          <w:p w14:paraId="3EF76D97" w14:textId="77777777" w:rsidR="00DE4C59" w:rsidRPr="001E7C1F" w:rsidRDefault="00000000">
            <w:pPr>
              <w:rPr>
                <w:sz w:val="24"/>
                <w:szCs w:val="28"/>
              </w:rPr>
            </w:pPr>
            <w:r w:rsidRPr="001E7C1F">
              <w:rPr>
                <w:sz w:val="24"/>
                <w:szCs w:val="28"/>
              </w:rPr>
              <w:t>Tên: ___</w:t>
            </w:r>
          </w:p>
          <w:p w14:paraId="35341977" w14:textId="77777777" w:rsidR="00DE4C59" w:rsidRPr="001E7C1F" w:rsidRDefault="00000000">
            <w:pPr>
              <w:rPr>
                <w:sz w:val="24"/>
                <w:szCs w:val="28"/>
              </w:rPr>
            </w:pPr>
            <w:r w:rsidRPr="001E7C1F">
              <w:rPr>
                <w:sz w:val="24"/>
                <w:szCs w:val="28"/>
              </w:rPr>
              <w:t>Địa chỉ: ___</w:t>
            </w:r>
          </w:p>
          <w:p w14:paraId="2AC1BB61" w14:textId="77777777" w:rsidR="00DE4C59" w:rsidRPr="001E7C1F" w:rsidRDefault="00000000">
            <w:pPr>
              <w:rPr>
                <w:sz w:val="24"/>
                <w:szCs w:val="28"/>
              </w:rPr>
            </w:pPr>
            <w:r w:rsidRPr="001E7C1F">
              <w:rPr>
                <w:sz w:val="24"/>
                <w:szCs w:val="28"/>
              </w:rPr>
              <w:t>Số điện thoại/fax: ___</w:t>
            </w:r>
          </w:p>
          <w:p w14:paraId="653E4736" w14:textId="77777777" w:rsidR="00DE4C59" w:rsidRPr="001E7C1F" w:rsidRDefault="00000000">
            <w:pPr>
              <w:rPr>
                <w:sz w:val="24"/>
                <w:szCs w:val="28"/>
              </w:rPr>
            </w:pPr>
            <w:r w:rsidRPr="001E7C1F">
              <w:rPr>
                <w:sz w:val="24"/>
                <w:szCs w:val="28"/>
              </w:rPr>
              <w:t>Địa chỉ thư điện tử: ___</w:t>
            </w:r>
          </w:p>
        </w:tc>
      </w:tr>
      <w:tr w:rsidR="00DE4C59" w:rsidRPr="001E7C1F" w14:paraId="46A16086" w14:textId="77777777">
        <w:trPr>
          <w:jc w:val="center"/>
        </w:trPr>
        <w:tc>
          <w:tcPr>
            <w:tcW w:w="1343" w:type="pct"/>
            <w:tcMar>
              <w:top w:w="72" w:type="dxa"/>
              <w:left w:w="72" w:type="dxa"/>
              <w:bottom w:w="72" w:type="dxa"/>
              <w:right w:w="72" w:type="dxa"/>
            </w:tcMar>
          </w:tcPr>
          <w:p w14:paraId="0165C86F" w14:textId="77777777" w:rsidR="00DE4C59" w:rsidRPr="001E7C1F" w:rsidRDefault="00000000">
            <w:pPr>
              <w:rPr>
                <w:sz w:val="24"/>
                <w:szCs w:val="28"/>
              </w:rPr>
            </w:pPr>
            <w:r w:rsidRPr="001E7C1F">
              <w:rPr>
                <w:b/>
                <w:sz w:val="24"/>
                <w:szCs w:val="28"/>
              </w:rPr>
              <w:t>6. Tài liệu kèm theo</w:t>
            </w:r>
          </w:p>
        </w:tc>
        <w:tc>
          <w:tcPr>
            <w:tcW w:w="3657" w:type="pct"/>
            <w:tcMar>
              <w:top w:w="72" w:type="dxa"/>
              <w:left w:w="72" w:type="dxa"/>
              <w:bottom w:w="72" w:type="dxa"/>
              <w:right w:w="72" w:type="dxa"/>
            </w:tcMar>
          </w:tcPr>
          <w:p w14:paraId="38C70897" w14:textId="77777777" w:rsidR="00DE4C59" w:rsidRPr="001E7C1F" w:rsidRDefault="00000000">
            <w:pPr>
              <w:rPr>
                <w:sz w:val="24"/>
                <w:szCs w:val="28"/>
              </w:rPr>
            </w:pPr>
            <w:r w:rsidRPr="001E7C1F">
              <w:rPr>
                <w:sz w:val="24"/>
                <w:szCs w:val="28"/>
              </w:rPr>
              <w:t>Bản sao của một trong các tài liệu sau đây: giấy chứng nhận đăng ký doanh nghiệp, giấy chứng nhận đăng ký hộ kinh doanh, quyết định thành lập hoặc tài liệu có giá trị tương đương do cơ quan có thẩm quyền của quốc gia mà nhà thầu đang hoạt động cấp.</w:t>
            </w:r>
          </w:p>
        </w:tc>
      </w:tr>
      <w:tr w:rsidR="00DE4C59" w:rsidRPr="001E7C1F" w14:paraId="05956C79" w14:textId="77777777">
        <w:trPr>
          <w:jc w:val="center"/>
        </w:trPr>
        <w:tc>
          <w:tcPr>
            <w:tcW w:w="1343" w:type="pct"/>
            <w:tcMar>
              <w:top w:w="72" w:type="dxa"/>
              <w:left w:w="72" w:type="dxa"/>
              <w:bottom w:w="72" w:type="dxa"/>
              <w:right w:w="72" w:type="dxa"/>
            </w:tcMar>
          </w:tcPr>
          <w:p w14:paraId="3800C78D" w14:textId="77777777" w:rsidR="00DE4C59" w:rsidRPr="001E7C1F" w:rsidRDefault="00000000">
            <w:pPr>
              <w:rPr>
                <w:sz w:val="24"/>
                <w:szCs w:val="28"/>
              </w:rPr>
            </w:pPr>
            <w:r w:rsidRPr="001E7C1F">
              <w:rPr>
                <w:b/>
                <w:sz w:val="24"/>
                <w:szCs w:val="28"/>
              </w:rPr>
              <w:t>7. Cơ cấu tổ chức của nhà thầu</w:t>
            </w:r>
          </w:p>
        </w:tc>
        <w:tc>
          <w:tcPr>
            <w:tcW w:w="3657" w:type="pct"/>
            <w:tcMar>
              <w:top w:w="72" w:type="dxa"/>
              <w:left w:w="72" w:type="dxa"/>
              <w:bottom w:w="72" w:type="dxa"/>
              <w:right w:w="72" w:type="dxa"/>
            </w:tcMar>
          </w:tcPr>
          <w:p w14:paraId="10F44205" w14:textId="77777777" w:rsidR="00DE4C59" w:rsidRPr="001E7C1F" w:rsidRDefault="00000000">
            <w:pPr>
              <w:rPr>
                <w:sz w:val="24"/>
                <w:szCs w:val="28"/>
              </w:rPr>
            </w:pPr>
            <w:r w:rsidRPr="001E7C1F">
              <w:rPr>
                <w:i/>
                <w:sz w:val="24"/>
                <w:szCs w:val="28"/>
              </w:rPr>
              <w:t>[Trình bày sơ bộ cơ cấu tổ chức của nhà thầu]</w:t>
            </w:r>
          </w:p>
        </w:tc>
      </w:tr>
    </w:tbl>
    <w:p w14:paraId="506F0957" w14:textId="77777777" w:rsidR="00DE4C59" w:rsidRPr="001E7C1F" w:rsidRDefault="00000000">
      <w:pPr>
        <w:pStyle w:val="Heading1"/>
        <w:jc w:val="right"/>
        <w:rPr>
          <w:rFonts w:ascii="Times New Roman" w:eastAsia="Times New Roman" w:hAnsi="Times New Roman" w:cs="Times New Roman"/>
          <w:color w:val="auto"/>
          <w:sz w:val="28"/>
        </w:rPr>
      </w:pPr>
      <w:r w:rsidRPr="001E7C1F">
        <w:rPr>
          <w:rFonts w:ascii="Times New Roman" w:eastAsia="Times New Roman" w:hAnsi="Times New Roman" w:cs="Times New Roman"/>
          <w:color w:val="auto"/>
          <w:sz w:val="28"/>
        </w:rPr>
        <w:br w:type="page"/>
      </w:r>
    </w:p>
    <w:p w14:paraId="4EC62EF6" w14:textId="77777777" w:rsidR="00DE4C59" w:rsidRPr="001E7C1F" w:rsidRDefault="00000000">
      <w:pPr>
        <w:pStyle w:val="Heading1"/>
        <w:jc w:val="right"/>
        <w:rPr>
          <w:rFonts w:ascii="Times New Roman" w:hAnsi="Times New Roman" w:cs="Times New Roman"/>
          <w:color w:val="auto"/>
          <w:sz w:val="28"/>
        </w:rPr>
      </w:pPr>
      <w:r w:rsidRPr="001E7C1F">
        <w:rPr>
          <w:rFonts w:ascii="Times New Roman" w:eastAsia="Times New Roman" w:hAnsi="Times New Roman" w:cs="Times New Roman"/>
          <w:color w:val="auto"/>
          <w:sz w:val="28"/>
        </w:rPr>
        <w:lastRenderedPageBreak/>
        <w:t>MẪU SỐ 04B</w:t>
      </w:r>
    </w:p>
    <w:p w14:paraId="240483D6" w14:textId="77777777" w:rsidR="00DE4C59" w:rsidRPr="001E7C1F" w:rsidRDefault="00000000">
      <w:pPr>
        <w:pStyle w:val="Heading2"/>
        <w:jc w:val="center"/>
        <w:rPr>
          <w:rFonts w:ascii="Times New Roman" w:hAnsi="Times New Roman" w:cs="Times New Roman"/>
          <w:color w:val="auto"/>
          <w:sz w:val="28"/>
          <w:szCs w:val="28"/>
        </w:rPr>
      </w:pPr>
      <w:r w:rsidRPr="001E7C1F">
        <w:rPr>
          <w:rFonts w:ascii="Times New Roman" w:eastAsia="Times New Roman" w:hAnsi="Times New Roman" w:cs="Times New Roman"/>
          <w:color w:val="auto"/>
          <w:sz w:val="28"/>
          <w:szCs w:val="28"/>
        </w:rPr>
        <w:t>BẢN KÊ KHAI THÔNG TIN VỀ THÀNH VIÊN CỦA NHÀ THẦU LIÊN DANH</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4"/>
        <w:gridCol w:w="6627"/>
      </w:tblGrid>
      <w:tr w:rsidR="00DE4C59" w:rsidRPr="001E7C1F" w14:paraId="624A62DE" w14:textId="77777777">
        <w:trPr>
          <w:jc w:val="center"/>
        </w:trPr>
        <w:tc>
          <w:tcPr>
            <w:tcW w:w="1343" w:type="pct"/>
            <w:tcMar>
              <w:top w:w="72" w:type="dxa"/>
              <w:left w:w="72" w:type="dxa"/>
              <w:bottom w:w="72" w:type="dxa"/>
              <w:right w:w="72" w:type="dxa"/>
            </w:tcMar>
          </w:tcPr>
          <w:p w14:paraId="5C4274DE" w14:textId="77777777" w:rsidR="00DE4C59" w:rsidRPr="001E7C1F" w:rsidRDefault="00000000">
            <w:pPr>
              <w:rPr>
                <w:sz w:val="24"/>
                <w:szCs w:val="28"/>
              </w:rPr>
            </w:pPr>
            <w:r w:rsidRPr="001E7C1F">
              <w:rPr>
                <w:b/>
                <w:sz w:val="24"/>
                <w:szCs w:val="28"/>
              </w:rPr>
              <w:t>1. Tên nhà thầu liên danh</w:t>
            </w:r>
          </w:p>
        </w:tc>
        <w:tc>
          <w:tcPr>
            <w:tcW w:w="3657" w:type="pct"/>
            <w:tcMar>
              <w:top w:w="72" w:type="dxa"/>
              <w:left w:w="72" w:type="dxa"/>
              <w:bottom w:w="72" w:type="dxa"/>
              <w:right w:w="72" w:type="dxa"/>
            </w:tcMar>
          </w:tcPr>
          <w:p w14:paraId="7C8A5777" w14:textId="77777777" w:rsidR="00DE4C59" w:rsidRPr="001E7C1F" w:rsidRDefault="00000000">
            <w:pPr>
              <w:rPr>
                <w:sz w:val="24"/>
                <w:szCs w:val="28"/>
              </w:rPr>
            </w:pPr>
            <w:r w:rsidRPr="001E7C1F">
              <w:rPr>
                <w:sz w:val="24"/>
                <w:szCs w:val="28"/>
              </w:rPr>
              <w:t>___</w:t>
            </w:r>
          </w:p>
        </w:tc>
      </w:tr>
      <w:tr w:rsidR="00DE4C59" w:rsidRPr="001E7C1F" w14:paraId="508D44D9" w14:textId="77777777">
        <w:trPr>
          <w:jc w:val="center"/>
        </w:trPr>
        <w:tc>
          <w:tcPr>
            <w:tcW w:w="1343" w:type="pct"/>
            <w:tcMar>
              <w:top w:w="72" w:type="dxa"/>
              <w:left w:w="72" w:type="dxa"/>
              <w:bottom w:w="72" w:type="dxa"/>
              <w:right w:w="72" w:type="dxa"/>
            </w:tcMar>
          </w:tcPr>
          <w:p w14:paraId="5ABFDB8D" w14:textId="77777777" w:rsidR="00DE4C59" w:rsidRPr="001E7C1F" w:rsidRDefault="00000000">
            <w:pPr>
              <w:rPr>
                <w:sz w:val="24"/>
                <w:szCs w:val="28"/>
              </w:rPr>
            </w:pPr>
            <w:r w:rsidRPr="001E7C1F">
              <w:rPr>
                <w:b/>
                <w:sz w:val="24"/>
                <w:szCs w:val="28"/>
              </w:rPr>
              <w:t>2. Tên thành viên liên danh</w:t>
            </w:r>
          </w:p>
        </w:tc>
        <w:tc>
          <w:tcPr>
            <w:tcW w:w="3657" w:type="pct"/>
            <w:tcMar>
              <w:top w:w="72" w:type="dxa"/>
              <w:left w:w="72" w:type="dxa"/>
              <w:bottom w:w="72" w:type="dxa"/>
              <w:right w:w="72" w:type="dxa"/>
            </w:tcMar>
          </w:tcPr>
          <w:p w14:paraId="0D56A890" w14:textId="77777777" w:rsidR="00DE4C59" w:rsidRPr="001E7C1F" w:rsidRDefault="00000000">
            <w:pPr>
              <w:rPr>
                <w:sz w:val="24"/>
                <w:szCs w:val="28"/>
              </w:rPr>
            </w:pPr>
            <w:r w:rsidRPr="001E7C1F">
              <w:rPr>
                <w:sz w:val="24"/>
                <w:szCs w:val="28"/>
              </w:rPr>
              <w:t>___</w:t>
            </w:r>
          </w:p>
        </w:tc>
      </w:tr>
      <w:tr w:rsidR="00DE4C59" w:rsidRPr="001E7C1F" w14:paraId="4551E4E3" w14:textId="77777777">
        <w:trPr>
          <w:jc w:val="center"/>
        </w:trPr>
        <w:tc>
          <w:tcPr>
            <w:tcW w:w="1343" w:type="pct"/>
            <w:tcMar>
              <w:top w:w="72" w:type="dxa"/>
              <w:left w:w="72" w:type="dxa"/>
              <w:bottom w:w="72" w:type="dxa"/>
              <w:right w:w="72" w:type="dxa"/>
            </w:tcMar>
          </w:tcPr>
          <w:p w14:paraId="56971CEF" w14:textId="77777777" w:rsidR="00DE4C59" w:rsidRPr="001E7C1F" w:rsidRDefault="00000000">
            <w:pPr>
              <w:rPr>
                <w:sz w:val="24"/>
                <w:szCs w:val="28"/>
              </w:rPr>
            </w:pPr>
            <w:r w:rsidRPr="001E7C1F">
              <w:rPr>
                <w:b/>
                <w:sz w:val="24"/>
                <w:szCs w:val="28"/>
              </w:rPr>
              <w:t>3. Quốc gia nơi thành viên liên danh đăng ký thành lập</w:t>
            </w:r>
          </w:p>
        </w:tc>
        <w:tc>
          <w:tcPr>
            <w:tcW w:w="3657" w:type="pct"/>
            <w:tcMar>
              <w:top w:w="72" w:type="dxa"/>
              <w:left w:w="72" w:type="dxa"/>
              <w:bottom w:w="72" w:type="dxa"/>
              <w:right w:w="72" w:type="dxa"/>
            </w:tcMar>
          </w:tcPr>
          <w:p w14:paraId="7E3DF06F" w14:textId="77777777" w:rsidR="00DE4C59" w:rsidRPr="001E7C1F" w:rsidRDefault="00000000">
            <w:pPr>
              <w:rPr>
                <w:sz w:val="24"/>
                <w:szCs w:val="28"/>
              </w:rPr>
            </w:pPr>
            <w:r w:rsidRPr="001E7C1F">
              <w:rPr>
                <w:sz w:val="24"/>
                <w:szCs w:val="28"/>
              </w:rPr>
              <w:t>___</w:t>
            </w:r>
          </w:p>
          <w:p w14:paraId="293DDCF1" w14:textId="77777777" w:rsidR="00DE4C59" w:rsidRPr="001E7C1F" w:rsidRDefault="00000000">
            <w:pPr>
              <w:rPr>
                <w:sz w:val="24"/>
                <w:szCs w:val="28"/>
              </w:rPr>
            </w:pPr>
            <w:r w:rsidRPr="001E7C1F">
              <w:rPr>
                <w:sz w:val="24"/>
                <w:szCs w:val="28"/>
              </w:rPr>
              <w:t>Nơi thành viên liên danh đăng ký kinh doanh, hoạt động: ___</w:t>
            </w:r>
          </w:p>
        </w:tc>
      </w:tr>
      <w:tr w:rsidR="00DE4C59" w:rsidRPr="001E7C1F" w14:paraId="07CF10B0" w14:textId="77777777">
        <w:trPr>
          <w:jc w:val="center"/>
        </w:trPr>
        <w:tc>
          <w:tcPr>
            <w:tcW w:w="1343" w:type="pct"/>
            <w:tcMar>
              <w:top w:w="72" w:type="dxa"/>
              <w:left w:w="72" w:type="dxa"/>
              <w:bottom w:w="72" w:type="dxa"/>
              <w:right w:w="72" w:type="dxa"/>
            </w:tcMar>
          </w:tcPr>
          <w:p w14:paraId="71C6C269" w14:textId="77777777" w:rsidR="00DE4C59" w:rsidRPr="001E7C1F" w:rsidRDefault="00000000">
            <w:pPr>
              <w:rPr>
                <w:sz w:val="24"/>
                <w:szCs w:val="28"/>
              </w:rPr>
            </w:pPr>
            <w:r w:rsidRPr="001E7C1F">
              <w:rPr>
                <w:b/>
                <w:sz w:val="24"/>
                <w:szCs w:val="28"/>
              </w:rPr>
              <w:t>4. Năm thành lập</w:t>
            </w:r>
          </w:p>
        </w:tc>
        <w:tc>
          <w:tcPr>
            <w:tcW w:w="3657" w:type="pct"/>
            <w:tcMar>
              <w:top w:w="72" w:type="dxa"/>
              <w:left w:w="72" w:type="dxa"/>
              <w:bottom w:w="72" w:type="dxa"/>
              <w:right w:w="72" w:type="dxa"/>
            </w:tcMar>
          </w:tcPr>
          <w:p w14:paraId="711D3033" w14:textId="77777777" w:rsidR="00DE4C59" w:rsidRPr="001E7C1F" w:rsidRDefault="00000000">
            <w:pPr>
              <w:rPr>
                <w:sz w:val="24"/>
                <w:szCs w:val="28"/>
              </w:rPr>
            </w:pPr>
            <w:r w:rsidRPr="001E7C1F">
              <w:rPr>
                <w:sz w:val="24"/>
                <w:szCs w:val="28"/>
              </w:rPr>
              <w:t>___</w:t>
            </w:r>
          </w:p>
        </w:tc>
      </w:tr>
      <w:tr w:rsidR="00DE4C59" w:rsidRPr="001E7C1F" w14:paraId="5BB93A31" w14:textId="77777777">
        <w:trPr>
          <w:jc w:val="center"/>
        </w:trPr>
        <w:tc>
          <w:tcPr>
            <w:tcW w:w="1343" w:type="pct"/>
            <w:tcMar>
              <w:top w:w="72" w:type="dxa"/>
              <w:left w:w="72" w:type="dxa"/>
              <w:bottom w:w="72" w:type="dxa"/>
              <w:right w:w="72" w:type="dxa"/>
            </w:tcMar>
          </w:tcPr>
          <w:p w14:paraId="2DBFE2AA" w14:textId="77777777" w:rsidR="00DE4C59" w:rsidRPr="001E7C1F" w:rsidRDefault="00000000">
            <w:pPr>
              <w:rPr>
                <w:sz w:val="24"/>
                <w:szCs w:val="28"/>
              </w:rPr>
            </w:pPr>
            <w:r w:rsidRPr="001E7C1F">
              <w:rPr>
                <w:b/>
                <w:sz w:val="24"/>
                <w:szCs w:val="28"/>
              </w:rPr>
              <w:t>5. Địa chỉ tại quốc gia nơi đăng ký thành lập</w:t>
            </w:r>
          </w:p>
        </w:tc>
        <w:tc>
          <w:tcPr>
            <w:tcW w:w="3657" w:type="pct"/>
            <w:tcMar>
              <w:top w:w="72" w:type="dxa"/>
              <w:left w:w="72" w:type="dxa"/>
              <w:bottom w:w="72" w:type="dxa"/>
              <w:right w:w="72" w:type="dxa"/>
            </w:tcMar>
          </w:tcPr>
          <w:p w14:paraId="35676C79" w14:textId="77777777" w:rsidR="00DE4C59" w:rsidRPr="001E7C1F" w:rsidRDefault="00000000">
            <w:pPr>
              <w:rPr>
                <w:sz w:val="24"/>
                <w:szCs w:val="28"/>
              </w:rPr>
            </w:pPr>
            <w:r w:rsidRPr="001E7C1F">
              <w:rPr>
                <w:sz w:val="24"/>
                <w:szCs w:val="28"/>
              </w:rPr>
              <w:t>___</w:t>
            </w:r>
          </w:p>
        </w:tc>
      </w:tr>
      <w:tr w:rsidR="00DE4C59" w:rsidRPr="001E7C1F" w14:paraId="7F65FA33" w14:textId="77777777">
        <w:trPr>
          <w:jc w:val="center"/>
        </w:trPr>
        <w:tc>
          <w:tcPr>
            <w:tcW w:w="1343" w:type="pct"/>
            <w:tcMar>
              <w:top w:w="72" w:type="dxa"/>
              <w:left w:w="72" w:type="dxa"/>
              <w:bottom w:w="72" w:type="dxa"/>
              <w:right w:w="72" w:type="dxa"/>
            </w:tcMar>
          </w:tcPr>
          <w:p w14:paraId="6BFA5AA4" w14:textId="77777777" w:rsidR="00DE4C59" w:rsidRPr="001E7C1F" w:rsidRDefault="00000000">
            <w:pPr>
              <w:rPr>
                <w:sz w:val="24"/>
                <w:szCs w:val="28"/>
              </w:rPr>
            </w:pPr>
            <w:r w:rsidRPr="001E7C1F">
              <w:rPr>
                <w:b/>
                <w:sz w:val="24"/>
                <w:szCs w:val="28"/>
              </w:rPr>
              <w:t>6. Thông tin về đại diện theo pháp luật của thành viên liên danh</w:t>
            </w:r>
          </w:p>
        </w:tc>
        <w:tc>
          <w:tcPr>
            <w:tcW w:w="3657" w:type="pct"/>
            <w:tcMar>
              <w:top w:w="72" w:type="dxa"/>
              <w:left w:w="72" w:type="dxa"/>
              <w:bottom w:w="72" w:type="dxa"/>
              <w:right w:w="72" w:type="dxa"/>
            </w:tcMar>
          </w:tcPr>
          <w:p w14:paraId="7E74348B" w14:textId="77777777" w:rsidR="00DE4C59" w:rsidRPr="001E7C1F" w:rsidRDefault="00000000">
            <w:pPr>
              <w:rPr>
                <w:sz w:val="24"/>
                <w:szCs w:val="28"/>
              </w:rPr>
            </w:pPr>
            <w:r w:rsidRPr="001E7C1F">
              <w:rPr>
                <w:sz w:val="24"/>
                <w:szCs w:val="28"/>
              </w:rPr>
              <w:t>Tên: ___</w:t>
            </w:r>
          </w:p>
          <w:p w14:paraId="4B10B926" w14:textId="77777777" w:rsidR="00DE4C59" w:rsidRPr="001E7C1F" w:rsidRDefault="00000000">
            <w:pPr>
              <w:rPr>
                <w:sz w:val="24"/>
                <w:szCs w:val="28"/>
              </w:rPr>
            </w:pPr>
            <w:r w:rsidRPr="001E7C1F">
              <w:rPr>
                <w:sz w:val="24"/>
                <w:szCs w:val="28"/>
              </w:rPr>
              <w:t>Địa chỉ: ___</w:t>
            </w:r>
          </w:p>
          <w:p w14:paraId="5B9BBBFF" w14:textId="77777777" w:rsidR="00DE4C59" w:rsidRPr="001E7C1F" w:rsidRDefault="00000000">
            <w:pPr>
              <w:rPr>
                <w:sz w:val="24"/>
                <w:szCs w:val="28"/>
              </w:rPr>
            </w:pPr>
            <w:r w:rsidRPr="001E7C1F">
              <w:rPr>
                <w:sz w:val="24"/>
                <w:szCs w:val="28"/>
              </w:rPr>
              <w:t>Số điện thoại/fax: ___</w:t>
            </w:r>
          </w:p>
          <w:p w14:paraId="008813A3" w14:textId="77777777" w:rsidR="00DE4C59" w:rsidRPr="001E7C1F" w:rsidRDefault="00000000">
            <w:pPr>
              <w:rPr>
                <w:sz w:val="24"/>
                <w:szCs w:val="28"/>
              </w:rPr>
            </w:pPr>
            <w:r w:rsidRPr="001E7C1F">
              <w:rPr>
                <w:sz w:val="24"/>
                <w:szCs w:val="28"/>
              </w:rPr>
              <w:t>Địa chỉ thư điện tử: ___</w:t>
            </w:r>
          </w:p>
        </w:tc>
      </w:tr>
      <w:tr w:rsidR="00DE4C59" w:rsidRPr="001E7C1F" w14:paraId="5C22F1A4" w14:textId="77777777">
        <w:trPr>
          <w:jc w:val="center"/>
        </w:trPr>
        <w:tc>
          <w:tcPr>
            <w:tcW w:w="1343" w:type="pct"/>
            <w:tcMar>
              <w:top w:w="72" w:type="dxa"/>
              <w:left w:w="72" w:type="dxa"/>
              <w:bottom w:w="72" w:type="dxa"/>
              <w:right w:w="72" w:type="dxa"/>
            </w:tcMar>
          </w:tcPr>
          <w:p w14:paraId="063C7A42" w14:textId="77777777" w:rsidR="00DE4C59" w:rsidRPr="001E7C1F" w:rsidRDefault="00000000">
            <w:pPr>
              <w:rPr>
                <w:sz w:val="24"/>
                <w:szCs w:val="28"/>
              </w:rPr>
            </w:pPr>
            <w:r w:rsidRPr="001E7C1F">
              <w:rPr>
                <w:b/>
                <w:sz w:val="24"/>
                <w:szCs w:val="28"/>
              </w:rPr>
              <w:t>7. Tài liệu kèm theo</w:t>
            </w:r>
          </w:p>
        </w:tc>
        <w:tc>
          <w:tcPr>
            <w:tcW w:w="3657" w:type="pct"/>
            <w:tcMar>
              <w:top w:w="72" w:type="dxa"/>
              <w:left w:w="72" w:type="dxa"/>
              <w:bottom w:w="72" w:type="dxa"/>
              <w:right w:w="72" w:type="dxa"/>
            </w:tcMar>
          </w:tcPr>
          <w:p w14:paraId="592ADB11" w14:textId="77777777" w:rsidR="00DE4C59" w:rsidRPr="001E7C1F" w:rsidRDefault="00000000">
            <w:pPr>
              <w:rPr>
                <w:sz w:val="24"/>
                <w:szCs w:val="28"/>
              </w:rPr>
            </w:pPr>
            <w:r w:rsidRPr="001E7C1F">
              <w:rPr>
                <w:sz w:val="24"/>
                <w:szCs w:val="28"/>
              </w:rPr>
              <w:t>Bản sao của một trong các tài liệu sau đây: giấy chứng nhận đăng ký doanh nghiệp, giấy chứng nhận đăng ký hộ kinh doanh, quyết định thành lập hoặc tài liệu có giá trị tương đương do cơ quan có thẩm quyền của nước mà thành viên liên danh đang hoạt động cấp.</w:t>
            </w:r>
          </w:p>
        </w:tc>
      </w:tr>
      <w:tr w:rsidR="00DE4C59" w:rsidRPr="001E7C1F" w14:paraId="00290B8F" w14:textId="77777777">
        <w:trPr>
          <w:jc w:val="center"/>
        </w:trPr>
        <w:tc>
          <w:tcPr>
            <w:tcW w:w="1343" w:type="pct"/>
            <w:tcMar>
              <w:top w:w="72" w:type="dxa"/>
              <w:left w:w="72" w:type="dxa"/>
              <w:bottom w:w="72" w:type="dxa"/>
              <w:right w:w="72" w:type="dxa"/>
            </w:tcMar>
          </w:tcPr>
          <w:p w14:paraId="439D11F2" w14:textId="77777777" w:rsidR="00DE4C59" w:rsidRPr="001E7C1F" w:rsidRDefault="00000000">
            <w:pPr>
              <w:rPr>
                <w:sz w:val="24"/>
                <w:szCs w:val="28"/>
              </w:rPr>
            </w:pPr>
            <w:r w:rsidRPr="001E7C1F">
              <w:rPr>
                <w:b/>
                <w:sz w:val="24"/>
                <w:szCs w:val="28"/>
              </w:rPr>
              <w:t>8. Cơ cấu tổ chức của thành viên liên danh</w:t>
            </w:r>
          </w:p>
        </w:tc>
        <w:tc>
          <w:tcPr>
            <w:tcW w:w="3657" w:type="pct"/>
            <w:tcMar>
              <w:top w:w="72" w:type="dxa"/>
              <w:left w:w="72" w:type="dxa"/>
              <w:bottom w:w="72" w:type="dxa"/>
              <w:right w:w="72" w:type="dxa"/>
            </w:tcMar>
          </w:tcPr>
          <w:p w14:paraId="7BC643EE" w14:textId="77777777" w:rsidR="00DE4C59" w:rsidRPr="001E7C1F" w:rsidRDefault="00000000">
            <w:pPr>
              <w:rPr>
                <w:sz w:val="24"/>
                <w:szCs w:val="28"/>
              </w:rPr>
            </w:pPr>
            <w:r w:rsidRPr="001E7C1F">
              <w:rPr>
                <w:i/>
                <w:sz w:val="24"/>
                <w:szCs w:val="28"/>
              </w:rPr>
              <w:t>[Trình bày sơ bộ cơ cấu tổ chức]</w:t>
            </w:r>
          </w:p>
        </w:tc>
      </w:tr>
    </w:tbl>
    <w:p w14:paraId="41AD176F" w14:textId="77777777" w:rsidR="00DE4C59" w:rsidRPr="001E7C1F" w:rsidRDefault="00000000">
      <w:pPr>
        <w:ind w:left="283"/>
        <w:rPr>
          <w:sz w:val="28"/>
          <w:szCs w:val="28"/>
        </w:rPr>
      </w:pPr>
      <w:r w:rsidRPr="001E7C1F">
        <w:rPr>
          <w:i/>
          <w:sz w:val="28"/>
          <w:szCs w:val="28"/>
        </w:rPr>
        <w:t>Từng thành viên của nhà thầu liên danh phải kê khai theo Mẫu này.</w:t>
      </w:r>
    </w:p>
    <w:p w14:paraId="2868D6CB" w14:textId="77777777" w:rsidR="00DE4C59" w:rsidRPr="001E7C1F" w:rsidRDefault="00000000">
      <w:pPr>
        <w:spacing w:before="0" w:after="0"/>
      </w:pPr>
      <w:r w:rsidRPr="001E7C1F">
        <w:br w:type="page"/>
      </w:r>
    </w:p>
    <w:p w14:paraId="5904E6F6" w14:textId="77777777" w:rsidR="00DE4C59" w:rsidRPr="001E7C1F" w:rsidRDefault="00000000">
      <w:pPr>
        <w:pStyle w:val="Heading1"/>
        <w:jc w:val="right"/>
        <w:rPr>
          <w:rFonts w:ascii="Times New Roman" w:hAnsi="Times New Roman" w:cs="Times New Roman"/>
          <w:color w:val="auto"/>
          <w:sz w:val="28"/>
        </w:rPr>
      </w:pPr>
      <w:r w:rsidRPr="001E7C1F">
        <w:rPr>
          <w:rFonts w:ascii="Times New Roman" w:eastAsia="Times New Roman" w:hAnsi="Times New Roman" w:cs="Times New Roman"/>
          <w:color w:val="auto"/>
          <w:sz w:val="28"/>
        </w:rPr>
        <w:lastRenderedPageBreak/>
        <w:t>MẪU SỐ 05</w:t>
      </w:r>
    </w:p>
    <w:p w14:paraId="2C1D5491" w14:textId="77777777" w:rsidR="00DE4C59" w:rsidRPr="001E7C1F" w:rsidRDefault="00000000">
      <w:pPr>
        <w:pStyle w:val="Heading2"/>
        <w:jc w:val="center"/>
        <w:rPr>
          <w:rFonts w:ascii="Times New Roman" w:hAnsi="Times New Roman" w:cs="Times New Roman"/>
          <w:color w:val="auto"/>
          <w:sz w:val="28"/>
        </w:rPr>
      </w:pPr>
      <w:r w:rsidRPr="001E7C1F">
        <w:rPr>
          <w:rFonts w:ascii="Times New Roman" w:eastAsia="Times New Roman" w:hAnsi="Times New Roman" w:cs="Times New Roman"/>
          <w:color w:val="auto"/>
          <w:sz w:val="28"/>
        </w:rPr>
        <w:t>HỢP ĐỒNG TƯƠNG TỰ DO NHÀ THẦU THỰC HIỆN</w:t>
      </w:r>
    </w:p>
    <w:p w14:paraId="7C421969" w14:textId="77777777" w:rsidR="00DE4C59" w:rsidRPr="001E7C1F" w:rsidRDefault="00000000">
      <w:pPr>
        <w:rPr>
          <w:sz w:val="28"/>
        </w:rPr>
      </w:pPr>
      <w:r w:rsidRPr="001E7C1F">
        <w:rPr>
          <w:sz w:val="28"/>
        </w:rPr>
        <w:t xml:space="preserve">Tên nhà thầu:_____ </w:t>
      </w:r>
      <w:r w:rsidRPr="001E7C1F">
        <w:rPr>
          <w:i/>
          <w:sz w:val="28"/>
        </w:rPr>
        <w:t>[ghi tên đầy đủ của nhà thầu]</w:t>
      </w:r>
    </w:p>
    <w:p w14:paraId="0ED5D014" w14:textId="77777777" w:rsidR="00DE4C59" w:rsidRPr="001E7C1F" w:rsidRDefault="00000000">
      <w:pPr>
        <w:rPr>
          <w:sz w:val="28"/>
        </w:rPr>
      </w:pPr>
      <w:r w:rsidRPr="001E7C1F">
        <w:rPr>
          <w:sz w:val="28"/>
        </w:rPr>
        <w:t>Đối với mỗi hợp đồng tương tự, nhà thầu kê khai các thông tin sau đây: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4"/>
        <w:gridCol w:w="6627"/>
      </w:tblGrid>
      <w:tr w:rsidR="00DE4C59" w:rsidRPr="001E7C1F" w14:paraId="08BE5AAD" w14:textId="77777777">
        <w:trPr>
          <w:jc w:val="center"/>
        </w:trPr>
        <w:tc>
          <w:tcPr>
            <w:tcW w:w="1343" w:type="pct"/>
            <w:tcMar>
              <w:top w:w="72" w:type="dxa"/>
              <w:left w:w="72" w:type="dxa"/>
              <w:bottom w:w="72" w:type="dxa"/>
              <w:right w:w="72" w:type="dxa"/>
            </w:tcMar>
          </w:tcPr>
          <w:p w14:paraId="3B9C375A" w14:textId="77777777" w:rsidR="00DE4C59" w:rsidRPr="001E7C1F" w:rsidRDefault="00000000">
            <w:pPr>
              <w:rPr>
                <w:sz w:val="24"/>
              </w:rPr>
            </w:pPr>
            <w:r w:rsidRPr="001E7C1F">
              <w:rPr>
                <w:b/>
                <w:sz w:val="24"/>
              </w:rPr>
              <w:t>Tên và số hợp đồng</w:t>
            </w:r>
          </w:p>
        </w:tc>
        <w:tc>
          <w:tcPr>
            <w:tcW w:w="3657" w:type="pct"/>
            <w:tcMar>
              <w:top w:w="72" w:type="dxa"/>
              <w:left w:w="72" w:type="dxa"/>
              <w:bottom w:w="72" w:type="dxa"/>
              <w:right w:w="72" w:type="dxa"/>
            </w:tcMar>
          </w:tcPr>
          <w:p w14:paraId="7304585A" w14:textId="77777777" w:rsidR="00DE4C59" w:rsidRPr="001E7C1F" w:rsidRDefault="00000000">
            <w:pPr>
              <w:rPr>
                <w:sz w:val="24"/>
              </w:rPr>
            </w:pPr>
            <w:r w:rsidRPr="001E7C1F">
              <w:rPr>
                <w:sz w:val="24"/>
              </w:rPr>
              <w:t>___</w:t>
            </w:r>
          </w:p>
        </w:tc>
      </w:tr>
      <w:tr w:rsidR="00DE4C59" w:rsidRPr="001E7C1F" w14:paraId="5ABBF703" w14:textId="77777777">
        <w:trPr>
          <w:jc w:val="center"/>
        </w:trPr>
        <w:tc>
          <w:tcPr>
            <w:tcW w:w="1343" w:type="pct"/>
            <w:tcMar>
              <w:top w:w="72" w:type="dxa"/>
              <w:left w:w="72" w:type="dxa"/>
              <w:bottom w:w="72" w:type="dxa"/>
              <w:right w:w="72" w:type="dxa"/>
            </w:tcMar>
          </w:tcPr>
          <w:p w14:paraId="09A95A92" w14:textId="77777777" w:rsidR="00DE4C59" w:rsidRPr="001E7C1F" w:rsidRDefault="00000000">
            <w:pPr>
              <w:rPr>
                <w:sz w:val="24"/>
              </w:rPr>
            </w:pPr>
            <w:r w:rsidRPr="001E7C1F">
              <w:rPr>
                <w:b/>
                <w:sz w:val="24"/>
              </w:rPr>
              <w:t>Ngày ký hợp đồng</w:t>
            </w:r>
          </w:p>
        </w:tc>
        <w:tc>
          <w:tcPr>
            <w:tcW w:w="3657" w:type="pct"/>
            <w:tcMar>
              <w:top w:w="72" w:type="dxa"/>
              <w:left w:w="72" w:type="dxa"/>
              <w:bottom w:w="72" w:type="dxa"/>
              <w:right w:w="72" w:type="dxa"/>
            </w:tcMar>
          </w:tcPr>
          <w:p w14:paraId="41043D99" w14:textId="77777777" w:rsidR="00DE4C59" w:rsidRPr="001E7C1F" w:rsidRDefault="00000000">
            <w:pPr>
              <w:rPr>
                <w:sz w:val="24"/>
              </w:rPr>
            </w:pPr>
            <w:r w:rsidRPr="001E7C1F">
              <w:rPr>
                <w:sz w:val="24"/>
              </w:rPr>
              <w:t>___</w:t>
            </w:r>
          </w:p>
        </w:tc>
      </w:tr>
      <w:tr w:rsidR="00DE4C59" w:rsidRPr="001E7C1F" w14:paraId="4AECDFA1" w14:textId="77777777">
        <w:trPr>
          <w:jc w:val="center"/>
        </w:trPr>
        <w:tc>
          <w:tcPr>
            <w:tcW w:w="1343" w:type="pct"/>
            <w:tcMar>
              <w:top w:w="72" w:type="dxa"/>
              <w:left w:w="72" w:type="dxa"/>
              <w:bottom w:w="72" w:type="dxa"/>
              <w:right w:w="72" w:type="dxa"/>
            </w:tcMar>
          </w:tcPr>
          <w:p w14:paraId="78002586" w14:textId="77777777" w:rsidR="00DE4C59" w:rsidRPr="001E7C1F" w:rsidRDefault="00000000">
            <w:pPr>
              <w:rPr>
                <w:sz w:val="24"/>
              </w:rPr>
            </w:pPr>
            <w:r w:rsidRPr="001E7C1F">
              <w:rPr>
                <w:b/>
                <w:sz w:val="24"/>
              </w:rPr>
              <w:t>Ngày hoàn thành</w:t>
            </w:r>
          </w:p>
        </w:tc>
        <w:tc>
          <w:tcPr>
            <w:tcW w:w="3657" w:type="pct"/>
            <w:tcMar>
              <w:top w:w="72" w:type="dxa"/>
              <w:left w:w="72" w:type="dxa"/>
              <w:bottom w:w="72" w:type="dxa"/>
              <w:right w:w="72" w:type="dxa"/>
            </w:tcMar>
          </w:tcPr>
          <w:p w14:paraId="38AC740D" w14:textId="77777777" w:rsidR="00DE4C59" w:rsidRPr="001E7C1F" w:rsidRDefault="00000000">
            <w:pPr>
              <w:rPr>
                <w:sz w:val="24"/>
              </w:rPr>
            </w:pPr>
            <w:r w:rsidRPr="001E7C1F">
              <w:rPr>
                <w:sz w:val="24"/>
              </w:rPr>
              <w:t>___</w:t>
            </w:r>
          </w:p>
        </w:tc>
      </w:tr>
      <w:tr w:rsidR="00DE4C59" w:rsidRPr="001E7C1F" w14:paraId="209362BD" w14:textId="77777777">
        <w:trPr>
          <w:jc w:val="center"/>
        </w:trPr>
        <w:tc>
          <w:tcPr>
            <w:tcW w:w="1343" w:type="pct"/>
            <w:tcMar>
              <w:top w:w="72" w:type="dxa"/>
              <w:left w:w="72" w:type="dxa"/>
              <w:bottom w:w="72" w:type="dxa"/>
              <w:right w:w="72" w:type="dxa"/>
            </w:tcMar>
          </w:tcPr>
          <w:p w14:paraId="7C4BF335" w14:textId="77777777" w:rsidR="00DE4C59" w:rsidRPr="001E7C1F" w:rsidRDefault="00000000">
            <w:pPr>
              <w:rPr>
                <w:sz w:val="24"/>
              </w:rPr>
            </w:pPr>
            <w:r w:rsidRPr="001E7C1F">
              <w:rPr>
                <w:b/>
                <w:sz w:val="24"/>
              </w:rPr>
              <w:t>Giá hợp đồng</w:t>
            </w:r>
          </w:p>
        </w:tc>
        <w:tc>
          <w:tcPr>
            <w:tcW w:w="3657" w:type="pct"/>
            <w:tcMar>
              <w:top w:w="72" w:type="dxa"/>
              <w:left w:w="72" w:type="dxa"/>
              <w:bottom w:w="72" w:type="dxa"/>
              <w:right w:w="72" w:type="dxa"/>
            </w:tcMar>
          </w:tcPr>
          <w:p w14:paraId="08BE42A6" w14:textId="77777777" w:rsidR="00DE4C59" w:rsidRPr="001E7C1F" w:rsidRDefault="00000000">
            <w:pPr>
              <w:rPr>
                <w:sz w:val="24"/>
              </w:rPr>
            </w:pPr>
            <w:r w:rsidRPr="001E7C1F">
              <w:rPr>
                <w:i/>
                <w:sz w:val="24"/>
              </w:rPr>
              <w:t>[ghi tổng giá hợp đồng theo số tiền và đồng tiền đã ký]</w:t>
            </w:r>
          </w:p>
          <w:p w14:paraId="060FA0AB" w14:textId="77777777" w:rsidR="00DE4C59" w:rsidRPr="001E7C1F" w:rsidRDefault="00000000">
            <w:pPr>
              <w:rPr>
                <w:sz w:val="24"/>
              </w:rPr>
            </w:pPr>
            <w:r w:rsidRPr="001E7C1F">
              <w:rPr>
                <w:sz w:val="24"/>
              </w:rPr>
              <w:t xml:space="preserve">Tương đương ____ </w:t>
            </w:r>
            <w:r w:rsidRPr="001E7C1F">
              <w:rPr>
                <w:i/>
                <w:sz w:val="24"/>
              </w:rPr>
              <w:t>[ghi số tiền và đồng tiền phù hợp]</w:t>
            </w:r>
          </w:p>
        </w:tc>
      </w:tr>
      <w:tr w:rsidR="00DE4C59" w:rsidRPr="001E7C1F" w14:paraId="386687F7" w14:textId="77777777">
        <w:trPr>
          <w:jc w:val="center"/>
        </w:trPr>
        <w:tc>
          <w:tcPr>
            <w:tcW w:w="1343" w:type="pct"/>
            <w:tcMar>
              <w:top w:w="72" w:type="dxa"/>
              <w:left w:w="72" w:type="dxa"/>
              <w:bottom w:w="72" w:type="dxa"/>
              <w:right w:w="72" w:type="dxa"/>
            </w:tcMar>
          </w:tcPr>
          <w:p w14:paraId="513FC35A" w14:textId="77777777" w:rsidR="00DE4C59" w:rsidRPr="001E7C1F" w:rsidRDefault="00000000">
            <w:pPr>
              <w:rPr>
                <w:sz w:val="24"/>
              </w:rPr>
            </w:pPr>
            <w:r w:rsidRPr="001E7C1F">
              <w:rPr>
                <w:b/>
                <w:sz w:val="24"/>
              </w:rPr>
              <w:t>Trường hợp là thành viên liên danh hoặc nhà thầu phụ</w:t>
            </w:r>
          </w:p>
        </w:tc>
        <w:tc>
          <w:tcPr>
            <w:tcW w:w="3657" w:type="pct"/>
            <w:tcMar>
              <w:top w:w="72" w:type="dxa"/>
              <w:left w:w="72" w:type="dxa"/>
              <w:bottom w:w="72" w:type="dxa"/>
              <w:right w:w="72" w:type="dxa"/>
            </w:tcMar>
          </w:tcPr>
          <w:p w14:paraId="1636339B" w14:textId="77777777" w:rsidR="00DE4C59" w:rsidRPr="001E7C1F" w:rsidRDefault="00000000">
            <w:pPr>
              <w:rPr>
                <w:sz w:val="24"/>
              </w:rPr>
            </w:pPr>
            <w:r w:rsidRPr="001E7C1F">
              <w:rPr>
                <w:i/>
                <w:sz w:val="24"/>
              </w:rPr>
              <w:t>[ghi tóm tắt phần công việc đảm nhận và giá trị phần hợp đồng mà nhà thầu đảm nhận]</w:t>
            </w:r>
          </w:p>
        </w:tc>
      </w:tr>
      <w:tr w:rsidR="00DE4C59" w:rsidRPr="001E7C1F" w14:paraId="7565BF6E" w14:textId="77777777">
        <w:trPr>
          <w:jc w:val="center"/>
        </w:trPr>
        <w:tc>
          <w:tcPr>
            <w:tcW w:w="1343" w:type="pct"/>
            <w:tcMar>
              <w:top w:w="72" w:type="dxa"/>
              <w:left w:w="72" w:type="dxa"/>
              <w:bottom w:w="72" w:type="dxa"/>
              <w:right w:w="72" w:type="dxa"/>
            </w:tcMar>
          </w:tcPr>
          <w:p w14:paraId="507AF395" w14:textId="77777777" w:rsidR="00DE4C59" w:rsidRPr="001E7C1F" w:rsidRDefault="00000000">
            <w:pPr>
              <w:rPr>
                <w:sz w:val="24"/>
              </w:rPr>
            </w:pPr>
            <w:r w:rsidRPr="001E7C1F">
              <w:rPr>
                <w:b/>
                <w:sz w:val="24"/>
              </w:rPr>
              <w:t>Tên dự án/gói thầu</w:t>
            </w:r>
          </w:p>
        </w:tc>
        <w:tc>
          <w:tcPr>
            <w:tcW w:w="3657" w:type="pct"/>
            <w:tcMar>
              <w:top w:w="72" w:type="dxa"/>
              <w:left w:w="72" w:type="dxa"/>
              <w:bottom w:w="72" w:type="dxa"/>
              <w:right w:w="72" w:type="dxa"/>
            </w:tcMar>
          </w:tcPr>
          <w:p w14:paraId="17DF87B4" w14:textId="77777777" w:rsidR="00DE4C59" w:rsidRPr="001E7C1F" w:rsidRDefault="00000000">
            <w:pPr>
              <w:rPr>
                <w:sz w:val="24"/>
              </w:rPr>
            </w:pPr>
            <w:r w:rsidRPr="001E7C1F">
              <w:rPr>
                <w:sz w:val="24"/>
              </w:rPr>
              <w:t>___</w:t>
            </w:r>
          </w:p>
        </w:tc>
      </w:tr>
      <w:tr w:rsidR="00DE4C59" w:rsidRPr="001E7C1F" w14:paraId="59E7C749" w14:textId="77777777">
        <w:trPr>
          <w:jc w:val="center"/>
        </w:trPr>
        <w:tc>
          <w:tcPr>
            <w:tcW w:w="1343" w:type="pct"/>
            <w:tcMar>
              <w:top w:w="72" w:type="dxa"/>
              <w:left w:w="72" w:type="dxa"/>
              <w:bottom w:w="72" w:type="dxa"/>
              <w:right w:w="72" w:type="dxa"/>
            </w:tcMar>
          </w:tcPr>
          <w:p w14:paraId="5B6DE442" w14:textId="77777777" w:rsidR="00DE4C59" w:rsidRPr="001E7C1F" w:rsidRDefault="00000000">
            <w:pPr>
              <w:rPr>
                <w:sz w:val="24"/>
              </w:rPr>
            </w:pPr>
            <w:r w:rsidRPr="001E7C1F">
              <w:rPr>
                <w:b/>
                <w:sz w:val="24"/>
              </w:rPr>
              <w:t>Tên Chủ đầu tư trong hợp đồng đang kê khai</w:t>
            </w:r>
          </w:p>
        </w:tc>
        <w:tc>
          <w:tcPr>
            <w:tcW w:w="3657" w:type="pct"/>
            <w:tcMar>
              <w:top w:w="72" w:type="dxa"/>
              <w:left w:w="72" w:type="dxa"/>
              <w:bottom w:w="72" w:type="dxa"/>
              <w:right w:w="72" w:type="dxa"/>
            </w:tcMar>
          </w:tcPr>
          <w:p w14:paraId="21DA9736" w14:textId="77777777" w:rsidR="00DE4C59" w:rsidRPr="001E7C1F" w:rsidRDefault="00000000">
            <w:pPr>
              <w:rPr>
                <w:sz w:val="24"/>
              </w:rPr>
            </w:pPr>
            <w:r w:rsidRPr="001E7C1F">
              <w:rPr>
                <w:sz w:val="24"/>
              </w:rPr>
              <w:t>___</w:t>
            </w:r>
          </w:p>
        </w:tc>
      </w:tr>
      <w:tr w:rsidR="00DE4C59" w:rsidRPr="001E7C1F" w14:paraId="4C4D03E5" w14:textId="77777777">
        <w:trPr>
          <w:jc w:val="center"/>
        </w:trPr>
        <w:tc>
          <w:tcPr>
            <w:tcW w:w="1343" w:type="pct"/>
            <w:tcMar>
              <w:top w:w="72" w:type="dxa"/>
              <w:left w:w="72" w:type="dxa"/>
              <w:bottom w:w="72" w:type="dxa"/>
              <w:right w:w="72" w:type="dxa"/>
            </w:tcMar>
          </w:tcPr>
          <w:p w14:paraId="2BD51F1A" w14:textId="77777777" w:rsidR="00DE4C59" w:rsidRPr="001E7C1F" w:rsidRDefault="00000000">
            <w:pPr>
              <w:rPr>
                <w:sz w:val="24"/>
              </w:rPr>
            </w:pPr>
            <w:r w:rsidRPr="001E7C1F">
              <w:rPr>
                <w:b/>
                <w:sz w:val="24"/>
              </w:rPr>
              <w:t>Địa chỉ, điện thoại/fax, e-mail của Chủ đầu tư</w:t>
            </w:r>
          </w:p>
        </w:tc>
        <w:tc>
          <w:tcPr>
            <w:tcW w:w="3657" w:type="pct"/>
            <w:tcMar>
              <w:top w:w="72" w:type="dxa"/>
              <w:left w:w="72" w:type="dxa"/>
              <w:bottom w:w="72" w:type="dxa"/>
              <w:right w:w="72" w:type="dxa"/>
            </w:tcMar>
          </w:tcPr>
          <w:p w14:paraId="2A16EB48" w14:textId="77777777" w:rsidR="00DE4C59" w:rsidRPr="001E7C1F" w:rsidRDefault="00000000">
            <w:pPr>
              <w:rPr>
                <w:sz w:val="24"/>
              </w:rPr>
            </w:pPr>
            <w:r w:rsidRPr="001E7C1F">
              <w:rPr>
                <w:sz w:val="24"/>
              </w:rPr>
              <w:t>___</w:t>
            </w:r>
          </w:p>
        </w:tc>
      </w:tr>
      <w:tr w:rsidR="00DE4C59" w:rsidRPr="001E7C1F" w14:paraId="393B8527" w14:textId="77777777">
        <w:trPr>
          <w:jc w:val="center"/>
        </w:trPr>
        <w:tc>
          <w:tcPr>
            <w:tcW w:w="1343" w:type="pct"/>
            <w:tcMar>
              <w:top w:w="72" w:type="dxa"/>
              <w:left w:w="72" w:type="dxa"/>
              <w:bottom w:w="72" w:type="dxa"/>
              <w:right w:w="72" w:type="dxa"/>
            </w:tcMar>
          </w:tcPr>
          <w:p w14:paraId="419B40C2" w14:textId="77777777" w:rsidR="00DE4C59" w:rsidRPr="001E7C1F" w:rsidRDefault="00000000">
            <w:pPr>
              <w:rPr>
                <w:sz w:val="24"/>
              </w:rPr>
            </w:pPr>
            <w:r w:rsidRPr="001E7C1F">
              <w:rPr>
                <w:b/>
                <w:sz w:val="24"/>
              </w:rPr>
              <w:t>Mô tả tính chất tương tự</w:t>
            </w:r>
          </w:p>
        </w:tc>
        <w:tc>
          <w:tcPr>
            <w:tcW w:w="3657" w:type="pct"/>
            <w:tcMar>
              <w:top w:w="72" w:type="dxa"/>
              <w:left w:w="72" w:type="dxa"/>
              <w:bottom w:w="72" w:type="dxa"/>
              <w:right w:w="72" w:type="dxa"/>
            </w:tcMar>
          </w:tcPr>
          <w:p w14:paraId="7C1020C6" w14:textId="77777777" w:rsidR="00DE4C59" w:rsidRPr="001E7C1F" w:rsidRDefault="00000000">
            <w:pPr>
              <w:rPr>
                <w:sz w:val="24"/>
              </w:rPr>
            </w:pPr>
            <w:r w:rsidRPr="001E7C1F">
              <w:rPr>
                <w:sz w:val="24"/>
              </w:rPr>
              <w:t>1. Loại dịch vụ: ___</w:t>
            </w:r>
          </w:p>
          <w:p w14:paraId="11C64504" w14:textId="77777777" w:rsidR="00DE4C59" w:rsidRPr="001E7C1F" w:rsidRDefault="00000000">
            <w:pPr>
              <w:rPr>
                <w:sz w:val="24"/>
              </w:rPr>
            </w:pPr>
            <w:r w:rsidRPr="001E7C1F">
              <w:rPr>
                <w:sz w:val="24"/>
              </w:rPr>
              <w:t>2. Giá trị hợp đồng đã thực hiện: ___</w:t>
            </w:r>
          </w:p>
          <w:p w14:paraId="7E52724E" w14:textId="77777777" w:rsidR="00DE4C59" w:rsidRPr="001E7C1F" w:rsidRDefault="00000000">
            <w:pPr>
              <w:rPr>
                <w:sz w:val="24"/>
              </w:rPr>
            </w:pPr>
            <w:r w:rsidRPr="001E7C1F">
              <w:rPr>
                <w:sz w:val="24"/>
              </w:rPr>
              <w:t>3. Quy mô thực hiện: ___</w:t>
            </w:r>
          </w:p>
          <w:p w14:paraId="3BF821F5" w14:textId="77777777" w:rsidR="00DE4C59" w:rsidRPr="001E7C1F" w:rsidRDefault="00000000">
            <w:pPr>
              <w:rPr>
                <w:sz w:val="24"/>
              </w:rPr>
            </w:pPr>
            <w:r w:rsidRPr="001E7C1F">
              <w:rPr>
                <w:sz w:val="24"/>
              </w:rPr>
              <w:t>4. Các đặc tính khác: ___</w:t>
            </w:r>
          </w:p>
        </w:tc>
      </w:tr>
    </w:tbl>
    <w:p w14:paraId="3B6FF825" w14:textId="77777777" w:rsidR="00DE4C59" w:rsidRPr="001E7C1F" w:rsidRDefault="00000000">
      <w:pPr>
        <w:ind w:left="283" w:firstLine="437"/>
        <w:jc w:val="both"/>
        <w:rPr>
          <w:sz w:val="28"/>
        </w:rPr>
      </w:pPr>
      <w:r w:rsidRPr="001E7C1F">
        <w:rPr>
          <w:i/>
          <w:sz w:val="28"/>
        </w:rPr>
        <w:t>Nhà thầu gửi kèm theo bản chụp các văn bản, tài liệu liên quan đến hợp đồng như xác nhận của Chủ đầu tư, biên bản nghiệm thu, thanh lý hợp đồng hoặc tài liệu tương đương. Trường hợp liên danh, từng thành viên liên danh kê khai theo Mẫu này.</w:t>
      </w:r>
    </w:p>
    <w:p w14:paraId="518F6826" w14:textId="77777777" w:rsidR="00DE4C59" w:rsidRPr="001E7C1F" w:rsidRDefault="00000000">
      <w:pPr>
        <w:spacing w:before="0" w:after="0"/>
      </w:pPr>
      <w:r w:rsidRPr="001E7C1F">
        <w:br w:type="page"/>
      </w:r>
    </w:p>
    <w:p w14:paraId="059B694D" w14:textId="77777777" w:rsidR="00DE4C59" w:rsidRPr="001E7C1F" w:rsidRDefault="00000000">
      <w:pPr>
        <w:pStyle w:val="Heading1"/>
        <w:jc w:val="right"/>
        <w:rPr>
          <w:rFonts w:ascii="Times New Roman" w:hAnsi="Times New Roman" w:cs="Times New Roman"/>
          <w:color w:val="auto"/>
          <w:sz w:val="28"/>
        </w:rPr>
      </w:pPr>
      <w:r w:rsidRPr="001E7C1F">
        <w:rPr>
          <w:rFonts w:ascii="Times New Roman" w:eastAsia="Times New Roman" w:hAnsi="Times New Roman" w:cs="Times New Roman"/>
          <w:color w:val="auto"/>
          <w:sz w:val="28"/>
        </w:rPr>
        <w:lastRenderedPageBreak/>
        <w:t>MẪU SỐ 06</w:t>
      </w:r>
    </w:p>
    <w:p w14:paraId="36236D3D" w14:textId="77777777" w:rsidR="00DE4C59" w:rsidRPr="001E7C1F" w:rsidRDefault="00000000">
      <w:pPr>
        <w:pStyle w:val="Heading2"/>
        <w:jc w:val="center"/>
        <w:rPr>
          <w:rFonts w:ascii="Times New Roman" w:hAnsi="Times New Roman" w:cs="Times New Roman"/>
          <w:color w:val="auto"/>
          <w:sz w:val="28"/>
        </w:rPr>
      </w:pPr>
      <w:r w:rsidRPr="001E7C1F">
        <w:rPr>
          <w:rFonts w:ascii="Times New Roman" w:eastAsia="Times New Roman" w:hAnsi="Times New Roman" w:cs="Times New Roman"/>
          <w:color w:val="auto"/>
          <w:sz w:val="28"/>
        </w:rPr>
        <w:t>BẢNG ĐỀ XUẤT NHÂN SỰ CHỦ CHỐT</w:t>
      </w:r>
    </w:p>
    <w:p w14:paraId="082294D4" w14:textId="77777777" w:rsidR="00DE4C59" w:rsidRPr="001E7C1F" w:rsidRDefault="00000000">
      <w:pPr>
        <w:ind w:firstLine="720"/>
        <w:jc w:val="both"/>
        <w:rPr>
          <w:sz w:val="28"/>
        </w:rPr>
      </w:pPr>
      <w:r w:rsidRPr="001E7C1F">
        <w:rPr>
          <w:sz w:val="28"/>
        </w:rPr>
        <w:t>Nhà thầu kê khai nhân sự chủ chốt theo yêu cầu tại Mục 2.2 Chương III và chứng minh khả năng sẵn sàng huy động các nhân sự này để tham gia thực hiện gói thầu.</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4229"/>
        <w:gridCol w:w="4228"/>
      </w:tblGrid>
      <w:tr w:rsidR="00DE4C59" w:rsidRPr="001E7C1F" w14:paraId="4F1A3012" w14:textId="77777777">
        <w:trPr>
          <w:tblHeader/>
          <w:jc w:val="center"/>
        </w:trPr>
        <w:tc>
          <w:tcPr>
            <w:tcW w:w="333" w:type="pct"/>
            <w:tcMar>
              <w:top w:w="72" w:type="dxa"/>
              <w:left w:w="72" w:type="dxa"/>
              <w:bottom w:w="72" w:type="dxa"/>
              <w:right w:w="72" w:type="dxa"/>
            </w:tcMar>
          </w:tcPr>
          <w:p w14:paraId="31B4506C" w14:textId="77777777" w:rsidR="00DE4C59" w:rsidRPr="001E7C1F" w:rsidRDefault="00000000">
            <w:pPr>
              <w:jc w:val="center"/>
              <w:rPr>
                <w:sz w:val="24"/>
              </w:rPr>
            </w:pPr>
            <w:r w:rsidRPr="001E7C1F">
              <w:rPr>
                <w:b/>
                <w:sz w:val="24"/>
              </w:rPr>
              <w:t>STT</w:t>
            </w:r>
          </w:p>
        </w:tc>
        <w:tc>
          <w:tcPr>
            <w:tcW w:w="2333" w:type="pct"/>
            <w:tcMar>
              <w:top w:w="72" w:type="dxa"/>
              <w:left w:w="72" w:type="dxa"/>
              <w:bottom w:w="72" w:type="dxa"/>
              <w:right w:w="72" w:type="dxa"/>
            </w:tcMar>
          </w:tcPr>
          <w:p w14:paraId="6D7E1D0B" w14:textId="77777777" w:rsidR="00DE4C59" w:rsidRPr="001E7C1F" w:rsidRDefault="00000000">
            <w:pPr>
              <w:jc w:val="center"/>
              <w:rPr>
                <w:sz w:val="24"/>
              </w:rPr>
            </w:pPr>
            <w:r w:rsidRPr="001E7C1F">
              <w:rPr>
                <w:b/>
                <w:sz w:val="24"/>
              </w:rPr>
              <w:t>Họ và tên</w:t>
            </w:r>
          </w:p>
        </w:tc>
        <w:tc>
          <w:tcPr>
            <w:tcW w:w="2333" w:type="pct"/>
            <w:tcMar>
              <w:top w:w="72" w:type="dxa"/>
              <w:left w:w="72" w:type="dxa"/>
              <w:bottom w:w="72" w:type="dxa"/>
              <w:right w:w="72" w:type="dxa"/>
            </w:tcMar>
          </w:tcPr>
          <w:p w14:paraId="1A2D18B9" w14:textId="77777777" w:rsidR="00DE4C59" w:rsidRPr="001E7C1F" w:rsidRDefault="00000000">
            <w:pPr>
              <w:jc w:val="center"/>
              <w:rPr>
                <w:sz w:val="24"/>
              </w:rPr>
            </w:pPr>
            <w:r w:rsidRPr="001E7C1F">
              <w:rPr>
                <w:b/>
                <w:sz w:val="24"/>
              </w:rPr>
              <w:t>Vị trí công việc</w:t>
            </w:r>
          </w:p>
        </w:tc>
      </w:tr>
      <w:tr w:rsidR="00DE4C59" w:rsidRPr="001E7C1F" w14:paraId="7E4E8AA8" w14:textId="77777777">
        <w:trPr>
          <w:jc w:val="center"/>
        </w:trPr>
        <w:tc>
          <w:tcPr>
            <w:tcW w:w="333" w:type="pct"/>
            <w:tcMar>
              <w:top w:w="72" w:type="dxa"/>
              <w:left w:w="72" w:type="dxa"/>
              <w:bottom w:w="72" w:type="dxa"/>
              <w:right w:w="72" w:type="dxa"/>
            </w:tcMar>
          </w:tcPr>
          <w:p w14:paraId="3AB30B97" w14:textId="77777777" w:rsidR="00DE4C59" w:rsidRPr="001E7C1F" w:rsidRDefault="00000000">
            <w:pPr>
              <w:rPr>
                <w:sz w:val="24"/>
              </w:rPr>
            </w:pPr>
            <w:r w:rsidRPr="001E7C1F">
              <w:rPr>
                <w:sz w:val="24"/>
              </w:rPr>
              <w:t>1</w:t>
            </w:r>
          </w:p>
        </w:tc>
        <w:tc>
          <w:tcPr>
            <w:tcW w:w="2333" w:type="pct"/>
            <w:tcMar>
              <w:top w:w="72" w:type="dxa"/>
              <w:left w:w="72" w:type="dxa"/>
              <w:bottom w:w="72" w:type="dxa"/>
              <w:right w:w="72" w:type="dxa"/>
            </w:tcMar>
          </w:tcPr>
          <w:p w14:paraId="01D06CA9" w14:textId="77777777" w:rsidR="00DE4C59" w:rsidRPr="001E7C1F" w:rsidRDefault="00DE4C59">
            <w:pPr>
              <w:spacing w:before="0" w:after="0"/>
            </w:pPr>
          </w:p>
        </w:tc>
        <w:tc>
          <w:tcPr>
            <w:tcW w:w="2333" w:type="pct"/>
            <w:tcMar>
              <w:top w:w="72" w:type="dxa"/>
              <w:left w:w="72" w:type="dxa"/>
              <w:bottom w:w="72" w:type="dxa"/>
              <w:right w:w="72" w:type="dxa"/>
            </w:tcMar>
          </w:tcPr>
          <w:p w14:paraId="33E549D7" w14:textId="77777777" w:rsidR="00DE4C59" w:rsidRPr="001E7C1F" w:rsidRDefault="00DE4C59">
            <w:pPr>
              <w:spacing w:before="0" w:after="0"/>
            </w:pPr>
          </w:p>
        </w:tc>
      </w:tr>
      <w:tr w:rsidR="00DE4C59" w:rsidRPr="001E7C1F" w14:paraId="083987E6" w14:textId="77777777">
        <w:trPr>
          <w:jc w:val="center"/>
        </w:trPr>
        <w:tc>
          <w:tcPr>
            <w:tcW w:w="333" w:type="pct"/>
            <w:tcMar>
              <w:top w:w="72" w:type="dxa"/>
              <w:left w:w="72" w:type="dxa"/>
              <w:bottom w:w="72" w:type="dxa"/>
              <w:right w:w="72" w:type="dxa"/>
            </w:tcMar>
          </w:tcPr>
          <w:p w14:paraId="262A3FCD" w14:textId="77777777" w:rsidR="00DE4C59" w:rsidRPr="001E7C1F" w:rsidRDefault="00000000">
            <w:pPr>
              <w:rPr>
                <w:sz w:val="24"/>
              </w:rPr>
            </w:pPr>
            <w:r w:rsidRPr="001E7C1F">
              <w:rPr>
                <w:sz w:val="24"/>
              </w:rPr>
              <w:t>2</w:t>
            </w:r>
          </w:p>
        </w:tc>
        <w:tc>
          <w:tcPr>
            <w:tcW w:w="2333" w:type="pct"/>
            <w:tcMar>
              <w:top w:w="72" w:type="dxa"/>
              <w:left w:w="72" w:type="dxa"/>
              <w:bottom w:w="72" w:type="dxa"/>
              <w:right w:w="72" w:type="dxa"/>
            </w:tcMar>
          </w:tcPr>
          <w:p w14:paraId="3DDE5D2F" w14:textId="77777777" w:rsidR="00DE4C59" w:rsidRPr="001E7C1F" w:rsidRDefault="00DE4C59">
            <w:pPr>
              <w:spacing w:before="0" w:after="0"/>
            </w:pPr>
          </w:p>
        </w:tc>
        <w:tc>
          <w:tcPr>
            <w:tcW w:w="2333" w:type="pct"/>
            <w:tcMar>
              <w:top w:w="72" w:type="dxa"/>
              <w:left w:w="72" w:type="dxa"/>
              <w:bottom w:w="72" w:type="dxa"/>
              <w:right w:w="72" w:type="dxa"/>
            </w:tcMar>
          </w:tcPr>
          <w:p w14:paraId="16A9B961" w14:textId="77777777" w:rsidR="00DE4C59" w:rsidRPr="001E7C1F" w:rsidRDefault="00DE4C59">
            <w:pPr>
              <w:spacing w:before="0" w:after="0"/>
            </w:pPr>
          </w:p>
        </w:tc>
      </w:tr>
      <w:tr w:rsidR="00DE4C59" w:rsidRPr="001E7C1F" w14:paraId="5853CB52" w14:textId="77777777">
        <w:trPr>
          <w:jc w:val="center"/>
        </w:trPr>
        <w:tc>
          <w:tcPr>
            <w:tcW w:w="333" w:type="pct"/>
            <w:tcMar>
              <w:top w:w="72" w:type="dxa"/>
              <w:left w:w="72" w:type="dxa"/>
              <w:bottom w:w="72" w:type="dxa"/>
              <w:right w:w="72" w:type="dxa"/>
            </w:tcMar>
          </w:tcPr>
          <w:p w14:paraId="221F24E0" w14:textId="77777777" w:rsidR="00DE4C59" w:rsidRPr="001E7C1F" w:rsidRDefault="00000000">
            <w:pPr>
              <w:rPr>
                <w:sz w:val="24"/>
              </w:rPr>
            </w:pPr>
            <w:r w:rsidRPr="001E7C1F">
              <w:rPr>
                <w:sz w:val="24"/>
              </w:rPr>
              <w:t>...</w:t>
            </w:r>
          </w:p>
        </w:tc>
        <w:tc>
          <w:tcPr>
            <w:tcW w:w="2333" w:type="pct"/>
            <w:tcMar>
              <w:top w:w="72" w:type="dxa"/>
              <w:left w:w="72" w:type="dxa"/>
              <w:bottom w:w="72" w:type="dxa"/>
              <w:right w:w="72" w:type="dxa"/>
            </w:tcMar>
          </w:tcPr>
          <w:p w14:paraId="1FD66032" w14:textId="77777777" w:rsidR="00DE4C59" w:rsidRPr="001E7C1F" w:rsidRDefault="00DE4C59">
            <w:pPr>
              <w:spacing w:before="0" w:after="0"/>
            </w:pPr>
          </w:p>
        </w:tc>
        <w:tc>
          <w:tcPr>
            <w:tcW w:w="2333" w:type="pct"/>
            <w:tcMar>
              <w:top w:w="72" w:type="dxa"/>
              <w:left w:w="72" w:type="dxa"/>
              <w:bottom w:w="72" w:type="dxa"/>
              <w:right w:w="72" w:type="dxa"/>
            </w:tcMar>
          </w:tcPr>
          <w:p w14:paraId="7E352831" w14:textId="77777777" w:rsidR="00DE4C59" w:rsidRPr="001E7C1F" w:rsidRDefault="00DE4C59">
            <w:pPr>
              <w:spacing w:before="0" w:after="0"/>
            </w:pPr>
          </w:p>
        </w:tc>
      </w:tr>
    </w:tbl>
    <w:p w14:paraId="21ABFBCE" w14:textId="77777777" w:rsidR="00DE4C59" w:rsidRPr="001E7C1F" w:rsidRDefault="00000000">
      <w:pPr>
        <w:pStyle w:val="Heading1"/>
        <w:jc w:val="right"/>
        <w:rPr>
          <w:rFonts w:ascii="Times New Roman" w:eastAsia="Times New Roman" w:hAnsi="Times New Roman" w:cs="Times New Roman"/>
          <w:color w:val="auto"/>
          <w:sz w:val="28"/>
        </w:rPr>
      </w:pPr>
      <w:r w:rsidRPr="001E7C1F">
        <w:rPr>
          <w:rFonts w:ascii="Times New Roman" w:eastAsia="Times New Roman" w:hAnsi="Times New Roman" w:cs="Times New Roman"/>
          <w:color w:val="auto"/>
          <w:sz w:val="28"/>
        </w:rPr>
        <w:br w:type="page"/>
      </w:r>
    </w:p>
    <w:p w14:paraId="5DE7E0B5" w14:textId="77777777" w:rsidR="00DE4C59" w:rsidRPr="001E7C1F" w:rsidRDefault="00000000">
      <w:pPr>
        <w:pStyle w:val="Heading1"/>
        <w:jc w:val="right"/>
        <w:rPr>
          <w:rFonts w:ascii="Times New Roman" w:hAnsi="Times New Roman" w:cs="Times New Roman"/>
          <w:color w:val="auto"/>
          <w:sz w:val="28"/>
        </w:rPr>
      </w:pPr>
      <w:r w:rsidRPr="001E7C1F">
        <w:rPr>
          <w:rFonts w:ascii="Times New Roman" w:eastAsia="Times New Roman" w:hAnsi="Times New Roman" w:cs="Times New Roman"/>
          <w:color w:val="auto"/>
          <w:sz w:val="28"/>
        </w:rPr>
        <w:lastRenderedPageBreak/>
        <w:t>MẪU SỐ 06A</w:t>
      </w:r>
    </w:p>
    <w:p w14:paraId="23A4558D" w14:textId="77777777" w:rsidR="00DE4C59" w:rsidRPr="001E7C1F" w:rsidRDefault="00000000">
      <w:pPr>
        <w:pStyle w:val="Heading2"/>
        <w:jc w:val="center"/>
        <w:rPr>
          <w:rFonts w:ascii="Times New Roman" w:eastAsia="Times New Roman" w:hAnsi="Times New Roman" w:cs="Times New Roman"/>
          <w:color w:val="auto"/>
          <w:sz w:val="28"/>
        </w:rPr>
      </w:pPr>
      <w:r w:rsidRPr="001E7C1F">
        <w:rPr>
          <w:rFonts w:ascii="Times New Roman" w:eastAsia="Times New Roman" w:hAnsi="Times New Roman" w:cs="Times New Roman"/>
          <w:color w:val="auto"/>
          <w:sz w:val="28"/>
        </w:rPr>
        <w:t>BẢNG LÝ LỊCH CHUYÊN MÔN CỦA NHÂN SỰ CHỦ CHỐT</w:t>
      </w:r>
    </w:p>
    <w:tbl>
      <w:tblPr>
        <w:tblW w:w="9188" w:type="dxa"/>
        <w:tblInd w:w="103" w:type="dxa"/>
        <w:tblLayout w:type="fixed"/>
        <w:tblLook w:val="04A0" w:firstRow="1" w:lastRow="0" w:firstColumn="1" w:lastColumn="0" w:noHBand="0" w:noVBand="1"/>
      </w:tblPr>
      <w:tblGrid>
        <w:gridCol w:w="601"/>
        <w:gridCol w:w="1649"/>
        <w:gridCol w:w="1492"/>
        <w:gridCol w:w="1344"/>
        <w:gridCol w:w="1368"/>
        <w:gridCol w:w="1608"/>
        <w:gridCol w:w="1126"/>
      </w:tblGrid>
      <w:tr w:rsidR="00DE4C59" w:rsidRPr="001E7C1F" w14:paraId="3591C71F" w14:textId="77777777">
        <w:trPr>
          <w:trHeight w:val="990"/>
        </w:trPr>
        <w:tc>
          <w:tcPr>
            <w:tcW w:w="9188" w:type="dxa"/>
            <w:gridSpan w:val="7"/>
            <w:tcBorders>
              <w:top w:val="single" w:sz="4" w:space="0" w:color="auto"/>
              <w:left w:val="single" w:sz="4" w:space="0" w:color="auto"/>
              <w:bottom w:val="single" w:sz="4" w:space="0" w:color="auto"/>
              <w:right w:val="single" w:sz="4" w:space="0" w:color="auto"/>
            </w:tcBorders>
            <w:shd w:val="clear" w:color="auto" w:fill="EAF1DD"/>
          </w:tcPr>
          <w:p w14:paraId="7272B4DF" w14:textId="77777777" w:rsidR="00DE4C59" w:rsidRPr="001E7C1F" w:rsidRDefault="00000000">
            <w:pPr>
              <w:jc w:val="center"/>
              <w:rPr>
                <w:b/>
                <w:bCs/>
                <w:szCs w:val="24"/>
              </w:rPr>
            </w:pPr>
            <w:r w:rsidRPr="001E7C1F">
              <w:rPr>
                <w:b/>
                <w:bCs/>
                <w:szCs w:val="24"/>
              </w:rPr>
              <w:t>Thông tin nhân sự</w:t>
            </w:r>
          </w:p>
        </w:tc>
      </w:tr>
      <w:tr w:rsidR="00DE4C59" w:rsidRPr="001E7C1F" w14:paraId="5C9238C5" w14:textId="7777777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tcPr>
          <w:p w14:paraId="3490D0B2" w14:textId="77777777" w:rsidR="00DE4C59" w:rsidRPr="001E7C1F" w:rsidRDefault="00000000">
            <w:pPr>
              <w:jc w:val="center"/>
              <w:rPr>
                <w:b/>
                <w:bCs/>
                <w:szCs w:val="24"/>
              </w:rPr>
            </w:pPr>
            <w:r w:rsidRPr="001E7C1F">
              <w:rPr>
                <w:b/>
                <w:bCs/>
                <w:szCs w:val="24"/>
              </w:rPr>
              <w:t>Stt</w:t>
            </w:r>
          </w:p>
        </w:tc>
        <w:tc>
          <w:tcPr>
            <w:tcW w:w="1649" w:type="dxa"/>
            <w:tcBorders>
              <w:top w:val="single" w:sz="4" w:space="0" w:color="auto"/>
              <w:left w:val="single" w:sz="4" w:space="0" w:color="auto"/>
              <w:bottom w:val="single" w:sz="4" w:space="0" w:color="auto"/>
              <w:right w:val="single" w:sz="4" w:space="0" w:color="auto"/>
            </w:tcBorders>
            <w:shd w:val="clear" w:color="auto" w:fill="EAF1DD"/>
            <w:vAlign w:val="center"/>
          </w:tcPr>
          <w:p w14:paraId="32A30DBD" w14:textId="77777777" w:rsidR="00DE4C59" w:rsidRPr="001E7C1F" w:rsidRDefault="00000000">
            <w:pPr>
              <w:jc w:val="center"/>
              <w:rPr>
                <w:b/>
                <w:bCs/>
                <w:szCs w:val="24"/>
              </w:rPr>
            </w:pPr>
            <w:r w:rsidRPr="001E7C1F">
              <w:rPr>
                <w:b/>
                <w:bCs/>
                <w:szCs w:val="24"/>
              </w:rPr>
              <w:t>Tên</w:t>
            </w:r>
          </w:p>
        </w:tc>
        <w:tc>
          <w:tcPr>
            <w:tcW w:w="1492" w:type="dxa"/>
            <w:tcBorders>
              <w:top w:val="single" w:sz="4" w:space="0" w:color="auto"/>
              <w:left w:val="single" w:sz="4" w:space="0" w:color="auto"/>
              <w:bottom w:val="single" w:sz="4" w:space="0" w:color="auto"/>
              <w:right w:val="single" w:sz="4" w:space="0" w:color="auto"/>
            </w:tcBorders>
            <w:shd w:val="clear" w:color="auto" w:fill="EAF1DD"/>
            <w:vAlign w:val="center"/>
          </w:tcPr>
          <w:p w14:paraId="3452D3AB" w14:textId="77777777" w:rsidR="00DE4C59" w:rsidRPr="001E7C1F" w:rsidRDefault="00000000">
            <w:pPr>
              <w:jc w:val="center"/>
              <w:rPr>
                <w:b/>
                <w:bCs/>
                <w:szCs w:val="24"/>
              </w:rPr>
            </w:pPr>
            <w:r w:rsidRPr="001E7C1F">
              <w:rPr>
                <w:b/>
                <w:bCs/>
                <w:szCs w:val="24"/>
              </w:rPr>
              <w:t xml:space="preserve">Căn cước công dân/Hộ chiếu </w:t>
            </w:r>
          </w:p>
        </w:tc>
        <w:tc>
          <w:tcPr>
            <w:tcW w:w="1344" w:type="dxa"/>
            <w:tcBorders>
              <w:top w:val="single" w:sz="4" w:space="0" w:color="auto"/>
              <w:left w:val="single" w:sz="4" w:space="0" w:color="auto"/>
              <w:bottom w:val="single" w:sz="4" w:space="0" w:color="auto"/>
              <w:right w:val="single" w:sz="4" w:space="0" w:color="auto"/>
            </w:tcBorders>
            <w:shd w:val="clear" w:color="auto" w:fill="EAF1DD"/>
            <w:vAlign w:val="center"/>
          </w:tcPr>
          <w:p w14:paraId="688F0FF3" w14:textId="77777777" w:rsidR="00DE4C59" w:rsidRPr="001E7C1F" w:rsidRDefault="00000000">
            <w:pPr>
              <w:jc w:val="center"/>
              <w:rPr>
                <w:b/>
                <w:bCs/>
                <w:szCs w:val="24"/>
              </w:rPr>
            </w:pPr>
            <w:r w:rsidRPr="001E7C1F">
              <w:rPr>
                <w:rStyle w:val="Table"/>
                <w:rFonts w:ascii="Times New Roman" w:hAnsi="Times New Roman"/>
                <w:b/>
                <w:spacing w:val="-2"/>
                <w:szCs w:val="24"/>
              </w:rPr>
              <w:t>Ngày, tháng, năm sinh</w:t>
            </w:r>
            <w:r w:rsidRPr="001E7C1F">
              <w:rPr>
                <w:b/>
                <w:bCs/>
                <w:szCs w:val="24"/>
              </w:rPr>
              <w:t xml:space="preserve"> </w:t>
            </w:r>
          </w:p>
        </w:tc>
        <w:tc>
          <w:tcPr>
            <w:tcW w:w="1368" w:type="dxa"/>
            <w:tcBorders>
              <w:top w:val="single" w:sz="4" w:space="0" w:color="auto"/>
              <w:left w:val="single" w:sz="4" w:space="0" w:color="auto"/>
              <w:bottom w:val="single" w:sz="4" w:space="0" w:color="000000"/>
              <w:right w:val="single" w:sz="4" w:space="0" w:color="auto"/>
            </w:tcBorders>
            <w:shd w:val="clear" w:color="auto" w:fill="EAF1DD"/>
            <w:vAlign w:val="center"/>
          </w:tcPr>
          <w:p w14:paraId="5363CC65" w14:textId="77777777" w:rsidR="00DE4C59" w:rsidRPr="001E7C1F" w:rsidRDefault="00000000">
            <w:pPr>
              <w:jc w:val="center"/>
              <w:rPr>
                <w:b/>
                <w:bCs/>
                <w:szCs w:val="24"/>
              </w:rPr>
            </w:pPr>
            <w:r w:rsidRPr="001E7C1F">
              <w:rPr>
                <w:b/>
                <w:bCs/>
                <w:szCs w:val="24"/>
              </w:rPr>
              <w:t>Vị trí bố trí trong gói thầu</w:t>
            </w:r>
          </w:p>
        </w:tc>
        <w:tc>
          <w:tcPr>
            <w:tcW w:w="1608" w:type="dxa"/>
            <w:tcBorders>
              <w:top w:val="single" w:sz="4" w:space="0" w:color="auto"/>
              <w:left w:val="single" w:sz="4" w:space="0" w:color="auto"/>
              <w:bottom w:val="single" w:sz="4" w:space="0" w:color="auto"/>
              <w:right w:val="single" w:sz="4" w:space="0" w:color="auto"/>
            </w:tcBorders>
            <w:shd w:val="clear" w:color="auto" w:fill="EAF1DD"/>
            <w:vAlign w:val="center"/>
          </w:tcPr>
          <w:p w14:paraId="36A526D8" w14:textId="77777777" w:rsidR="00DE4C59" w:rsidRPr="001E7C1F" w:rsidRDefault="00000000">
            <w:pPr>
              <w:jc w:val="center"/>
              <w:rPr>
                <w:b/>
                <w:bCs/>
                <w:szCs w:val="24"/>
              </w:rPr>
            </w:pPr>
            <w:r w:rsidRPr="001E7C1F">
              <w:rPr>
                <w:rStyle w:val="Table"/>
                <w:rFonts w:ascii="Times New Roman" w:hAnsi="Times New Roman"/>
                <w:b/>
                <w:spacing w:val="-2"/>
                <w:szCs w:val="24"/>
              </w:rPr>
              <w:t xml:space="preserve">Thời gian huy động </w:t>
            </w:r>
            <w:r w:rsidRPr="001E7C1F">
              <w:rPr>
                <w:rStyle w:val="Table"/>
                <w:rFonts w:ascii="Times New Roman" w:hAnsi="Times New Roman"/>
                <w:i/>
                <w:spacing w:val="-2"/>
                <w:szCs w:val="24"/>
              </w:rPr>
              <w:t>(nêu thời hạn và thời điểm huy động)</w:t>
            </w:r>
          </w:p>
        </w:tc>
        <w:tc>
          <w:tcPr>
            <w:tcW w:w="1126" w:type="dxa"/>
            <w:tcBorders>
              <w:top w:val="single" w:sz="4" w:space="0" w:color="auto"/>
              <w:left w:val="single" w:sz="4" w:space="0" w:color="auto"/>
              <w:bottom w:val="single" w:sz="4" w:space="0" w:color="auto"/>
              <w:right w:val="single" w:sz="4" w:space="0" w:color="auto"/>
            </w:tcBorders>
            <w:shd w:val="clear" w:color="auto" w:fill="EAF1DD"/>
            <w:vAlign w:val="center"/>
          </w:tcPr>
          <w:p w14:paraId="78CFF260" w14:textId="77777777" w:rsidR="00DE4C59" w:rsidRPr="001E7C1F" w:rsidRDefault="00000000">
            <w:pPr>
              <w:widowControl w:val="0"/>
              <w:spacing w:line="264" w:lineRule="auto"/>
              <w:jc w:val="center"/>
              <w:rPr>
                <w:b/>
                <w:bCs/>
                <w:szCs w:val="24"/>
              </w:rPr>
            </w:pPr>
            <w:r w:rsidRPr="001E7C1F">
              <w:rPr>
                <w:rStyle w:val="Table"/>
                <w:rFonts w:ascii="Times New Roman" w:hAnsi="Times New Roman"/>
                <w:b/>
                <w:spacing w:val="-2"/>
                <w:szCs w:val="24"/>
              </w:rPr>
              <w:t>Chứng chỉ/Trình độ chuyên môn</w:t>
            </w:r>
          </w:p>
        </w:tc>
      </w:tr>
      <w:tr w:rsidR="00DE4C59" w:rsidRPr="001E7C1F" w14:paraId="1C180103" w14:textId="77777777">
        <w:trPr>
          <w:trHeight w:val="930"/>
        </w:trPr>
        <w:tc>
          <w:tcPr>
            <w:tcW w:w="601" w:type="dxa"/>
            <w:tcBorders>
              <w:top w:val="nil"/>
              <w:left w:val="single" w:sz="4" w:space="0" w:color="auto"/>
              <w:bottom w:val="single" w:sz="4" w:space="0" w:color="auto"/>
              <w:right w:val="single" w:sz="4" w:space="0" w:color="auto"/>
            </w:tcBorders>
            <w:vAlign w:val="center"/>
          </w:tcPr>
          <w:p w14:paraId="7098CCFB" w14:textId="77777777" w:rsidR="00DE4C59" w:rsidRPr="001E7C1F" w:rsidRDefault="00000000">
            <w:pPr>
              <w:jc w:val="center"/>
              <w:rPr>
                <w:szCs w:val="24"/>
              </w:rPr>
            </w:pPr>
            <w:r w:rsidRPr="001E7C1F">
              <w:rPr>
                <w:szCs w:val="24"/>
              </w:rPr>
              <w:t>1</w:t>
            </w:r>
          </w:p>
        </w:tc>
        <w:tc>
          <w:tcPr>
            <w:tcW w:w="1649" w:type="dxa"/>
            <w:tcBorders>
              <w:top w:val="nil"/>
              <w:left w:val="single" w:sz="4" w:space="0" w:color="auto"/>
              <w:bottom w:val="single" w:sz="4" w:space="0" w:color="auto"/>
              <w:right w:val="single" w:sz="4" w:space="0" w:color="auto"/>
            </w:tcBorders>
            <w:vAlign w:val="center"/>
          </w:tcPr>
          <w:p w14:paraId="30FCBD35" w14:textId="77777777" w:rsidR="00DE4C59" w:rsidRPr="001E7C1F" w:rsidRDefault="00000000">
            <w:pPr>
              <w:jc w:val="center"/>
              <w:rPr>
                <w:szCs w:val="24"/>
              </w:rPr>
            </w:pPr>
            <w:r w:rsidRPr="001E7C1F">
              <w:rPr>
                <w:szCs w:val="24"/>
              </w:rPr>
              <w:t xml:space="preserve"> [ghi tên nhân sự chủ chốt 1]</w:t>
            </w:r>
          </w:p>
        </w:tc>
        <w:tc>
          <w:tcPr>
            <w:tcW w:w="1492" w:type="dxa"/>
            <w:tcBorders>
              <w:top w:val="nil"/>
              <w:left w:val="nil"/>
              <w:bottom w:val="single" w:sz="4" w:space="0" w:color="auto"/>
              <w:right w:val="single" w:sz="4" w:space="0" w:color="auto"/>
            </w:tcBorders>
            <w:vAlign w:val="center"/>
          </w:tcPr>
          <w:p w14:paraId="6AF37630" w14:textId="77777777" w:rsidR="00DE4C59" w:rsidRPr="001E7C1F" w:rsidRDefault="00DE4C59">
            <w:pPr>
              <w:rPr>
                <w:szCs w:val="24"/>
              </w:rPr>
            </w:pPr>
          </w:p>
        </w:tc>
        <w:tc>
          <w:tcPr>
            <w:tcW w:w="1344" w:type="dxa"/>
            <w:tcBorders>
              <w:top w:val="nil"/>
              <w:left w:val="nil"/>
              <w:bottom w:val="single" w:sz="4" w:space="0" w:color="auto"/>
              <w:right w:val="single" w:sz="4" w:space="0" w:color="auto"/>
            </w:tcBorders>
            <w:vAlign w:val="center"/>
          </w:tcPr>
          <w:p w14:paraId="190A0AC6" w14:textId="77777777" w:rsidR="00DE4C59" w:rsidRPr="001E7C1F" w:rsidRDefault="00DE4C59">
            <w:pPr>
              <w:rPr>
                <w:szCs w:val="24"/>
              </w:rPr>
            </w:pPr>
          </w:p>
        </w:tc>
        <w:tc>
          <w:tcPr>
            <w:tcW w:w="1368" w:type="dxa"/>
            <w:tcBorders>
              <w:top w:val="nil"/>
              <w:left w:val="nil"/>
              <w:bottom w:val="single" w:sz="4" w:space="0" w:color="auto"/>
              <w:right w:val="single" w:sz="4" w:space="0" w:color="auto"/>
            </w:tcBorders>
            <w:vAlign w:val="center"/>
          </w:tcPr>
          <w:p w14:paraId="314C00CF" w14:textId="77777777" w:rsidR="00DE4C59" w:rsidRPr="001E7C1F" w:rsidRDefault="00000000">
            <w:pPr>
              <w:rPr>
                <w:szCs w:val="24"/>
              </w:rPr>
            </w:pPr>
            <w:r w:rsidRPr="001E7C1F">
              <w:rPr>
                <w:szCs w:val="24"/>
              </w:rPr>
              <w:t> </w:t>
            </w:r>
          </w:p>
        </w:tc>
        <w:tc>
          <w:tcPr>
            <w:tcW w:w="1608" w:type="dxa"/>
            <w:tcBorders>
              <w:top w:val="nil"/>
              <w:left w:val="nil"/>
              <w:bottom w:val="single" w:sz="4" w:space="0" w:color="auto"/>
              <w:right w:val="single" w:sz="4" w:space="0" w:color="auto"/>
            </w:tcBorders>
            <w:vAlign w:val="center"/>
          </w:tcPr>
          <w:p w14:paraId="4BC7C57D" w14:textId="77777777" w:rsidR="00DE4C59" w:rsidRPr="001E7C1F" w:rsidRDefault="00000000">
            <w:pPr>
              <w:rPr>
                <w:szCs w:val="24"/>
              </w:rPr>
            </w:pPr>
            <w:r w:rsidRPr="001E7C1F">
              <w:rPr>
                <w:szCs w:val="24"/>
              </w:rPr>
              <w:t> </w:t>
            </w:r>
          </w:p>
        </w:tc>
        <w:tc>
          <w:tcPr>
            <w:tcW w:w="1126" w:type="dxa"/>
            <w:tcBorders>
              <w:top w:val="nil"/>
              <w:left w:val="nil"/>
              <w:bottom w:val="single" w:sz="4" w:space="0" w:color="auto"/>
              <w:right w:val="single" w:sz="4" w:space="0" w:color="auto"/>
            </w:tcBorders>
            <w:vAlign w:val="center"/>
          </w:tcPr>
          <w:p w14:paraId="49F02068" w14:textId="77777777" w:rsidR="00DE4C59" w:rsidRPr="001E7C1F" w:rsidRDefault="00000000">
            <w:pPr>
              <w:rPr>
                <w:i/>
                <w:iCs/>
                <w:szCs w:val="24"/>
              </w:rPr>
            </w:pPr>
            <w:r w:rsidRPr="001E7C1F">
              <w:rPr>
                <w:i/>
                <w:iCs/>
                <w:szCs w:val="24"/>
              </w:rPr>
              <w:t> </w:t>
            </w:r>
          </w:p>
        </w:tc>
      </w:tr>
      <w:tr w:rsidR="00DE4C59" w:rsidRPr="001E7C1F" w14:paraId="10CBDC7E" w14:textId="77777777">
        <w:trPr>
          <w:trHeight w:val="930"/>
        </w:trPr>
        <w:tc>
          <w:tcPr>
            <w:tcW w:w="601" w:type="dxa"/>
            <w:tcBorders>
              <w:top w:val="nil"/>
              <w:left w:val="single" w:sz="4" w:space="0" w:color="auto"/>
              <w:bottom w:val="single" w:sz="4" w:space="0" w:color="auto"/>
              <w:right w:val="single" w:sz="4" w:space="0" w:color="auto"/>
            </w:tcBorders>
            <w:vAlign w:val="center"/>
          </w:tcPr>
          <w:p w14:paraId="5FEB91A7" w14:textId="77777777" w:rsidR="00DE4C59" w:rsidRPr="001E7C1F" w:rsidRDefault="00000000">
            <w:pPr>
              <w:jc w:val="center"/>
              <w:rPr>
                <w:szCs w:val="24"/>
              </w:rPr>
            </w:pPr>
            <w:r w:rsidRPr="001E7C1F">
              <w:rPr>
                <w:szCs w:val="24"/>
              </w:rPr>
              <w:t>2</w:t>
            </w:r>
          </w:p>
        </w:tc>
        <w:tc>
          <w:tcPr>
            <w:tcW w:w="1649" w:type="dxa"/>
            <w:tcBorders>
              <w:top w:val="nil"/>
              <w:left w:val="single" w:sz="4" w:space="0" w:color="auto"/>
              <w:bottom w:val="single" w:sz="4" w:space="0" w:color="auto"/>
              <w:right w:val="single" w:sz="4" w:space="0" w:color="auto"/>
            </w:tcBorders>
            <w:vAlign w:val="center"/>
          </w:tcPr>
          <w:p w14:paraId="6B3F8B08" w14:textId="77777777" w:rsidR="00DE4C59" w:rsidRPr="001E7C1F" w:rsidRDefault="00000000">
            <w:pPr>
              <w:jc w:val="center"/>
              <w:rPr>
                <w:szCs w:val="24"/>
              </w:rPr>
            </w:pPr>
            <w:r w:rsidRPr="001E7C1F">
              <w:rPr>
                <w:szCs w:val="24"/>
              </w:rPr>
              <w:t xml:space="preserve"> [ghi tên nhân sự chủ chốt 2]</w:t>
            </w:r>
          </w:p>
        </w:tc>
        <w:tc>
          <w:tcPr>
            <w:tcW w:w="1492" w:type="dxa"/>
            <w:tcBorders>
              <w:top w:val="nil"/>
              <w:left w:val="nil"/>
              <w:bottom w:val="single" w:sz="4" w:space="0" w:color="auto"/>
              <w:right w:val="single" w:sz="4" w:space="0" w:color="auto"/>
            </w:tcBorders>
            <w:vAlign w:val="center"/>
          </w:tcPr>
          <w:p w14:paraId="7FC5AA2A" w14:textId="77777777" w:rsidR="00DE4C59" w:rsidRPr="001E7C1F" w:rsidRDefault="00DE4C59">
            <w:pPr>
              <w:rPr>
                <w:szCs w:val="24"/>
              </w:rPr>
            </w:pPr>
          </w:p>
        </w:tc>
        <w:tc>
          <w:tcPr>
            <w:tcW w:w="1344" w:type="dxa"/>
            <w:tcBorders>
              <w:top w:val="nil"/>
              <w:left w:val="nil"/>
              <w:bottom w:val="single" w:sz="4" w:space="0" w:color="auto"/>
              <w:right w:val="single" w:sz="4" w:space="0" w:color="auto"/>
            </w:tcBorders>
            <w:vAlign w:val="center"/>
          </w:tcPr>
          <w:p w14:paraId="5D1DFBA0" w14:textId="77777777" w:rsidR="00DE4C59" w:rsidRPr="001E7C1F" w:rsidRDefault="00DE4C59">
            <w:pPr>
              <w:rPr>
                <w:szCs w:val="24"/>
              </w:rPr>
            </w:pPr>
          </w:p>
        </w:tc>
        <w:tc>
          <w:tcPr>
            <w:tcW w:w="1368" w:type="dxa"/>
            <w:tcBorders>
              <w:top w:val="nil"/>
              <w:left w:val="nil"/>
              <w:bottom w:val="single" w:sz="4" w:space="0" w:color="auto"/>
              <w:right w:val="single" w:sz="4" w:space="0" w:color="auto"/>
            </w:tcBorders>
            <w:vAlign w:val="center"/>
          </w:tcPr>
          <w:p w14:paraId="624B1864" w14:textId="77777777" w:rsidR="00DE4C59" w:rsidRPr="001E7C1F" w:rsidRDefault="00000000">
            <w:pPr>
              <w:rPr>
                <w:szCs w:val="24"/>
              </w:rPr>
            </w:pPr>
            <w:r w:rsidRPr="001E7C1F">
              <w:rPr>
                <w:szCs w:val="24"/>
              </w:rPr>
              <w:t> </w:t>
            </w:r>
          </w:p>
        </w:tc>
        <w:tc>
          <w:tcPr>
            <w:tcW w:w="1608" w:type="dxa"/>
            <w:tcBorders>
              <w:top w:val="nil"/>
              <w:left w:val="nil"/>
              <w:bottom w:val="single" w:sz="4" w:space="0" w:color="auto"/>
              <w:right w:val="single" w:sz="4" w:space="0" w:color="auto"/>
            </w:tcBorders>
            <w:vAlign w:val="center"/>
          </w:tcPr>
          <w:p w14:paraId="75F3AA6A" w14:textId="77777777" w:rsidR="00DE4C59" w:rsidRPr="001E7C1F" w:rsidRDefault="00000000">
            <w:pPr>
              <w:rPr>
                <w:szCs w:val="24"/>
              </w:rPr>
            </w:pPr>
            <w:r w:rsidRPr="001E7C1F">
              <w:rPr>
                <w:szCs w:val="24"/>
              </w:rPr>
              <w:t> </w:t>
            </w:r>
          </w:p>
        </w:tc>
        <w:tc>
          <w:tcPr>
            <w:tcW w:w="1126" w:type="dxa"/>
            <w:tcBorders>
              <w:top w:val="nil"/>
              <w:left w:val="nil"/>
              <w:bottom w:val="single" w:sz="4" w:space="0" w:color="auto"/>
              <w:right w:val="single" w:sz="4" w:space="0" w:color="auto"/>
            </w:tcBorders>
            <w:vAlign w:val="center"/>
          </w:tcPr>
          <w:p w14:paraId="1FDD888A" w14:textId="77777777" w:rsidR="00DE4C59" w:rsidRPr="001E7C1F" w:rsidRDefault="00000000">
            <w:pPr>
              <w:rPr>
                <w:i/>
                <w:iCs/>
                <w:szCs w:val="24"/>
              </w:rPr>
            </w:pPr>
            <w:r w:rsidRPr="001E7C1F">
              <w:rPr>
                <w:i/>
                <w:iCs/>
                <w:szCs w:val="24"/>
              </w:rPr>
              <w:t> </w:t>
            </w:r>
          </w:p>
        </w:tc>
      </w:tr>
      <w:tr w:rsidR="00DE4C59" w:rsidRPr="001E7C1F" w14:paraId="36057EDD" w14:textId="77777777">
        <w:trPr>
          <w:trHeight w:val="930"/>
        </w:trPr>
        <w:tc>
          <w:tcPr>
            <w:tcW w:w="601" w:type="dxa"/>
            <w:tcBorders>
              <w:top w:val="nil"/>
              <w:left w:val="single" w:sz="4" w:space="0" w:color="auto"/>
              <w:bottom w:val="single" w:sz="4" w:space="0" w:color="auto"/>
              <w:right w:val="single" w:sz="4" w:space="0" w:color="auto"/>
            </w:tcBorders>
            <w:vAlign w:val="center"/>
          </w:tcPr>
          <w:p w14:paraId="77D696C0" w14:textId="77777777" w:rsidR="00DE4C59" w:rsidRPr="001E7C1F" w:rsidRDefault="00000000">
            <w:pPr>
              <w:jc w:val="center"/>
              <w:rPr>
                <w:szCs w:val="24"/>
              </w:rPr>
            </w:pPr>
            <w:r w:rsidRPr="001E7C1F">
              <w:rPr>
                <w:szCs w:val="24"/>
              </w:rPr>
              <w:t>…</w:t>
            </w:r>
          </w:p>
        </w:tc>
        <w:tc>
          <w:tcPr>
            <w:tcW w:w="1649" w:type="dxa"/>
            <w:tcBorders>
              <w:top w:val="nil"/>
              <w:left w:val="single" w:sz="4" w:space="0" w:color="auto"/>
              <w:bottom w:val="single" w:sz="4" w:space="0" w:color="auto"/>
              <w:right w:val="single" w:sz="4" w:space="0" w:color="auto"/>
            </w:tcBorders>
            <w:vAlign w:val="center"/>
          </w:tcPr>
          <w:p w14:paraId="7E6240CD" w14:textId="77777777" w:rsidR="00DE4C59" w:rsidRPr="001E7C1F" w:rsidRDefault="00000000">
            <w:pPr>
              <w:jc w:val="center"/>
              <w:rPr>
                <w:szCs w:val="24"/>
              </w:rPr>
            </w:pPr>
            <w:r w:rsidRPr="001E7C1F">
              <w:rPr>
                <w:szCs w:val="24"/>
              </w:rPr>
              <w:t> </w:t>
            </w:r>
          </w:p>
        </w:tc>
        <w:tc>
          <w:tcPr>
            <w:tcW w:w="1492" w:type="dxa"/>
            <w:tcBorders>
              <w:top w:val="nil"/>
              <w:left w:val="nil"/>
              <w:bottom w:val="single" w:sz="4" w:space="0" w:color="auto"/>
              <w:right w:val="single" w:sz="4" w:space="0" w:color="auto"/>
            </w:tcBorders>
            <w:vAlign w:val="center"/>
          </w:tcPr>
          <w:p w14:paraId="1A5CFED2" w14:textId="77777777" w:rsidR="00DE4C59" w:rsidRPr="001E7C1F" w:rsidRDefault="00DE4C59">
            <w:pPr>
              <w:rPr>
                <w:szCs w:val="24"/>
              </w:rPr>
            </w:pPr>
          </w:p>
        </w:tc>
        <w:tc>
          <w:tcPr>
            <w:tcW w:w="1344" w:type="dxa"/>
            <w:tcBorders>
              <w:top w:val="nil"/>
              <w:left w:val="nil"/>
              <w:bottom w:val="single" w:sz="4" w:space="0" w:color="auto"/>
              <w:right w:val="single" w:sz="4" w:space="0" w:color="auto"/>
            </w:tcBorders>
            <w:vAlign w:val="center"/>
          </w:tcPr>
          <w:p w14:paraId="7CA88BFC" w14:textId="77777777" w:rsidR="00DE4C59" w:rsidRPr="001E7C1F" w:rsidRDefault="00DE4C59">
            <w:pPr>
              <w:rPr>
                <w:szCs w:val="24"/>
              </w:rPr>
            </w:pPr>
          </w:p>
        </w:tc>
        <w:tc>
          <w:tcPr>
            <w:tcW w:w="1368" w:type="dxa"/>
            <w:tcBorders>
              <w:top w:val="nil"/>
              <w:left w:val="nil"/>
              <w:bottom w:val="single" w:sz="4" w:space="0" w:color="auto"/>
              <w:right w:val="single" w:sz="4" w:space="0" w:color="auto"/>
            </w:tcBorders>
            <w:vAlign w:val="center"/>
          </w:tcPr>
          <w:p w14:paraId="690F509C" w14:textId="77777777" w:rsidR="00DE4C59" w:rsidRPr="001E7C1F" w:rsidRDefault="00000000">
            <w:pPr>
              <w:rPr>
                <w:szCs w:val="24"/>
              </w:rPr>
            </w:pPr>
            <w:r w:rsidRPr="001E7C1F">
              <w:rPr>
                <w:szCs w:val="24"/>
              </w:rPr>
              <w:t> </w:t>
            </w:r>
          </w:p>
        </w:tc>
        <w:tc>
          <w:tcPr>
            <w:tcW w:w="1608" w:type="dxa"/>
            <w:tcBorders>
              <w:top w:val="nil"/>
              <w:left w:val="nil"/>
              <w:bottom w:val="single" w:sz="4" w:space="0" w:color="auto"/>
              <w:right w:val="single" w:sz="4" w:space="0" w:color="auto"/>
            </w:tcBorders>
            <w:vAlign w:val="center"/>
          </w:tcPr>
          <w:p w14:paraId="0B945980" w14:textId="77777777" w:rsidR="00DE4C59" w:rsidRPr="001E7C1F" w:rsidRDefault="00000000">
            <w:pPr>
              <w:rPr>
                <w:szCs w:val="24"/>
              </w:rPr>
            </w:pPr>
            <w:r w:rsidRPr="001E7C1F">
              <w:rPr>
                <w:szCs w:val="24"/>
              </w:rPr>
              <w:t> </w:t>
            </w:r>
          </w:p>
        </w:tc>
        <w:tc>
          <w:tcPr>
            <w:tcW w:w="1126" w:type="dxa"/>
            <w:tcBorders>
              <w:top w:val="nil"/>
              <w:left w:val="nil"/>
              <w:bottom w:val="single" w:sz="4" w:space="0" w:color="auto"/>
              <w:right w:val="single" w:sz="4" w:space="0" w:color="auto"/>
            </w:tcBorders>
            <w:vAlign w:val="center"/>
          </w:tcPr>
          <w:p w14:paraId="553A3B65" w14:textId="77777777" w:rsidR="00DE4C59" w:rsidRPr="001E7C1F" w:rsidRDefault="00000000">
            <w:pPr>
              <w:rPr>
                <w:i/>
                <w:iCs/>
                <w:szCs w:val="24"/>
              </w:rPr>
            </w:pPr>
            <w:r w:rsidRPr="001E7C1F">
              <w:rPr>
                <w:i/>
                <w:iCs/>
                <w:szCs w:val="24"/>
              </w:rPr>
              <w:t> </w:t>
            </w:r>
          </w:p>
        </w:tc>
      </w:tr>
      <w:tr w:rsidR="00DE4C59" w:rsidRPr="001E7C1F" w14:paraId="65620CFF" w14:textId="77777777">
        <w:trPr>
          <w:trHeight w:val="930"/>
        </w:trPr>
        <w:tc>
          <w:tcPr>
            <w:tcW w:w="601" w:type="dxa"/>
            <w:tcBorders>
              <w:top w:val="nil"/>
              <w:left w:val="single" w:sz="4" w:space="0" w:color="auto"/>
              <w:bottom w:val="single" w:sz="4" w:space="0" w:color="auto"/>
              <w:right w:val="single" w:sz="4" w:space="0" w:color="auto"/>
            </w:tcBorders>
            <w:vAlign w:val="center"/>
          </w:tcPr>
          <w:p w14:paraId="0BE0B0B7" w14:textId="77777777" w:rsidR="00DE4C59" w:rsidRPr="001E7C1F" w:rsidRDefault="00000000">
            <w:pPr>
              <w:jc w:val="center"/>
              <w:rPr>
                <w:szCs w:val="24"/>
              </w:rPr>
            </w:pPr>
            <w:r w:rsidRPr="001E7C1F">
              <w:rPr>
                <w:szCs w:val="24"/>
              </w:rPr>
              <w:t>n</w:t>
            </w:r>
          </w:p>
        </w:tc>
        <w:tc>
          <w:tcPr>
            <w:tcW w:w="1649" w:type="dxa"/>
            <w:tcBorders>
              <w:top w:val="nil"/>
              <w:left w:val="single" w:sz="4" w:space="0" w:color="auto"/>
              <w:bottom w:val="single" w:sz="4" w:space="0" w:color="auto"/>
              <w:right w:val="single" w:sz="4" w:space="0" w:color="auto"/>
            </w:tcBorders>
            <w:vAlign w:val="center"/>
          </w:tcPr>
          <w:p w14:paraId="45E81A72" w14:textId="77777777" w:rsidR="00DE4C59" w:rsidRPr="001E7C1F" w:rsidRDefault="00000000">
            <w:pPr>
              <w:jc w:val="center"/>
              <w:rPr>
                <w:szCs w:val="24"/>
              </w:rPr>
            </w:pPr>
            <w:r w:rsidRPr="001E7C1F">
              <w:rPr>
                <w:szCs w:val="24"/>
              </w:rPr>
              <w:t xml:space="preserve"> [ghi tên nhân sự chủ chốt n]</w:t>
            </w:r>
          </w:p>
        </w:tc>
        <w:tc>
          <w:tcPr>
            <w:tcW w:w="1492" w:type="dxa"/>
            <w:tcBorders>
              <w:top w:val="nil"/>
              <w:left w:val="nil"/>
              <w:bottom w:val="single" w:sz="4" w:space="0" w:color="auto"/>
              <w:right w:val="single" w:sz="4" w:space="0" w:color="auto"/>
            </w:tcBorders>
            <w:vAlign w:val="center"/>
          </w:tcPr>
          <w:p w14:paraId="744B6991" w14:textId="77777777" w:rsidR="00DE4C59" w:rsidRPr="001E7C1F" w:rsidRDefault="00DE4C59">
            <w:pPr>
              <w:rPr>
                <w:szCs w:val="24"/>
              </w:rPr>
            </w:pPr>
          </w:p>
        </w:tc>
        <w:tc>
          <w:tcPr>
            <w:tcW w:w="1344" w:type="dxa"/>
            <w:tcBorders>
              <w:top w:val="nil"/>
              <w:left w:val="nil"/>
              <w:bottom w:val="single" w:sz="4" w:space="0" w:color="auto"/>
              <w:right w:val="single" w:sz="4" w:space="0" w:color="auto"/>
            </w:tcBorders>
            <w:vAlign w:val="center"/>
          </w:tcPr>
          <w:p w14:paraId="0C1DDDEF" w14:textId="77777777" w:rsidR="00DE4C59" w:rsidRPr="001E7C1F" w:rsidRDefault="00DE4C59">
            <w:pPr>
              <w:rPr>
                <w:szCs w:val="24"/>
              </w:rPr>
            </w:pPr>
          </w:p>
        </w:tc>
        <w:tc>
          <w:tcPr>
            <w:tcW w:w="1368" w:type="dxa"/>
            <w:tcBorders>
              <w:top w:val="nil"/>
              <w:left w:val="nil"/>
              <w:bottom w:val="single" w:sz="4" w:space="0" w:color="auto"/>
              <w:right w:val="single" w:sz="4" w:space="0" w:color="auto"/>
            </w:tcBorders>
            <w:vAlign w:val="center"/>
          </w:tcPr>
          <w:p w14:paraId="70D7CFD8" w14:textId="77777777" w:rsidR="00DE4C59" w:rsidRPr="001E7C1F" w:rsidRDefault="00000000">
            <w:pPr>
              <w:rPr>
                <w:szCs w:val="24"/>
              </w:rPr>
            </w:pPr>
            <w:r w:rsidRPr="001E7C1F">
              <w:rPr>
                <w:szCs w:val="24"/>
              </w:rPr>
              <w:t> </w:t>
            </w:r>
          </w:p>
        </w:tc>
        <w:tc>
          <w:tcPr>
            <w:tcW w:w="1608" w:type="dxa"/>
            <w:tcBorders>
              <w:top w:val="nil"/>
              <w:left w:val="nil"/>
              <w:bottom w:val="single" w:sz="4" w:space="0" w:color="auto"/>
              <w:right w:val="single" w:sz="4" w:space="0" w:color="auto"/>
            </w:tcBorders>
            <w:vAlign w:val="center"/>
          </w:tcPr>
          <w:p w14:paraId="224D9040" w14:textId="77777777" w:rsidR="00DE4C59" w:rsidRPr="001E7C1F" w:rsidRDefault="00000000">
            <w:pPr>
              <w:rPr>
                <w:szCs w:val="24"/>
              </w:rPr>
            </w:pPr>
            <w:r w:rsidRPr="001E7C1F">
              <w:rPr>
                <w:szCs w:val="24"/>
              </w:rPr>
              <w:t> </w:t>
            </w:r>
          </w:p>
        </w:tc>
        <w:tc>
          <w:tcPr>
            <w:tcW w:w="1126" w:type="dxa"/>
            <w:tcBorders>
              <w:top w:val="nil"/>
              <w:left w:val="nil"/>
              <w:bottom w:val="single" w:sz="4" w:space="0" w:color="auto"/>
              <w:right w:val="single" w:sz="4" w:space="0" w:color="auto"/>
            </w:tcBorders>
            <w:vAlign w:val="center"/>
          </w:tcPr>
          <w:p w14:paraId="14A3A79E" w14:textId="77777777" w:rsidR="00DE4C59" w:rsidRPr="001E7C1F" w:rsidRDefault="00000000">
            <w:pPr>
              <w:rPr>
                <w:i/>
                <w:iCs/>
                <w:szCs w:val="24"/>
              </w:rPr>
            </w:pPr>
            <w:r w:rsidRPr="001E7C1F">
              <w:rPr>
                <w:i/>
                <w:iCs/>
                <w:szCs w:val="24"/>
              </w:rPr>
              <w:t> </w:t>
            </w:r>
          </w:p>
        </w:tc>
      </w:tr>
    </w:tbl>
    <w:p w14:paraId="7D99801B" w14:textId="77777777" w:rsidR="00DE4C59" w:rsidRPr="001E7C1F" w:rsidRDefault="00000000">
      <w:r w:rsidRPr="001E7C1F">
        <w:t>Nhà thầu phải cung cấp tất cả các thông tin được yêu cầu kèm theo tài liệu để chứng minh (bản chụp được chứng thực các văn bằng, chứng chỉ có liên quan, kinh nghiệm chuyên môn được kê khai tại Mẫu số 06C, sơ yếu lý lịch từng nhân sự chủ chốt theo Mẫu số 6D).</w:t>
      </w:r>
    </w:p>
    <w:p w14:paraId="04D4741D" w14:textId="77777777" w:rsidR="00DE4C59" w:rsidRPr="001E7C1F" w:rsidRDefault="00000000">
      <w:pPr>
        <w:pStyle w:val="Heading1"/>
        <w:jc w:val="right"/>
        <w:rPr>
          <w:rFonts w:ascii="Times New Roman" w:eastAsia="Times New Roman" w:hAnsi="Times New Roman" w:cs="Times New Roman"/>
          <w:color w:val="auto"/>
          <w:sz w:val="28"/>
        </w:rPr>
      </w:pPr>
      <w:r w:rsidRPr="001E7C1F">
        <w:rPr>
          <w:rFonts w:ascii="Times New Roman" w:eastAsia="Times New Roman" w:hAnsi="Times New Roman" w:cs="Times New Roman"/>
          <w:color w:val="auto"/>
          <w:sz w:val="28"/>
        </w:rPr>
        <w:br w:type="page"/>
      </w:r>
    </w:p>
    <w:p w14:paraId="65772A04" w14:textId="77777777" w:rsidR="00DE4C59" w:rsidRPr="001E7C1F" w:rsidRDefault="00000000">
      <w:pPr>
        <w:pStyle w:val="Heading1"/>
        <w:jc w:val="right"/>
        <w:rPr>
          <w:rFonts w:ascii="Times New Roman" w:hAnsi="Times New Roman" w:cs="Times New Roman"/>
          <w:color w:val="auto"/>
          <w:sz w:val="28"/>
        </w:rPr>
      </w:pPr>
      <w:r w:rsidRPr="001E7C1F">
        <w:rPr>
          <w:rFonts w:ascii="Times New Roman" w:eastAsia="Times New Roman" w:hAnsi="Times New Roman" w:cs="Times New Roman"/>
          <w:color w:val="auto"/>
          <w:sz w:val="28"/>
        </w:rPr>
        <w:lastRenderedPageBreak/>
        <w:t>MẪU SỐ 06B</w:t>
      </w:r>
    </w:p>
    <w:p w14:paraId="2793BF1C" w14:textId="77777777" w:rsidR="00DE4C59" w:rsidRPr="001E7C1F" w:rsidRDefault="00000000">
      <w:pPr>
        <w:pStyle w:val="Heading2"/>
        <w:jc w:val="center"/>
        <w:rPr>
          <w:rFonts w:ascii="Times New Roman" w:hAnsi="Times New Roman" w:cs="Times New Roman"/>
          <w:color w:val="auto"/>
          <w:sz w:val="28"/>
        </w:rPr>
      </w:pPr>
      <w:r w:rsidRPr="001E7C1F">
        <w:rPr>
          <w:rFonts w:ascii="Times New Roman" w:eastAsia="Times New Roman" w:hAnsi="Times New Roman" w:cs="Times New Roman"/>
          <w:color w:val="auto"/>
          <w:sz w:val="28"/>
        </w:rPr>
        <w:t>BẢNG KINH NGHIỆM CHUYÊN MÔN CỦA NHÂN SỰ CHỦ CHỐT</w:t>
      </w:r>
    </w:p>
    <w:tbl>
      <w:tblPr>
        <w:tblW w:w="9143" w:type="dxa"/>
        <w:tblInd w:w="108" w:type="dxa"/>
        <w:tblLayout w:type="fixed"/>
        <w:tblLook w:val="04A0" w:firstRow="1" w:lastRow="0" w:firstColumn="1" w:lastColumn="0" w:noHBand="0" w:noVBand="1"/>
      </w:tblPr>
      <w:tblGrid>
        <w:gridCol w:w="775"/>
        <w:gridCol w:w="1208"/>
        <w:gridCol w:w="2092"/>
        <w:gridCol w:w="2079"/>
        <w:gridCol w:w="2989"/>
      </w:tblGrid>
      <w:tr w:rsidR="00DE4C59" w:rsidRPr="001E7C1F" w14:paraId="7C2200CD" w14:textId="7777777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tcPr>
          <w:p w14:paraId="6A175EF9" w14:textId="77777777" w:rsidR="00DE4C59" w:rsidRPr="001E7C1F" w:rsidRDefault="00000000">
            <w:pPr>
              <w:rPr>
                <w:b/>
                <w:bCs/>
              </w:rPr>
            </w:pPr>
            <w:r w:rsidRPr="001E7C1F">
              <w:br w:type="page"/>
            </w:r>
            <w:r w:rsidRPr="001E7C1F">
              <w:rPr>
                <w:b/>
                <w:bCs/>
              </w:rPr>
              <w:t>STT</w:t>
            </w:r>
          </w:p>
        </w:tc>
        <w:tc>
          <w:tcPr>
            <w:tcW w:w="1208" w:type="dxa"/>
            <w:tcBorders>
              <w:top w:val="single" w:sz="4" w:space="0" w:color="auto"/>
              <w:left w:val="nil"/>
              <w:bottom w:val="nil"/>
              <w:right w:val="single" w:sz="4" w:space="0" w:color="auto"/>
            </w:tcBorders>
            <w:shd w:val="clear" w:color="000000" w:fill="C6EFCE"/>
            <w:vAlign w:val="center"/>
          </w:tcPr>
          <w:p w14:paraId="1DA37371" w14:textId="77777777" w:rsidR="00DE4C59" w:rsidRPr="001E7C1F" w:rsidRDefault="00000000">
            <w:pPr>
              <w:jc w:val="center"/>
              <w:rPr>
                <w:b/>
                <w:bCs/>
              </w:rPr>
            </w:pPr>
            <w:r w:rsidRPr="001E7C1F">
              <w:rPr>
                <w:b/>
                <w:bCs/>
              </w:rPr>
              <w:t>Tên nhân sự chủ chốt</w:t>
            </w:r>
          </w:p>
        </w:tc>
        <w:tc>
          <w:tcPr>
            <w:tcW w:w="2092" w:type="dxa"/>
            <w:tcBorders>
              <w:top w:val="single" w:sz="4" w:space="0" w:color="auto"/>
              <w:left w:val="nil"/>
              <w:bottom w:val="nil"/>
              <w:right w:val="single" w:sz="4" w:space="0" w:color="auto"/>
            </w:tcBorders>
            <w:shd w:val="clear" w:color="000000" w:fill="C6EFCE"/>
            <w:vAlign w:val="center"/>
          </w:tcPr>
          <w:p w14:paraId="229068A1" w14:textId="77777777" w:rsidR="00DE4C59" w:rsidRPr="001E7C1F" w:rsidRDefault="00000000">
            <w:pPr>
              <w:jc w:val="center"/>
              <w:rPr>
                <w:b/>
                <w:bCs/>
              </w:rPr>
            </w:pPr>
            <w:r w:rsidRPr="001E7C1F">
              <w:rPr>
                <w:b/>
                <w:bCs/>
              </w:rPr>
              <w:t>Từ ngày</w:t>
            </w:r>
          </w:p>
        </w:tc>
        <w:tc>
          <w:tcPr>
            <w:tcW w:w="2079" w:type="dxa"/>
            <w:tcBorders>
              <w:top w:val="single" w:sz="4" w:space="0" w:color="auto"/>
              <w:left w:val="nil"/>
              <w:bottom w:val="nil"/>
              <w:right w:val="single" w:sz="4" w:space="0" w:color="auto"/>
            </w:tcBorders>
            <w:shd w:val="clear" w:color="000000" w:fill="C6EFCE"/>
            <w:vAlign w:val="center"/>
          </w:tcPr>
          <w:p w14:paraId="190AB345" w14:textId="77777777" w:rsidR="00DE4C59" w:rsidRPr="001E7C1F" w:rsidRDefault="00000000">
            <w:pPr>
              <w:jc w:val="center"/>
              <w:rPr>
                <w:b/>
                <w:bCs/>
              </w:rPr>
            </w:pPr>
            <w:r w:rsidRPr="001E7C1F">
              <w:rPr>
                <w:b/>
                <w:bCs/>
              </w:rPr>
              <w:t>Đến ngày</w:t>
            </w:r>
          </w:p>
        </w:tc>
        <w:tc>
          <w:tcPr>
            <w:tcW w:w="2989" w:type="dxa"/>
            <w:tcBorders>
              <w:top w:val="single" w:sz="4" w:space="0" w:color="auto"/>
              <w:left w:val="nil"/>
              <w:bottom w:val="nil"/>
              <w:right w:val="single" w:sz="4" w:space="0" w:color="auto"/>
            </w:tcBorders>
            <w:shd w:val="clear" w:color="000000" w:fill="C6EFCE"/>
            <w:vAlign w:val="center"/>
          </w:tcPr>
          <w:p w14:paraId="4A8C1C2F" w14:textId="77777777" w:rsidR="00DE4C59" w:rsidRPr="001E7C1F" w:rsidRDefault="00000000">
            <w:pPr>
              <w:jc w:val="center"/>
              <w:rPr>
                <w:b/>
                <w:bCs/>
              </w:rPr>
            </w:pPr>
            <w:r w:rsidRPr="001E7C1F">
              <w:rPr>
                <w:b/>
                <w:bCs/>
              </w:rPr>
              <w:t>Công ty/Dự án/Chức vụ/Hợp đồng/</w:t>
            </w:r>
            <w:r w:rsidRPr="001E7C1F">
              <w:rPr>
                <w:b/>
                <w:bCs/>
              </w:rPr>
              <w:br/>
              <w:t xml:space="preserve">Kinh nghiệm chuyên môn và </w:t>
            </w:r>
            <w:r w:rsidRPr="001E7C1F">
              <w:rPr>
                <w:b/>
                <w:bCs/>
              </w:rPr>
              <w:br/>
              <w:t>quản lý có liên quan</w:t>
            </w:r>
          </w:p>
        </w:tc>
      </w:tr>
      <w:tr w:rsidR="00DE4C59" w:rsidRPr="001E7C1F" w14:paraId="7A297914"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3F85AE7C" w14:textId="77777777" w:rsidR="00DE4C59" w:rsidRPr="001E7C1F" w:rsidRDefault="00000000">
            <w:pPr>
              <w:jc w:val="center"/>
            </w:pPr>
            <w:r w:rsidRPr="001E7C1F">
              <w:t>1</w:t>
            </w:r>
          </w:p>
        </w:tc>
        <w:tc>
          <w:tcPr>
            <w:tcW w:w="1208" w:type="dxa"/>
            <w:vMerge w:val="restart"/>
            <w:tcBorders>
              <w:top w:val="single" w:sz="4" w:space="0" w:color="auto"/>
              <w:left w:val="nil"/>
              <w:right w:val="single" w:sz="4" w:space="0" w:color="auto"/>
            </w:tcBorders>
            <w:noWrap/>
            <w:vAlign w:val="bottom"/>
          </w:tcPr>
          <w:p w14:paraId="0683A830" w14:textId="77777777" w:rsidR="00DE4C59" w:rsidRPr="001E7C1F" w:rsidRDefault="00000000">
            <w:pPr>
              <w:jc w:val="center"/>
            </w:pPr>
            <w:r w:rsidRPr="001E7C1F">
              <w:rPr>
                <w:szCs w:val="24"/>
              </w:rPr>
              <w:t>[ghi tên nhân sự chủ chốt 1]</w:t>
            </w:r>
            <w:r w:rsidRPr="001E7C1F">
              <w:t> </w:t>
            </w:r>
          </w:p>
          <w:p w14:paraId="03D7E473" w14:textId="77777777" w:rsidR="00DE4C59" w:rsidRPr="001E7C1F" w:rsidRDefault="00000000">
            <w:pPr>
              <w:jc w:val="center"/>
            </w:pPr>
            <w:r w:rsidRPr="001E7C1F">
              <w:t> </w:t>
            </w:r>
          </w:p>
          <w:p w14:paraId="0C63CD4C" w14:textId="77777777" w:rsidR="00DE4C59" w:rsidRPr="001E7C1F" w:rsidRDefault="00000000">
            <w:pPr>
              <w:jc w:val="center"/>
            </w:pPr>
            <w:r w:rsidRPr="001E7C1F">
              <w:t> </w:t>
            </w:r>
          </w:p>
        </w:tc>
        <w:tc>
          <w:tcPr>
            <w:tcW w:w="2092" w:type="dxa"/>
            <w:tcBorders>
              <w:top w:val="single" w:sz="4" w:space="0" w:color="auto"/>
              <w:left w:val="nil"/>
              <w:bottom w:val="single" w:sz="4" w:space="0" w:color="auto"/>
              <w:right w:val="single" w:sz="4" w:space="0" w:color="auto"/>
            </w:tcBorders>
            <w:vAlign w:val="center"/>
          </w:tcPr>
          <w:p w14:paraId="6BC794F4" w14:textId="77777777" w:rsidR="00DE4C59" w:rsidRPr="001E7C1F" w:rsidRDefault="00000000">
            <w:pPr>
              <w:rPr>
                <w:i/>
                <w:iCs/>
              </w:rPr>
            </w:pPr>
            <w:r w:rsidRPr="001E7C1F">
              <w:rPr>
                <w:i/>
                <w:iCs/>
              </w:rPr>
              <w:t> …</w:t>
            </w:r>
          </w:p>
        </w:tc>
        <w:tc>
          <w:tcPr>
            <w:tcW w:w="2079" w:type="dxa"/>
            <w:tcBorders>
              <w:top w:val="single" w:sz="4" w:space="0" w:color="auto"/>
              <w:left w:val="nil"/>
              <w:bottom w:val="single" w:sz="4" w:space="0" w:color="auto"/>
              <w:right w:val="single" w:sz="4" w:space="0" w:color="auto"/>
            </w:tcBorders>
            <w:vAlign w:val="center"/>
          </w:tcPr>
          <w:p w14:paraId="62AA4542" w14:textId="77777777" w:rsidR="00DE4C59" w:rsidRPr="001E7C1F" w:rsidRDefault="00000000">
            <w:pPr>
              <w:rPr>
                <w:i/>
                <w:iCs/>
              </w:rPr>
            </w:pPr>
            <w:r w:rsidRPr="001E7C1F">
              <w:rPr>
                <w:i/>
                <w:iCs/>
              </w:rPr>
              <w:t> …</w:t>
            </w:r>
          </w:p>
        </w:tc>
        <w:tc>
          <w:tcPr>
            <w:tcW w:w="2989" w:type="dxa"/>
            <w:tcBorders>
              <w:top w:val="single" w:sz="4" w:space="0" w:color="auto"/>
              <w:left w:val="nil"/>
              <w:bottom w:val="single" w:sz="4" w:space="0" w:color="auto"/>
              <w:right w:val="single" w:sz="4" w:space="0" w:color="auto"/>
            </w:tcBorders>
            <w:vAlign w:val="center"/>
          </w:tcPr>
          <w:p w14:paraId="392FCF1E" w14:textId="77777777" w:rsidR="00DE4C59" w:rsidRPr="001E7C1F" w:rsidRDefault="00000000">
            <w:pPr>
              <w:rPr>
                <w:i/>
                <w:iCs/>
              </w:rPr>
            </w:pPr>
            <w:r w:rsidRPr="001E7C1F">
              <w:rPr>
                <w:i/>
                <w:iCs/>
              </w:rPr>
              <w:t> …</w:t>
            </w:r>
          </w:p>
        </w:tc>
      </w:tr>
      <w:tr w:rsidR="00DE4C59" w:rsidRPr="001E7C1F" w14:paraId="600E459D" w14:textId="77777777">
        <w:trPr>
          <w:trHeight w:val="585"/>
        </w:trPr>
        <w:tc>
          <w:tcPr>
            <w:tcW w:w="775" w:type="dxa"/>
            <w:vMerge/>
            <w:tcBorders>
              <w:left w:val="single" w:sz="4" w:space="0" w:color="auto"/>
              <w:right w:val="single" w:sz="4" w:space="0" w:color="auto"/>
            </w:tcBorders>
            <w:noWrap/>
            <w:vAlign w:val="center"/>
          </w:tcPr>
          <w:p w14:paraId="2416E389" w14:textId="77777777" w:rsidR="00DE4C59" w:rsidRPr="001E7C1F" w:rsidRDefault="00DE4C59">
            <w:pPr>
              <w:jc w:val="center"/>
            </w:pPr>
          </w:p>
        </w:tc>
        <w:tc>
          <w:tcPr>
            <w:tcW w:w="1208" w:type="dxa"/>
            <w:vMerge/>
            <w:tcBorders>
              <w:left w:val="nil"/>
              <w:right w:val="single" w:sz="4" w:space="0" w:color="auto"/>
            </w:tcBorders>
            <w:noWrap/>
            <w:vAlign w:val="bottom"/>
          </w:tcPr>
          <w:p w14:paraId="1D23CE92" w14:textId="77777777" w:rsidR="00DE4C59" w:rsidRPr="001E7C1F" w:rsidRDefault="00DE4C59">
            <w:pPr>
              <w:jc w:val="center"/>
            </w:pPr>
          </w:p>
        </w:tc>
        <w:tc>
          <w:tcPr>
            <w:tcW w:w="2092" w:type="dxa"/>
            <w:tcBorders>
              <w:top w:val="nil"/>
              <w:left w:val="nil"/>
              <w:bottom w:val="single" w:sz="4" w:space="0" w:color="auto"/>
              <w:right w:val="single" w:sz="4" w:space="0" w:color="auto"/>
            </w:tcBorders>
            <w:vAlign w:val="center"/>
          </w:tcPr>
          <w:p w14:paraId="01B87BAD" w14:textId="77777777" w:rsidR="00DE4C59" w:rsidRPr="001E7C1F" w:rsidRDefault="00000000">
            <w:pPr>
              <w:rPr>
                <w:i/>
                <w:iCs/>
              </w:rPr>
            </w:pPr>
            <w:r w:rsidRPr="001E7C1F">
              <w:rPr>
                <w:i/>
                <w:iCs/>
              </w:rPr>
              <w:t> </w:t>
            </w:r>
          </w:p>
        </w:tc>
        <w:tc>
          <w:tcPr>
            <w:tcW w:w="2079" w:type="dxa"/>
            <w:tcBorders>
              <w:top w:val="nil"/>
              <w:left w:val="nil"/>
              <w:bottom w:val="single" w:sz="4" w:space="0" w:color="auto"/>
              <w:right w:val="single" w:sz="4" w:space="0" w:color="auto"/>
            </w:tcBorders>
            <w:vAlign w:val="center"/>
          </w:tcPr>
          <w:p w14:paraId="1D6D5E03" w14:textId="77777777" w:rsidR="00DE4C59" w:rsidRPr="001E7C1F" w:rsidRDefault="00000000">
            <w:pPr>
              <w:rPr>
                <w:i/>
                <w:iCs/>
              </w:rPr>
            </w:pPr>
            <w:r w:rsidRPr="001E7C1F">
              <w:rPr>
                <w:i/>
                <w:iCs/>
              </w:rPr>
              <w:t> </w:t>
            </w:r>
          </w:p>
        </w:tc>
        <w:tc>
          <w:tcPr>
            <w:tcW w:w="2989" w:type="dxa"/>
            <w:tcBorders>
              <w:top w:val="nil"/>
              <w:left w:val="nil"/>
              <w:bottom w:val="single" w:sz="4" w:space="0" w:color="auto"/>
              <w:right w:val="single" w:sz="4" w:space="0" w:color="auto"/>
            </w:tcBorders>
            <w:vAlign w:val="center"/>
          </w:tcPr>
          <w:p w14:paraId="07BC5B7B" w14:textId="77777777" w:rsidR="00DE4C59" w:rsidRPr="001E7C1F" w:rsidRDefault="00000000">
            <w:pPr>
              <w:rPr>
                <w:i/>
                <w:iCs/>
              </w:rPr>
            </w:pPr>
            <w:r w:rsidRPr="001E7C1F">
              <w:rPr>
                <w:i/>
                <w:iCs/>
              </w:rPr>
              <w:t> </w:t>
            </w:r>
          </w:p>
        </w:tc>
      </w:tr>
      <w:tr w:rsidR="00DE4C59" w:rsidRPr="001E7C1F" w14:paraId="0C950F6B" w14:textId="77777777">
        <w:trPr>
          <w:trHeight w:val="585"/>
        </w:trPr>
        <w:tc>
          <w:tcPr>
            <w:tcW w:w="775" w:type="dxa"/>
            <w:vMerge/>
            <w:tcBorders>
              <w:left w:val="single" w:sz="4" w:space="0" w:color="auto"/>
              <w:bottom w:val="single" w:sz="4" w:space="0" w:color="auto"/>
              <w:right w:val="single" w:sz="4" w:space="0" w:color="auto"/>
            </w:tcBorders>
            <w:noWrap/>
            <w:vAlign w:val="center"/>
          </w:tcPr>
          <w:p w14:paraId="1E918043" w14:textId="77777777" w:rsidR="00DE4C59" w:rsidRPr="001E7C1F" w:rsidRDefault="00DE4C59">
            <w:pPr>
              <w:jc w:val="center"/>
            </w:pPr>
          </w:p>
        </w:tc>
        <w:tc>
          <w:tcPr>
            <w:tcW w:w="1208" w:type="dxa"/>
            <w:vMerge/>
            <w:tcBorders>
              <w:left w:val="nil"/>
              <w:bottom w:val="single" w:sz="4" w:space="0" w:color="auto"/>
              <w:right w:val="single" w:sz="4" w:space="0" w:color="auto"/>
            </w:tcBorders>
            <w:noWrap/>
            <w:vAlign w:val="bottom"/>
          </w:tcPr>
          <w:p w14:paraId="4EF25737" w14:textId="77777777" w:rsidR="00DE4C59" w:rsidRPr="001E7C1F" w:rsidRDefault="00DE4C59">
            <w:pPr>
              <w:jc w:val="center"/>
            </w:pPr>
          </w:p>
        </w:tc>
        <w:tc>
          <w:tcPr>
            <w:tcW w:w="2092" w:type="dxa"/>
            <w:tcBorders>
              <w:top w:val="nil"/>
              <w:left w:val="nil"/>
              <w:bottom w:val="single" w:sz="4" w:space="0" w:color="auto"/>
              <w:right w:val="single" w:sz="4" w:space="0" w:color="auto"/>
            </w:tcBorders>
            <w:vAlign w:val="center"/>
          </w:tcPr>
          <w:p w14:paraId="4208C0C2" w14:textId="77777777" w:rsidR="00DE4C59" w:rsidRPr="001E7C1F" w:rsidRDefault="00000000">
            <w:pPr>
              <w:rPr>
                <w:i/>
                <w:iCs/>
              </w:rPr>
            </w:pPr>
            <w:r w:rsidRPr="001E7C1F">
              <w:rPr>
                <w:i/>
                <w:iCs/>
              </w:rPr>
              <w:t> </w:t>
            </w:r>
          </w:p>
        </w:tc>
        <w:tc>
          <w:tcPr>
            <w:tcW w:w="2079" w:type="dxa"/>
            <w:tcBorders>
              <w:top w:val="nil"/>
              <w:left w:val="nil"/>
              <w:bottom w:val="single" w:sz="4" w:space="0" w:color="auto"/>
              <w:right w:val="single" w:sz="4" w:space="0" w:color="auto"/>
            </w:tcBorders>
            <w:vAlign w:val="center"/>
          </w:tcPr>
          <w:p w14:paraId="64D79BE8" w14:textId="77777777" w:rsidR="00DE4C59" w:rsidRPr="001E7C1F" w:rsidRDefault="00000000">
            <w:pPr>
              <w:rPr>
                <w:i/>
                <w:iCs/>
              </w:rPr>
            </w:pPr>
            <w:r w:rsidRPr="001E7C1F">
              <w:rPr>
                <w:i/>
                <w:iCs/>
              </w:rPr>
              <w:t> </w:t>
            </w:r>
          </w:p>
        </w:tc>
        <w:tc>
          <w:tcPr>
            <w:tcW w:w="2989" w:type="dxa"/>
            <w:tcBorders>
              <w:top w:val="nil"/>
              <w:left w:val="nil"/>
              <w:bottom w:val="single" w:sz="4" w:space="0" w:color="auto"/>
              <w:right w:val="single" w:sz="4" w:space="0" w:color="auto"/>
            </w:tcBorders>
            <w:vAlign w:val="center"/>
          </w:tcPr>
          <w:p w14:paraId="3E84ED6C" w14:textId="77777777" w:rsidR="00DE4C59" w:rsidRPr="001E7C1F" w:rsidRDefault="00000000">
            <w:pPr>
              <w:rPr>
                <w:i/>
                <w:iCs/>
              </w:rPr>
            </w:pPr>
            <w:r w:rsidRPr="001E7C1F">
              <w:rPr>
                <w:i/>
                <w:iCs/>
              </w:rPr>
              <w:t> </w:t>
            </w:r>
          </w:p>
        </w:tc>
      </w:tr>
      <w:tr w:rsidR="00DE4C59" w:rsidRPr="001E7C1F" w14:paraId="32C2E5A4"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4D7D44C7" w14:textId="77777777" w:rsidR="00DE4C59" w:rsidRPr="001E7C1F" w:rsidRDefault="00000000">
            <w:pPr>
              <w:jc w:val="center"/>
            </w:pPr>
            <w:r w:rsidRPr="001E7C1F">
              <w:t>2</w:t>
            </w:r>
          </w:p>
        </w:tc>
        <w:tc>
          <w:tcPr>
            <w:tcW w:w="1208" w:type="dxa"/>
            <w:vMerge w:val="restart"/>
            <w:tcBorders>
              <w:top w:val="single" w:sz="4" w:space="0" w:color="auto"/>
              <w:left w:val="nil"/>
              <w:right w:val="single" w:sz="4" w:space="0" w:color="auto"/>
            </w:tcBorders>
            <w:noWrap/>
            <w:vAlign w:val="bottom"/>
          </w:tcPr>
          <w:p w14:paraId="59C45604" w14:textId="77777777" w:rsidR="00DE4C59" w:rsidRPr="001E7C1F" w:rsidRDefault="00000000">
            <w:pPr>
              <w:jc w:val="center"/>
            </w:pPr>
            <w:r w:rsidRPr="001E7C1F">
              <w:t> </w:t>
            </w:r>
          </w:p>
        </w:tc>
        <w:tc>
          <w:tcPr>
            <w:tcW w:w="2092" w:type="dxa"/>
            <w:tcBorders>
              <w:top w:val="single" w:sz="4" w:space="0" w:color="auto"/>
              <w:left w:val="nil"/>
              <w:bottom w:val="single" w:sz="4" w:space="0" w:color="auto"/>
              <w:right w:val="single" w:sz="4" w:space="0" w:color="auto"/>
            </w:tcBorders>
            <w:vAlign w:val="center"/>
          </w:tcPr>
          <w:p w14:paraId="5C24BB7B" w14:textId="77777777" w:rsidR="00DE4C59" w:rsidRPr="001E7C1F" w:rsidRDefault="00000000">
            <w:pPr>
              <w:rPr>
                <w:i/>
                <w:iCs/>
              </w:rPr>
            </w:pPr>
            <w:r w:rsidRPr="001E7C1F">
              <w:rPr>
                <w:i/>
                <w:iCs/>
              </w:rPr>
              <w:t> </w:t>
            </w:r>
          </w:p>
        </w:tc>
        <w:tc>
          <w:tcPr>
            <w:tcW w:w="2079" w:type="dxa"/>
            <w:tcBorders>
              <w:top w:val="single" w:sz="4" w:space="0" w:color="auto"/>
              <w:left w:val="nil"/>
              <w:bottom w:val="single" w:sz="4" w:space="0" w:color="auto"/>
              <w:right w:val="single" w:sz="4" w:space="0" w:color="auto"/>
            </w:tcBorders>
            <w:vAlign w:val="center"/>
          </w:tcPr>
          <w:p w14:paraId="08394A55" w14:textId="77777777" w:rsidR="00DE4C59" w:rsidRPr="001E7C1F" w:rsidRDefault="00000000">
            <w:pPr>
              <w:rPr>
                <w:i/>
                <w:iCs/>
              </w:rPr>
            </w:pPr>
            <w:r w:rsidRPr="001E7C1F">
              <w:rPr>
                <w:i/>
                <w:iCs/>
              </w:rPr>
              <w:t> </w:t>
            </w:r>
          </w:p>
        </w:tc>
        <w:tc>
          <w:tcPr>
            <w:tcW w:w="2989" w:type="dxa"/>
            <w:tcBorders>
              <w:top w:val="single" w:sz="4" w:space="0" w:color="auto"/>
              <w:left w:val="nil"/>
              <w:bottom w:val="single" w:sz="4" w:space="0" w:color="auto"/>
              <w:right w:val="single" w:sz="4" w:space="0" w:color="auto"/>
            </w:tcBorders>
            <w:vAlign w:val="center"/>
          </w:tcPr>
          <w:p w14:paraId="18E560E5" w14:textId="77777777" w:rsidR="00DE4C59" w:rsidRPr="001E7C1F" w:rsidRDefault="00000000">
            <w:pPr>
              <w:rPr>
                <w:i/>
                <w:iCs/>
              </w:rPr>
            </w:pPr>
            <w:r w:rsidRPr="001E7C1F">
              <w:rPr>
                <w:i/>
                <w:iCs/>
              </w:rPr>
              <w:t> </w:t>
            </w:r>
          </w:p>
        </w:tc>
      </w:tr>
      <w:tr w:rsidR="00DE4C59" w:rsidRPr="001E7C1F" w14:paraId="5223AF5C" w14:textId="77777777">
        <w:trPr>
          <w:trHeight w:val="585"/>
        </w:trPr>
        <w:tc>
          <w:tcPr>
            <w:tcW w:w="775" w:type="dxa"/>
            <w:vMerge/>
            <w:tcBorders>
              <w:left w:val="single" w:sz="4" w:space="0" w:color="auto"/>
              <w:right w:val="single" w:sz="4" w:space="0" w:color="auto"/>
            </w:tcBorders>
            <w:noWrap/>
            <w:vAlign w:val="bottom"/>
          </w:tcPr>
          <w:p w14:paraId="79F0A41C" w14:textId="77777777" w:rsidR="00DE4C59" w:rsidRPr="001E7C1F" w:rsidRDefault="00DE4C59">
            <w:pPr>
              <w:jc w:val="center"/>
            </w:pPr>
          </w:p>
        </w:tc>
        <w:tc>
          <w:tcPr>
            <w:tcW w:w="1208" w:type="dxa"/>
            <w:vMerge/>
            <w:tcBorders>
              <w:left w:val="nil"/>
              <w:right w:val="single" w:sz="4" w:space="0" w:color="auto"/>
            </w:tcBorders>
            <w:noWrap/>
            <w:vAlign w:val="bottom"/>
          </w:tcPr>
          <w:p w14:paraId="1FD4B6B7" w14:textId="77777777" w:rsidR="00DE4C59" w:rsidRPr="001E7C1F" w:rsidRDefault="00DE4C59">
            <w:pPr>
              <w:jc w:val="center"/>
            </w:pPr>
          </w:p>
        </w:tc>
        <w:tc>
          <w:tcPr>
            <w:tcW w:w="2092" w:type="dxa"/>
            <w:tcBorders>
              <w:top w:val="single" w:sz="4" w:space="0" w:color="auto"/>
              <w:left w:val="nil"/>
              <w:bottom w:val="single" w:sz="4" w:space="0" w:color="auto"/>
              <w:right w:val="single" w:sz="4" w:space="0" w:color="auto"/>
            </w:tcBorders>
            <w:vAlign w:val="center"/>
          </w:tcPr>
          <w:p w14:paraId="3E725DBA" w14:textId="77777777" w:rsidR="00DE4C59" w:rsidRPr="001E7C1F" w:rsidRDefault="00DE4C59">
            <w:pPr>
              <w:rPr>
                <w:i/>
                <w:iCs/>
              </w:rPr>
            </w:pPr>
          </w:p>
        </w:tc>
        <w:tc>
          <w:tcPr>
            <w:tcW w:w="2079" w:type="dxa"/>
            <w:tcBorders>
              <w:top w:val="single" w:sz="4" w:space="0" w:color="auto"/>
              <w:left w:val="nil"/>
              <w:bottom w:val="single" w:sz="4" w:space="0" w:color="auto"/>
              <w:right w:val="single" w:sz="4" w:space="0" w:color="auto"/>
            </w:tcBorders>
            <w:vAlign w:val="center"/>
          </w:tcPr>
          <w:p w14:paraId="44827AD7" w14:textId="77777777" w:rsidR="00DE4C59" w:rsidRPr="001E7C1F" w:rsidRDefault="00DE4C59">
            <w:pPr>
              <w:rPr>
                <w:i/>
                <w:iCs/>
              </w:rPr>
            </w:pPr>
          </w:p>
        </w:tc>
        <w:tc>
          <w:tcPr>
            <w:tcW w:w="2989" w:type="dxa"/>
            <w:tcBorders>
              <w:top w:val="single" w:sz="4" w:space="0" w:color="auto"/>
              <w:left w:val="nil"/>
              <w:bottom w:val="single" w:sz="4" w:space="0" w:color="auto"/>
              <w:right w:val="single" w:sz="4" w:space="0" w:color="auto"/>
            </w:tcBorders>
            <w:vAlign w:val="center"/>
          </w:tcPr>
          <w:p w14:paraId="5CAF74E0" w14:textId="77777777" w:rsidR="00DE4C59" w:rsidRPr="001E7C1F" w:rsidRDefault="00DE4C59">
            <w:pPr>
              <w:rPr>
                <w:i/>
                <w:iCs/>
              </w:rPr>
            </w:pPr>
          </w:p>
        </w:tc>
      </w:tr>
      <w:tr w:rsidR="00DE4C59" w:rsidRPr="001E7C1F" w14:paraId="1301B6E2" w14:textId="77777777">
        <w:trPr>
          <w:trHeight w:val="585"/>
        </w:trPr>
        <w:tc>
          <w:tcPr>
            <w:tcW w:w="775" w:type="dxa"/>
            <w:vMerge/>
            <w:tcBorders>
              <w:left w:val="single" w:sz="4" w:space="0" w:color="auto"/>
              <w:bottom w:val="single" w:sz="4" w:space="0" w:color="auto"/>
              <w:right w:val="single" w:sz="4" w:space="0" w:color="auto"/>
            </w:tcBorders>
            <w:noWrap/>
            <w:vAlign w:val="bottom"/>
          </w:tcPr>
          <w:p w14:paraId="3E0B2B2C" w14:textId="77777777" w:rsidR="00DE4C59" w:rsidRPr="001E7C1F" w:rsidRDefault="00DE4C59">
            <w:pPr>
              <w:jc w:val="center"/>
            </w:pPr>
          </w:p>
        </w:tc>
        <w:tc>
          <w:tcPr>
            <w:tcW w:w="1208" w:type="dxa"/>
            <w:vMerge/>
            <w:tcBorders>
              <w:left w:val="nil"/>
              <w:bottom w:val="single" w:sz="4" w:space="0" w:color="auto"/>
              <w:right w:val="single" w:sz="4" w:space="0" w:color="auto"/>
            </w:tcBorders>
            <w:noWrap/>
            <w:vAlign w:val="bottom"/>
          </w:tcPr>
          <w:p w14:paraId="4D840D27" w14:textId="77777777" w:rsidR="00DE4C59" w:rsidRPr="001E7C1F" w:rsidRDefault="00DE4C59">
            <w:pPr>
              <w:jc w:val="center"/>
            </w:pPr>
          </w:p>
        </w:tc>
        <w:tc>
          <w:tcPr>
            <w:tcW w:w="2092" w:type="dxa"/>
            <w:tcBorders>
              <w:top w:val="single" w:sz="4" w:space="0" w:color="auto"/>
              <w:left w:val="nil"/>
              <w:bottom w:val="single" w:sz="4" w:space="0" w:color="auto"/>
              <w:right w:val="single" w:sz="4" w:space="0" w:color="auto"/>
            </w:tcBorders>
            <w:vAlign w:val="center"/>
          </w:tcPr>
          <w:p w14:paraId="5DF966A9" w14:textId="77777777" w:rsidR="00DE4C59" w:rsidRPr="001E7C1F" w:rsidRDefault="00DE4C59">
            <w:pPr>
              <w:rPr>
                <w:i/>
                <w:iCs/>
              </w:rPr>
            </w:pPr>
          </w:p>
        </w:tc>
        <w:tc>
          <w:tcPr>
            <w:tcW w:w="2079" w:type="dxa"/>
            <w:tcBorders>
              <w:top w:val="single" w:sz="4" w:space="0" w:color="auto"/>
              <w:left w:val="nil"/>
              <w:bottom w:val="single" w:sz="4" w:space="0" w:color="auto"/>
              <w:right w:val="single" w:sz="4" w:space="0" w:color="auto"/>
            </w:tcBorders>
            <w:vAlign w:val="center"/>
          </w:tcPr>
          <w:p w14:paraId="43E444E6" w14:textId="77777777" w:rsidR="00DE4C59" w:rsidRPr="001E7C1F" w:rsidRDefault="00DE4C59">
            <w:pPr>
              <w:rPr>
                <w:i/>
                <w:iCs/>
              </w:rPr>
            </w:pPr>
          </w:p>
        </w:tc>
        <w:tc>
          <w:tcPr>
            <w:tcW w:w="2989" w:type="dxa"/>
            <w:tcBorders>
              <w:top w:val="single" w:sz="4" w:space="0" w:color="auto"/>
              <w:left w:val="nil"/>
              <w:bottom w:val="single" w:sz="4" w:space="0" w:color="auto"/>
              <w:right w:val="single" w:sz="4" w:space="0" w:color="auto"/>
            </w:tcBorders>
            <w:vAlign w:val="center"/>
          </w:tcPr>
          <w:p w14:paraId="27340DCA" w14:textId="77777777" w:rsidR="00DE4C59" w:rsidRPr="001E7C1F" w:rsidRDefault="00DE4C59">
            <w:pPr>
              <w:rPr>
                <w:i/>
                <w:iCs/>
              </w:rPr>
            </w:pPr>
          </w:p>
        </w:tc>
      </w:tr>
      <w:tr w:rsidR="00DE4C59" w:rsidRPr="001E7C1F" w14:paraId="553A7114" w14:textId="77777777">
        <w:trPr>
          <w:trHeight w:val="585"/>
        </w:trPr>
        <w:tc>
          <w:tcPr>
            <w:tcW w:w="775" w:type="dxa"/>
            <w:tcBorders>
              <w:left w:val="single" w:sz="4" w:space="0" w:color="auto"/>
              <w:bottom w:val="single" w:sz="4" w:space="0" w:color="auto"/>
              <w:right w:val="single" w:sz="4" w:space="0" w:color="auto"/>
            </w:tcBorders>
            <w:noWrap/>
            <w:vAlign w:val="bottom"/>
          </w:tcPr>
          <w:p w14:paraId="43D1ADEE" w14:textId="77777777" w:rsidR="00DE4C59" w:rsidRPr="001E7C1F" w:rsidRDefault="00000000">
            <w:pPr>
              <w:jc w:val="center"/>
            </w:pPr>
            <w:r w:rsidRPr="001E7C1F">
              <w:t>…</w:t>
            </w:r>
          </w:p>
        </w:tc>
        <w:tc>
          <w:tcPr>
            <w:tcW w:w="1208" w:type="dxa"/>
            <w:tcBorders>
              <w:left w:val="nil"/>
              <w:bottom w:val="single" w:sz="4" w:space="0" w:color="auto"/>
              <w:right w:val="single" w:sz="4" w:space="0" w:color="auto"/>
            </w:tcBorders>
            <w:noWrap/>
            <w:vAlign w:val="bottom"/>
          </w:tcPr>
          <w:p w14:paraId="5E0A5548" w14:textId="77777777" w:rsidR="00DE4C59" w:rsidRPr="001E7C1F" w:rsidRDefault="00000000">
            <w:pPr>
              <w:jc w:val="center"/>
            </w:pPr>
            <w:r w:rsidRPr="001E7C1F">
              <w:t>…</w:t>
            </w:r>
          </w:p>
        </w:tc>
        <w:tc>
          <w:tcPr>
            <w:tcW w:w="2092" w:type="dxa"/>
            <w:tcBorders>
              <w:top w:val="single" w:sz="4" w:space="0" w:color="auto"/>
              <w:left w:val="nil"/>
              <w:bottom w:val="single" w:sz="4" w:space="0" w:color="auto"/>
              <w:right w:val="single" w:sz="4" w:space="0" w:color="auto"/>
            </w:tcBorders>
            <w:vAlign w:val="center"/>
          </w:tcPr>
          <w:p w14:paraId="4D76927B" w14:textId="77777777" w:rsidR="00DE4C59" w:rsidRPr="001E7C1F" w:rsidRDefault="00DE4C59">
            <w:pPr>
              <w:rPr>
                <w:i/>
                <w:iCs/>
              </w:rPr>
            </w:pPr>
          </w:p>
        </w:tc>
        <w:tc>
          <w:tcPr>
            <w:tcW w:w="2079" w:type="dxa"/>
            <w:tcBorders>
              <w:top w:val="single" w:sz="4" w:space="0" w:color="auto"/>
              <w:left w:val="nil"/>
              <w:bottom w:val="single" w:sz="4" w:space="0" w:color="auto"/>
              <w:right w:val="single" w:sz="4" w:space="0" w:color="auto"/>
            </w:tcBorders>
            <w:vAlign w:val="center"/>
          </w:tcPr>
          <w:p w14:paraId="58DE6507" w14:textId="77777777" w:rsidR="00DE4C59" w:rsidRPr="001E7C1F" w:rsidRDefault="00DE4C59">
            <w:pPr>
              <w:rPr>
                <w:i/>
                <w:iCs/>
              </w:rPr>
            </w:pPr>
          </w:p>
        </w:tc>
        <w:tc>
          <w:tcPr>
            <w:tcW w:w="2989" w:type="dxa"/>
            <w:tcBorders>
              <w:top w:val="single" w:sz="4" w:space="0" w:color="auto"/>
              <w:left w:val="nil"/>
              <w:bottom w:val="single" w:sz="4" w:space="0" w:color="auto"/>
              <w:right w:val="single" w:sz="4" w:space="0" w:color="auto"/>
            </w:tcBorders>
            <w:vAlign w:val="center"/>
          </w:tcPr>
          <w:p w14:paraId="66D6B068" w14:textId="77777777" w:rsidR="00DE4C59" w:rsidRPr="001E7C1F" w:rsidRDefault="00DE4C59">
            <w:pPr>
              <w:rPr>
                <w:i/>
                <w:iCs/>
              </w:rPr>
            </w:pPr>
          </w:p>
        </w:tc>
      </w:tr>
    </w:tbl>
    <w:p w14:paraId="3E10EA4D" w14:textId="77777777" w:rsidR="00DE4C59" w:rsidRPr="001E7C1F" w:rsidRDefault="00000000">
      <w:pPr>
        <w:ind w:firstLine="709"/>
      </w:pPr>
      <w:r w:rsidRPr="001E7C1F">
        <w:t>Liệt kê theo trình tự thời gian quá trình công tác của chuyên gia, không cần liệt kê các công việc đã làm không phù hợp hoặc không liên quan với công việc đang yêu cầu. Nhà thầu phải chuẩn bị tài liệu chứng minh các nội dung đã kê khai.</w:t>
      </w:r>
    </w:p>
    <w:p w14:paraId="29F9643D" w14:textId="77777777" w:rsidR="00DE4C59" w:rsidRPr="001E7C1F" w:rsidRDefault="00DE4C59"/>
    <w:tbl>
      <w:tblPr>
        <w:tblW w:w="4938" w:type="pct"/>
        <w:tblInd w:w="71" w:type="dxa"/>
        <w:tblLook w:val="04A0" w:firstRow="1" w:lastRow="0" w:firstColumn="1" w:lastColumn="0" w:noHBand="0" w:noVBand="1"/>
      </w:tblPr>
      <w:tblGrid>
        <w:gridCol w:w="9000"/>
      </w:tblGrid>
      <w:tr w:rsidR="00DE4C59" w:rsidRPr="001E7C1F" w14:paraId="05D3CEBA" w14:textId="77777777">
        <w:trPr>
          <w:trHeight w:val="1005"/>
        </w:trPr>
        <w:tc>
          <w:tcPr>
            <w:tcW w:w="5000" w:type="pct"/>
            <w:tcBorders>
              <w:top w:val="nil"/>
              <w:left w:val="nil"/>
              <w:bottom w:val="nil"/>
              <w:right w:val="nil"/>
            </w:tcBorders>
            <w:noWrap/>
            <w:vAlign w:val="center"/>
          </w:tcPr>
          <w:p w14:paraId="5F8750F3" w14:textId="77777777" w:rsidR="00DE4C59" w:rsidRPr="001E7C1F" w:rsidRDefault="00000000">
            <w:pPr>
              <w:pStyle w:val="Heading1"/>
              <w:jc w:val="right"/>
              <w:rPr>
                <w:rFonts w:ascii="Times New Roman" w:hAnsi="Times New Roman" w:cs="Times New Roman"/>
                <w:color w:val="auto"/>
                <w:sz w:val="28"/>
              </w:rPr>
            </w:pPr>
            <w:r w:rsidRPr="001E7C1F">
              <w:rPr>
                <w:rFonts w:ascii="Times New Roman" w:eastAsia="Times New Roman" w:hAnsi="Times New Roman" w:cs="Times New Roman"/>
                <w:color w:val="auto"/>
                <w:sz w:val="28"/>
              </w:rPr>
              <w:lastRenderedPageBreak/>
              <w:t>MẪU SỐ 07D</w:t>
            </w:r>
          </w:p>
          <w:p w14:paraId="65395D7B" w14:textId="77777777" w:rsidR="00DE4C59" w:rsidRPr="001E7C1F" w:rsidRDefault="00000000">
            <w:pPr>
              <w:jc w:val="center"/>
              <w:rPr>
                <w:b/>
                <w:bCs/>
                <w:lang w:val="nl-NL"/>
              </w:rPr>
            </w:pPr>
            <w:r w:rsidRPr="001E7C1F">
              <w:br w:type="page"/>
            </w:r>
            <w:r w:rsidRPr="001E7C1F">
              <w:br w:type="page"/>
            </w:r>
            <w:r w:rsidRPr="001E7C1F">
              <w:rPr>
                <w:b/>
                <w:bCs/>
                <w:lang w:val="nl-NL"/>
              </w:rPr>
              <w:t>SƠ YẾU LÝ LỊCH CỦA NHÂN SỰ CHỦ CHỐT</w:t>
            </w:r>
          </w:p>
          <w:p w14:paraId="64C42467" w14:textId="77777777" w:rsidR="00DE4C59" w:rsidRPr="001E7C1F" w:rsidRDefault="00DE4C59">
            <w:pPr>
              <w:suppressAutoHyphens/>
              <w:jc w:val="center"/>
              <w:rPr>
                <w:rStyle w:val="Table"/>
                <w:rFonts w:ascii="Times New Roman" w:hAnsi="Times New Roman"/>
                <w:b/>
                <w:bCs/>
                <w:iCs/>
                <w:spacing w:val="-2"/>
                <w:sz w:val="28"/>
              </w:rPr>
            </w:pPr>
          </w:p>
          <w:p w14:paraId="53B572C3" w14:textId="77777777" w:rsidR="00DE4C59" w:rsidRPr="001E7C1F" w:rsidRDefault="00000000">
            <w:pPr>
              <w:suppressAutoHyphens/>
              <w:jc w:val="center"/>
              <w:rPr>
                <w:rStyle w:val="Table"/>
                <w:rFonts w:ascii="Times New Roman" w:hAnsi="Times New Roman"/>
                <w:b/>
                <w:bCs/>
                <w:iCs/>
                <w:spacing w:val="-2"/>
                <w:sz w:val="28"/>
              </w:rPr>
            </w:pPr>
            <w:r w:rsidRPr="001E7C1F">
              <w:rPr>
                <w:rStyle w:val="Table"/>
                <w:rFonts w:ascii="Times New Roman" w:hAnsi="Times New Roman"/>
                <w:b/>
                <w:bCs/>
                <w:iCs/>
                <w:spacing w:val="-2"/>
                <w:sz w:val="28"/>
              </w:rPr>
              <w:t>Tên nhà thầu:…………….</w:t>
            </w:r>
          </w:p>
          <w:p w14:paraId="73007987" w14:textId="77777777" w:rsidR="00DE4C59" w:rsidRPr="001E7C1F" w:rsidRDefault="00DE4C59">
            <w:pPr>
              <w:jc w:val="center"/>
              <w:outlineLvl w:val="1"/>
              <w:rPr>
                <w:b/>
                <w:bCs/>
                <w:lang w:val="nl-NL"/>
              </w:rPr>
            </w:pPr>
          </w:p>
          <w:tbl>
            <w:tblPr>
              <w:tblW w:w="8911" w:type="dxa"/>
              <w:tblInd w:w="72" w:type="dxa"/>
              <w:tblCellMar>
                <w:left w:w="72" w:type="dxa"/>
                <w:right w:w="72" w:type="dxa"/>
              </w:tblCellMar>
              <w:tblLook w:val="04A0" w:firstRow="1" w:lastRow="0" w:firstColumn="1" w:lastColumn="0" w:noHBand="0" w:noVBand="1"/>
            </w:tblPr>
            <w:tblGrid>
              <w:gridCol w:w="1440"/>
              <w:gridCol w:w="3960"/>
              <w:gridCol w:w="3511"/>
            </w:tblGrid>
            <w:tr w:rsidR="00DE4C59" w:rsidRPr="001E7C1F" w14:paraId="577C728E" w14:textId="77777777">
              <w:trPr>
                <w:cantSplit/>
              </w:trPr>
              <w:tc>
                <w:tcPr>
                  <w:tcW w:w="8911" w:type="dxa"/>
                  <w:gridSpan w:val="3"/>
                  <w:tcBorders>
                    <w:top w:val="single" w:sz="6" w:space="0" w:color="auto"/>
                    <w:left w:val="single" w:sz="6" w:space="0" w:color="auto"/>
                    <w:right w:val="single" w:sz="6" w:space="0" w:color="auto"/>
                  </w:tcBorders>
                </w:tcPr>
                <w:p w14:paraId="74433650" w14:textId="77777777" w:rsidR="00DE4C59" w:rsidRPr="001E7C1F" w:rsidRDefault="00000000">
                  <w:pPr>
                    <w:suppressAutoHyphens/>
                    <w:rPr>
                      <w:rStyle w:val="Table"/>
                      <w:rFonts w:ascii="Times New Roman" w:hAnsi="Times New Roman"/>
                      <w:b/>
                      <w:bCs/>
                      <w:i/>
                      <w:spacing w:val="-2"/>
                      <w:sz w:val="28"/>
                    </w:rPr>
                  </w:pPr>
                  <w:r w:rsidRPr="001E7C1F">
                    <w:rPr>
                      <w:rStyle w:val="Table"/>
                      <w:rFonts w:ascii="Times New Roman" w:hAnsi="Times New Roman"/>
                      <w:b/>
                      <w:bCs/>
                      <w:iCs/>
                      <w:spacing w:val="-2"/>
                      <w:sz w:val="28"/>
                    </w:rPr>
                    <w:t>Vị trí bố trí trong gói thầu:</w:t>
                  </w:r>
                </w:p>
                <w:p w14:paraId="51878815" w14:textId="77777777" w:rsidR="00DE4C59" w:rsidRPr="001E7C1F" w:rsidRDefault="00DE4C59">
                  <w:pPr>
                    <w:tabs>
                      <w:tab w:val="left" w:pos="1638"/>
                      <w:tab w:val="left" w:pos="1998"/>
                    </w:tabs>
                    <w:suppressAutoHyphens/>
                    <w:ind w:left="378" w:hanging="378"/>
                    <w:rPr>
                      <w:rStyle w:val="Table"/>
                      <w:rFonts w:ascii="Times New Roman" w:hAnsi="Times New Roman"/>
                      <w:b/>
                      <w:bCs/>
                      <w:iCs/>
                      <w:spacing w:val="-2"/>
                      <w:sz w:val="28"/>
                    </w:rPr>
                  </w:pPr>
                </w:p>
              </w:tc>
            </w:tr>
            <w:tr w:rsidR="00DE4C59" w:rsidRPr="001E7C1F" w14:paraId="5E328D40" w14:textId="77777777">
              <w:trPr>
                <w:cantSplit/>
              </w:trPr>
              <w:tc>
                <w:tcPr>
                  <w:tcW w:w="1440" w:type="dxa"/>
                  <w:vMerge w:val="restart"/>
                  <w:tcBorders>
                    <w:top w:val="single" w:sz="6" w:space="0" w:color="auto"/>
                    <w:left w:val="single" w:sz="6" w:space="0" w:color="auto"/>
                  </w:tcBorders>
                </w:tcPr>
                <w:p w14:paraId="5C43A520" w14:textId="77777777" w:rsidR="00DE4C59" w:rsidRPr="001E7C1F" w:rsidRDefault="00000000">
                  <w:pPr>
                    <w:suppressAutoHyphens/>
                    <w:rPr>
                      <w:rStyle w:val="Table"/>
                      <w:rFonts w:ascii="Times New Roman" w:hAnsi="Times New Roman"/>
                      <w:b/>
                      <w:bCs/>
                      <w:iCs/>
                      <w:spacing w:val="-2"/>
                      <w:sz w:val="28"/>
                    </w:rPr>
                  </w:pPr>
                  <w:r w:rsidRPr="001E7C1F">
                    <w:rPr>
                      <w:rStyle w:val="Table"/>
                      <w:rFonts w:ascii="Times New Roman" w:hAnsi="Times New Roman"/>
                      <w:b/>
                      <w:bCs/>
                      <w:iCs/>
                      <w:spacing w:val="-2"/>
                      <w:sz w:val="28"/>
                    </w:rPr>
                    <w:t>Thông tin về nhân sự chủ chốt</w:t>
                  </w:r>
                </w:p>
              </w:tc>
              <w:tc>
                <w:tcPr>
                  <w:tcW w:w="3960" w:type="dxa"/>
                  <w:tcBorders>
                    <w:top w:val="single" w:sz="6" w:space="0" w:color="auto"/>
                    <w:left w:val="single" w:sz="6" w:space="0" w:color="auto"/>
                  </w:tcBorders>
                </w:tcPr>
                <w:p w14:paraId="2A2299EA" w14:textId="77777777" w:rsidR="00DE4C59" w:rsidRPr="001E7C1F" w:rsidRDefault="00000000">
                  <w:pPr>
                    <w:suppressAutoHyphens/>
                    <w:rPr>
                      <w:rStyle w:val="Table"/>
                      <w:rFonts w:ascii="Times New Roman" w:hAnsi="Times New Roman"/>
                      <w:b/>
                      <w:bCs/>
                      <w:iCs/>
                      <w:spacing w:val="-2"/>
                      <w:sz w:val="28"/>
                    </w:rPr>
                  </w:pPr>
                  <w:r w:rsidRPr="001E7C1F">
                    <w:rPr>
                      <w:rStyle w:val="Table"/>
                      <w:rFonts w:ascii="Times New Roman" w:hAnsi="Times New Roman"/>
                      <w:b/>
                      <w:bCs/>
                      <w:iCs/>
                      <w:spacing w:val="-2"/>
                      <w:sz w:val="28"/>
                    </w:rPr>
                    <w:t>Họ và tên:</w:t>
                  </w:r>
                </w:p>
                <w:p w14:paraId="0C775EF5" w14:textId="77777777" w:rsidR="00DE4C59" w:rsidRPr="001E7C1F" w:rsidRDefault="00DE4C59">
                  <w:pPr>
                    <w:suppressAutoHyphens/>
                    <w:rPr>
                      <w:rStyle w:val="Table"/>
                      <w:rFonts w:ascii="Times New Roman" w:hAnsi="Times New Roman"/>
                      <w:b/>
                      <w:bCs/>
                      <w:iCs/>
                      <w:spacing w:val="-2"/>
                      <w:sz w:val="28"/>
                    </w:rPr>
                  </w:pPr>
                </w:p>
              </w:tc>
              <w:tc>
                <w:tcPr>
                  <w:tcW w:w="3511" w:type="dxa"/>
                  <w:tcBorders>
                    <w:top w:val="single" w:sz="6" w:space="0" w:color="auto"/>
                    <w:left w:val="single" w:sz="6" w:space="0" w:color="auto"/>
                    <w:right w:val="single" w:sz="6" w:space="0" w:color="auto"/>
                  </w:tcBorders>
                </w:tcPr>
                <w:p w14:paraId="5A829247" w14:textId="77777777" w:rsidR="00DE4C59" w:rsidRPr="001E7C1F" w:rsidRDefault="00000000">
                  <w:pPr>
                    <w:suppressAutoHyphens/>
                    <w:rPr>
                      <w:rStyle w:val="Table"/>
                      <w:rFonts w:ascii="Times New Roman" w:hAnsi="Times New Roman"/>
                      <w:b/>
                      <w:bCs/>
                      <w:iCs/>
                      <w:spacing w:val="-2"/>
                      <w:sz w:val="28"/>
                    </w:rPr>
                  </w:pPr>
                  <w:r w:rsidRPr="001E7C1F">
                    <w:rPr>
                      <w:rStyle w:val="Table"/>
                      <w:rFonts w:ascii="Times New Roman" w:hAnsi="Times New Roman"/>
                      <w:b/>
                      <w:bCs/>
                      <w:iCs/>
                      <w:spacing w:val="-2"/>
                      <w:sz w:val="28"/>
                    </w:rPr>
                    <w:t>Ngày sinh:</w:t>
                  </w:r>
                </w:p>
              </w:tc>
            </w:tr>
            <w:tr w:rsidR="00DE4C59" w:rsidRPr="001E7C1F" w14:paraId="35D017F7" w14:textId="77777777">
              <w:trPr>
                <w:cantSplit/>
              </w:trPr>
              <w:tc>
                <w:tcPr>
                  <w:tcW w:w="1440" w:type="dxa"/>
                  <w:vMerge/>
                  <w:tcBorders>
                    <w:left w:val="single" w:sz="6" w:space="0" w:color="auto"/>
                  </w:tcBorders>
                </w:tcPr>
                <w:p w14:paraId="5461B9D3" w14:textId="77777777" w:rsidR="00DE4C59" w:rsidRPr="001E7C1F" w:rsidRDefault="00DE4C59">
                  <w:pPr>
                    <w:suppressAutoHyphens/>
                    <w:rPr>
                      <w:rStyle w:val="Table"/>
                      <w:rFonts w:ascii="Times New Roman" w:hAnsi="Times New Roman"/>
                      <w:b/>
                      <w:bCs/>
                      <w:iCs/>
                      <w:spacing w:val="-2"/>
                      <w:sz w:val="28"/>
                    </w:rPr>
                  </w:pPr>
                </w:p>
              </w:tc>
              <w:tc>
                <w:tcPr>
                  <w:tcW w:w="3960" w:type="dxa"/>
                  <w:tcBorders>
                    <w:top w:val="single" w:sz="6" w:space="0" w:color="auto"/>
                    <w:left w:val="single" w:sz="6" w:space="0" w:color="auto"/>
                  </w:tcBorders>
                </w:tcPr>
                <w:p w14:paraId="4422AADE" w14:textId="77777777" w:rsidR="00DE4C59" w:rsidRPr="001E7C1F" w:rsidRDefault="00000000">
                  <w:pPr>
                    <w:suppressAutoHyphens/>
                    <w:rPr>
                      <w:rStyle w:val="Table"/>
                      <w:rFonts w:ascii="Times New Roman" w:hAnsi="Times New Roman"/>
                      <w:b/>
                      <w:bCs/>
                      <w:iCs/>
                      <w:spacing w:val="-2"/>
                      <w:sz w:val="28"/>
                    </w:rPr>
                  </w:pPr>
                  <w:r w:rsidRPr="001E7C1F">
                    <w:rPr>
                      <w:rStyle w:val="Table"/>
                      <w:rFonts w:ascii="Times New Roman" w:hAnsi="Times New Roman"/>
                      <w:b/>
                      <w:bCs/>
                      <w:iCs/>
                      <w:spacing w:val="-2"/>
                      <w:sz w:val="28"/>
                    </w:rPr>
                    <w:t>Địa chỉ:</w:t>
                  </w:r>
                </w:p>
                <w:p w14:paraId="0101F0FA" w14:textId="77777777" w:rsidR="00DE4C59" w:rsidRPr="001E7C1F" w:rsidRDefault="00DE4C59">
                  <w:pPr>
                    <w:suppressAutoHyphens/>
                    <w:rPr>
                      <w:rStyle w:val="Table"/>
                      <w:rFonts w:ascii="Times New Roman" w:hAnsi="Times New Roman"/>
                      <w:b/>
                      <w:bCs/>
                      <w:iCs/>
                      <w:spacing w:val="-2"/>
                      <w:sz w:val="28"/>
                    </w:rPr>
                  </w:pPr>
                </w:p>
              </w:tc>
              <w:tc>
                <w:tcPr>
                  <w:tcW w:w="3511" w:type="dxa"/>
                  <w:tcBorders>
                    <w:top w:val="single" w:sz="6" w:space="0" w:color="auto"/>
                    <w:left w:val="single" w:sz="6" w:space="0" w:color="auto"/>
                    <w:right w:val="single" w:sz="6" w:space="0" w:color="auto"/>
                  </w:tcBorders>
                </w:tcPr>
                <w:p w14:paraId="428650A1" w14:textId="77777777" w:rsidR="00DE4C59" w:rsidRPr="001E7C1F" w:rsidRDefault="00000000">
                  <w:pPr>
                    <w:suppressAutoHyphens/>
                    <w:rPr>
                      <w:rStyle w:val="Table"/>
                      <w:rFonts w:ascii="Times New Roman" w:hAnsi="Times New Roman"/>
                      <w:b/>
                      <w:bCs/>
                      <w:iCs/>
                      <w:spacing w:val="-2"/>
                      <w:sz w:val="28"/>
                    </w:rPr>
                  </w:pPr>
                  <w:r w:rsidRPr="001E7C1F">
                    <w:rPr>
                      <w:rStyle w:val="Table"/>
                      <w:rFonts w:ascii="Times New Roman" w:hAnsi="Times New Roman"/>
                      <w:b/>
                      <w:bCs/>
                      <w:iCs/>
                      <w:spacing w:val="-2"/>
                      <w:sz w:val="28"/>
                    </w:rPr>
                    <w:t>E-mail:</w:t>
                  </w:r>
                </w:p>
              </w:tc>
            </w:tr>
            <w:tr w:rsidR="00DE4C59" w:rsidRPr="001E7C1F" w14:paraId="46C99588" w14:textId="77777777">
              <w:trPr>
                <w:cantSplit/>
              </w:trPr>
              <w:tc>
                <w:tcPr>
                  <w:tcW w:w="1440" w:type="dxa"/>
                  <w:vMerge/>
                  <w:tcBorders>
                    <w:left w:val="single" w:sz="6" w:space="0" w:color="auto"/>
                  </w:tcBorders>
                </w:tcPr>
                <w:p w14:paraId="0B343E1E" w14:textId="77777777" w:rsidR="00DE4C59" w:rsidRPr="001E7C1F" w:rsidRDefault="00DE4C59">
                  <w:pPr>
                    <w:suppressAutoHyphens/>
                    <w:rPr>
                      <w:rStyle w:val="Table"/>
                      <w:rFonts w:ascii="Times New Roman" w:hAnsi="Times New Roman"/>
                      <w:b/>
                      <w:bCs/>
                      <w:iCs/>
                      <w:spacing w:val="-2"/>
                      <w:sz w:val="28"/>
                    </w:rPr>
                  </w:pPr>
                </w:p>
              </w:tc>
              <w:tc>
                <w:tcPr>
                  <w:tcW w:w="3960" w:type="dxa"/>
                  <w:tcBorders>
                    <w:top w:val="single" w:sz="6" w:space="0" w:color="auto"/>
                    <w:left w:val="single" w:sz="6" w:space="0" w:color="auto"/>
                  </w:tcBorders>
                </w:tcPr>
                <w:p w14:paraId="6E3FC123" w14:textId="77777777" w:rsidR="00DE4C59" w:rsidRPr="001E7C1F" w:rsidRDefault="00DE4C59">
                  <w:pPr>
                    <w:suppressAutoHyphens/>
                    <w:rPr>
                      <w:rStyle w:val="Table"/>
                      <w:rFonts w:ascii="Times New Roman" w:hAnsi="Times New Roman"/>
                      <w:b/>
                      <w:bCs/>
                      <w:iCs/>
                      <w:spacing w:val="-2"/>
                      <w:sz w:val="28"/>
                    </w:rPr>
                  </w:pPr>
                </w:p>
              </w:tc>
              <w:tc>
                <w:tcPr>
                  <w:tcW w:w="3511" w:type="dxa"/>
                  <w:tcBorders>
                    <w:top w:val="single" w:sz="6" w:space="0" w:color="auto"/>
                    <w:left w:val="single" w:sz="6" w:space="0" w:color="auto"/>
                    <w:right w:val="single" w:sz="6" w:space="0" w:color="auto"/>
                  </w:tcBorders>
                </w:tcPr>
                <w:p w14:paraId="1EE15D6B" w14:textId="77777777" w:rsidR="00DE4C59" w:rsidRPr="001E7C1F" w:rsidRDefault="00DE4C59">
                  <w:pPr>
                    <w:suppressAutoHyphens/>
                    <w:rPr>
                      <w:rStyle w:val="Table"/>
                      <w:rFonts w:ascii="Times New Roman" w:hAnsi="Times New Roman"/>
                      <w:b/>
                      <w:bCs/>
                      <w:iCs/>
                      <w:spacing w:val="-2"/>
                      <w:sz w:val="28"/>
                    </w:rPr>
                  </w:pPr>
                </w:p>
              </w:tc>
            </w:tr>
            <w:tr w:rsidR="00DE4C59" w:rsidRPr="001E7C1F" w14:paraId="46D6B310" w14:textId="77777777">
              <w:trPr>
                <w:cantSplit/>
              </w:trPr>
              <w:tc>
                <w:tcPr>
                  <w:tcW w:w="1440" w:type="dxa"/>
                  <w:vMerge/>
                  <w:tcBorders>
                    <w:left w:val="single" w:sz="6" w:space="0" w:color="auto"/>
                  </w:tcBorders>
                </w:tcPr>
                <w:p w14:paraId="3E7A5D12" w14:textId="77777777" w:rsidR="00DE4C59" w:rsidRPr="001E7C1F" w:rsidRDefault="00DE4C59">
                  <w:pPr>
                    <w:suppressAutoHyphens/>
                    <w:rPr>
                      <w:rStyle w:val="Table"/>
                      <w:rFonts w:ascii="Times New Roman" w:hAnsi="Times New Roman"/>
                      <w:b/>
                      <w:bCs/>
                      <w:iCs/>
                      <w:spacing w:val="-2"/>
                      <w:sz w:val="28"/>
                    </w:rPr>
                  </w:pPr>
                </w:p>
              </w:tc>
              <w:tc>
                <w:tcPr>
                  <w:tcW w:w="7471" w:type="dxa"/>
                  <w:gridSpan w:val="2"/>
                  <w:tcBorders>
                    <w:top w:val="single" w:sz="6" w:space="0" w:color="auto"/>
                    <w:left w:val="single" w:sz="6" w:space="0" w:color="auto"/>
                    <w:right w:val="single" w:sz="6" w:space="0" w:color="auto"/>
                  </w:tcBorders>
                </w:tcPr>
                <w:p w14:paraId="77514D22" w14:textId="77777777" w:rsidR="00DE4C59" w:rsidRPr="001E7C1F" w:rsidRDefault="00000000">
                  <w:pPr>
                    <w:suppressAutoHyphens/>
                    <w:rPr>
                      <w:rStyle w:val="Table"/>
                      <w:rFonts w:ascii="Times New Roman" w:hAnsi="Times New Roman"/>
                      <w:b/>
                      <w:bCs/>
                      <w:iCs/>
                      <w:spacing w:val="-2"/>
                      <w:sz w:val="28"/>
                    </w:rPr>
                  </w:pPr>
                  <w:r w:rsidRPr="001E7C1F">
                    <w:rPr>
                      <w:rStyle w:val="Table"/>
                      <w:rFonts w:ascii="Times New Roman" w:hAnsi="Times New Roman"/>
                      <w:b/>
                      <w:bCs/>
                      <w:iCs/>
                      <w:spacing w:val="-2"/>
                      <w:sz w:val="28"/>
                    </w:rPr>
                    <w:t>Trình độ chuyên môn:</w:t>
                  </w:r>
                </w:p>
                <w:p w14:paraId="05090A24" w14:textId="77777777" w:rsidR="00DE4C59" w:rsidRPr="001E7C1F" w:rsidRDefault="00DE4C59">
                  <w:pPr>
                    <w:suppressAutoHyphens/>
                    <w:rPr>
                      <w:rStyle w:val="Table"/>
                      <w:rFonts w:ascii="Times New Roman" w:hAnsi="Times New Roman"/>
                      <w:b/>
                      <w:bCs/>
                      <w:iCs/>
                      <w:spacing w:val="-2"/>
                      <w:sz w:val="28"/>
                    </w:rPr>
                  </w:pPr>
                </w:p>
              </w:tc>
            </w:tr>
            <w:tr w:rsidR="00DE4C59" w:rsidRPr="001E7C1F" w14:paraId="2C9D9DBB" w14:textId="77777777">
              <w:trPr>
                <w:cantSplit/>
              </w:trPr>
              <w:tc>
                <w:tcPr>
                  <w:tcW w:w="1440" w:type="dxa"/>
                  <w:tcBorders>
                    <w:left w:val="single" w:sz="6" w:space="0" w:color="auto"/>
                  </w:tcBorders>
                </w:tcPr>
                <w:p w14:paraId="35A03831" w14:textId="77777777" w:rsidR="00DE4C59" w:rsidRPr="001E7C1F" w:rsidRDefault="00DE4C59">
                  <w:pPr>
                    <w:suppressAutoHyphens/>
                    <w:rPr>
                      <w:rStyle w:val="Table"/>
                      <w:rFonts w:ascii="Times New Roman" w:hAnsi="Times New Roman"/>
                      <w:b/>
                      <w:bCs/>
                      <w:iCs/>
                      <w:spacing w:val="-2"/>
                      <w:sz w:val="28"/>
                    </w:rPr>
                  </w:pPr>
                </w:p>
              </w:tc>
              <w:tc>
                <w:tcPr>
                  <w:tcW w:w="7471" w:type="dxa"/>
                  <w:gridSpan w:val="2"/>
                  <w:tcBorders>
                    <w:top w:val="single" w:sz="6" w:space="0" w:color="auto"/>
                    <w:left w:val="single" w:sz="6" w:space="0" w:color="auto"/>
                    <w:right w:val="single" w:sz="6" w:space="0" w:color="auto"/>
                  </w:tcBorders>
                </w:tcPr>
                <w:p w14:paraId="5E987F4C" w14:textId="77777777" w:rsidR="00DE4C59" w:rsidRPr="001E7C1F" w:rsidRDefault="00000000">
                  <w:pPr>
                    <w:suppressAutoHyphens/>
                    <w:rPr>
                      <w:rStyle w:val="Table"/>
                      <w:rFonts w:ascii="Times New Roman" w:hAnsi="Times New Roman"/>
                      <w:b/>
                      <w:bCs/>
                      <w:iCs/>
                      <w:spacing w:val="-2"/>
                      <w:sz w:val="28"/>
                    </w:rPr>
                  </w:pPr>
                  <w:r w:rsidRPr="001E7C1F">
                    <w:rPr>
                      <w:rStyle w:val="Table"/>
                      <w:rFonts w:ascii="Times New Roman" w:hAnsi="Times New Roman"/>
                      <w:b/>
                      <w:bCs/>
                      <w:iCs/>
                      <w:spacing w:val="-2"/>
                      <w:sz w:val="28"/>
                    </w:rPr>
                    <w:t>Trình độ học vấn:</w:t>
                  </w:r>
                </w:p>
                <w:p w14:paraId="1B587C19" w14:textId="77777777" w:rsidR="00DE4C59" w:rsidRPr="001E7C1F" w:rsidRDefault="00DE4C59">
                  <w:pPr>
                    <w:suppressAutoHyphens/>
                    <w:rPr>
                      <w:rStyle w:val="Table"/>
                      <w:rFonts w:ascii="Times New Roman" w:hAnsi="Times New Roman"/>
                      <w:b/>
                      <w:bCs/>
                      <w:iCs/>
                      <w:spacing w:val="-2"/>
                      <w:sz w:val="28"/>
                    </w:rPr>
                  </w:pPr>
                </w:p>
              </w:tc>
            </w:tr>
            <w:tr w:rsidR="00DE4C59" w:rsidRPr="001E7C1F" w14:paraId="319223F3" w14:textId="77777777">
              <w:trPr>
                <w:cantSplit/>
              </w:trPr>
              <w:tc>
                <w:tcPr>
                  <w:tcW w:w="1440" w:type="dxa"/>
                  <w:tcBorders>
                    <w:left w:val="single" w:sz="6" w:space="0" w:color="auto"/>
                  </w:tcBorders>
                </w:tcPr>
                <w:p w14:paraId="35B8CFD3" w14:textId="77777777" w:rsidR="00DE4C59" w:rsidRPr="001E7C1F" w:rsidRDefault="00DE4C59">
                  <w:pPr>
                    <w:suppressAutoHyphens/>
                    <w:rPr>
                      <w:rStyle w:val="Table"/>
                      <w:rFonts w:ascii="Times New Roman" w:hAnsi="Times New Roman"/>
                      <w:b/>
                      <w:bCs/>
                      <w:iCs/>
                      <w:spacing w:val="-2"/>
                      <w:sz w:val="28"/>
                    </w:rPr>
                  </w:pPr>
                </w:p>
              </w:tc>
              <w:tc>
                <w:tcPr>
                  <w:tcW w:w="7471" w:type="dxa"/>
                  <w:gridSpan w:val="2"/>
                  <w:tcBorders>
                    <w:top w:val="single" w:sz="6" w:space="0" w:color="auto"/>
                    <w:left w:val="single" w:sz="6" w:space="0" w:color="auto"/>
                    <w:right w:val="single" w:sz="6" w:space="0" w:color="auto"/>
                  </w:tcBorders>
                </w:tcPr>
                <w:p w14:paraId="0E0990AC" w14:textId="77777777" w:rsidR="00DE4C59" w:rsidRPr="001E7C1F" w:rsidRDefault="00DE4C59">
                  <w:pPr>
                    <w:suppressAutoHyphens/>
                    <w:rPr>
                      <w:rStyle w:val="Table"/>
                      <w:rFonts w:ascii="Times New Roman" w:hAnsi="Times New Roman"/>
                      <w:b/>
                      <w:bCs/>
                      <w:iCs/>
                      <w:spacing w:val="-2"/>
                      <w:sz w:val="28"/>
                    </w:rPr>
                  </w:pPr>
                </w:p>
                <w:p w14:paraId="1FFFC0BF" w14:textId="77777777" w:rsidR="00DE4C59" w:rsidRPr="001E7C1F" w:rsidRDefault="00000000">
                  <w:pPr>
                    <w:suppressAutoHyphens/>
                    <w:rPr>
                      <w:rStyle w:val="Table"/>
                      <w:rFonts w:ascii="Times New Roman" w:hAnsi="Times New Roman"/>
                      <w:b/>
                      <w:bCs/>
                      <w:iCs/>
                      <w:spacing w:val="-2"/>
                      <w:sz w:val="28"/>
                    </w:rPr>
                  </w:pPr>
                  <w:r w:rsidRPr="001E7C1F">
                    <w:rPr>
                      <w:rStyle w:val="Table"/>
                      <w:rFonts w:ascii="Times New Roman" w:hAnsi="Times New Roman"/>
                      <w:b/>
                      <w:bCs/>
                      <w:iCs/>
                      <w:spacing w:val="-2"/>
                      <w:sz w:val="28"/>
                    </w:rPr>
                    <w:t>Ngoại ngữ:</w:t>
                  </w:r>
                </w:p>
              </w:tc>
            </w:tr>
            <w:tr w:rsidR="00DE4C59" w:rsidRPr="001E7C1F" w14:paraId="44E2B026" w14:textId="77777777">
              <w:trPr>
                <w:cantSplit/>
              </w:trPr>
              <w:tc>
                <w:tcPr>
                  <w:tcW w:w="1440" w:type="dxa"/>
                  <w:tcBorders>
                    <w:top w:val="single" w:sz="6" w:space="0" w:color="auto"/>
                    <w:left w:val="single" w:sz="6" w:space="0" w:color="auto"/>
                  </w:tcBorders>
                </w:tcPr>
                <w:p w14:paraId="4E79DC78" w14:textId="77777777" w:rsidR="00DE4C59" w:rsidRPr="001E7C1F" w:rsidRDefault="00DE4C59">
                  <w:pPr>
                    <w:suppressAutoHyphens/>
                    <w:rPr>
                      <w:rStyle w:val="Table"/>
                      <w:rFonts w:ascii="Times New Roman" w:hAnsi="Times New Roman"/>
                      <w:b/>
                      <w:bCs/>
                      <w:iCs/>
                      <w:spacing w:val="-2"/>
                      <w:sz w:val="28"/>
                    </w:rPr>
                  </w:pPr>
                </w:p>
              </w:tc>
              <w:tc>
                <w:tcPr>
                  <w:tcW w:w="7471" w:type="dxa"/>
                  <w:gridSpan w:val="2"/>
                  <w:tcBorders>
                    <w:top w:val="single" w:sz="6" w:space="0" w:color="auto"/>
                    <w:left w:val="single" w:sz="6" w:space="0" w:color="auto"/>
                    <w:right w:val="single" w:sz="6" w:space="0" w:color="auto"/>
                  </w:tcBorders>
                </w:tcPr>
                <w:p w14:paraId="340BD477" w14:textId="77777777" w:rsidR="00DE4C59" w:rsidRPr="001E7C1F" w:rsidRDefault="00DE4C59">
                  <w:pPr>
                    <w:suppressAutoHyphens/>
                    <w:rPr>
                      <w:rStyle w:val="Table"/>
                      <w:rFonts w:ascii="Times New Roman" w:hAnsi="Times New Roman"/>
                      <w:b/>
                      <w:bCs/>
                      <w:iCs/>
                      <w:spacing w:val="-2"/>
                      <w:sz w:val="28"/>
                    </w:rPr>
                  </w:pPr>
                </w:p>
              </w:tc>
            </w:tr>
            <w:tr w:rsidR="00DE4C59" w:rsidRPr="001E7C1F" w14:paraId="2C33EF14" w14:textId="77777777">
              <w:trPr>
                <w:cantSplit/>
              </w:trPr>
              <w:tc>
                <w:tcPr>
                  <w:tcW w:w="1440" w:type="dxa"/>
                  <w:tcBorders>
                    <w:left w:val="single" w:sz="6" w:space="0" w:color="auto"/>
                  </w:tcBorders>
                </w:tcPr>
                <w:p w14:paraId="478C7041" w14:textId="77777777" w:rsidR="00DE4C59" w:rsidRPr="001E7C1F" w:rsidRDefault="00DE4C59">
                  <w:pPr>
                    <w:suppressAutoHyphens/>
                    <w:rPr>
                      <w:rStyle w:val="Table"/>
                      <w:rFonts w:ascii="Times New Roman" w:hAnsi="Times New Roman"/>
                      <w:b/>
                      <w:bCs/>
                      <w:iCs/>
                      <w:spacing w:val="-2"/>
                      <w:sz w:val="28"/>
                    </w:rPr>
                  </w:pPr>
                </w:p>
              </w:tc>
              <w:tc>
                <w:tcPr>
                  <w:tcW w:w="7471" w:type="dxa"/>
                  <w:gridSpan w:val="2"/>
                  <w:tcBorders>
                    <w:top w:val="single" w:sz="6" w:space="0" w:color="auto"/>
                    <w:left w:val="single" w:sz="6" w:space="0" w:color="auto"/>
                    <w:right w:val="single" w:sz="6" w:space="0" w:color="auto"/>
                  </w:tcBorders>
                </w:tcPr>
                <w:p w14:paraId="71BB4E45" w14:textId="77777777" w:rsidR="00DE4C59" w:rsidRPr="001E7C1F" w:rsidRDefault="00000000">
                  <w:pPr>
                    <w:suppressAutoHyphens/>
                    <w:rPr>
                      <w:rStyle w:val="Table"/>
                      <w:rFonts w:ascii="Times New Roman" w:hAnsi="Times New Roman"/>
                      <w:b/>
                      <w:bCs/>
                      <w:iCs/>
                      <w:spacing w:val="-2"/>
                      <w:sz w:val="28"/>
                    </w:rPr>
                  </w:pPr>
                  <w:r w:rsidRPr="001E7C1F">
                    <w:rPr>
                      <w:rStyle w:val="Table"/>
                      <w:rFonts w:ascii="Times New Roman" w:hAnsi="Times New Roman"/>
                      <w:b/>
                      <w:bCs/>
                      <w:iCs/>
                      <w:spacing w:val="-2"/>
                      <w:sz w:val="28"/>
                    </w:rPr>
                    <w:t>Địa chỉ của nơi công tác hiện nay:</w:t>
                  </w:r>
                </w:p>
                <w:p w14:paraId="39B6930B" w14:textId="77777777" w:rsidR="00DE4C59" w:rsidRPr="001E7C1F" w:rsidRDefault="00DE4C59">
                  <w:pPr>
                    <w:suppressAutoHyphens/>
                    <w:rPr>
                      <w:rStyle w:val="Table"/>
                      <w:rFonts w:ascii="Times New Roman" w:hAnsi="Times New Roman"/>
                      <w:b/>
                      <w:bCs/>
                      <w:iCs/>
                      <w:spacing w:val="-2"/>
                      <w:sz w:val="28"/>
                    </w:rPr>
                  </w:pPr>
                </w:p>
              </w:tc>
            </w:tr>
            <w:tr w:rsidR="00DE4C59" w:rsidRPr="001E7C1F" w14:paraId="3E5290E8" w14:textId="77777777">
              <w:trPr>
                <w:cantSplit/>
              </w:trPr>
              <w:tc>
                <w:tcPr>
                  <w:tcW w:w="1440" w:type="dxa"/>
                  <w:tcBorders>
                    <w:left w:val="single" w:sz="6" w:space="0" w:color="auto"/>
                  </w:tcBorders>
                </w:tcPr>
                <w:p w14:paraId="5F67A330" w14:textId="77777777" w:rsidR="00DE4C59" w:rsidRPr="001E7C1F" w:rsidRDefault="00DE4C59">
                  <w:pPr>
                    <w:suppressAutoHyphens/>
                    <w:rPr>
                      <w:rStyle w:val="Table"/>
                      <w:rFonts w:ascii="Times New Roman" w:hAnsi="Times New Roman"/>
                      <w:b/>
                      <w:bCs/>
                      <w:iCs/>
                      <w:spacing w:val="-2"/>
                      <w:sz w:val="28"/>
                    </w:rPr>
                  </w:pPr>
                </w:p>
              </w:tc>
              <w:tc>
                <w:tcPr>
                  <w:tcW w:w="3960" w:type="dxa"/>
                  <w:tcBorders>
                    <w:top w:val="single" w:sz="6" w:space="0" w:color="auto"/>
                    <w:left w:val="single" w:sz="6" w:space="0" w:color="auto"/>
                  </w:tcBorders>
                </w:tcPr>
                <w:p w14:paraId="25EC48DF" w14:textId="77777777" w:rsidR="00DE4C59" w:rsidRPr="001E7C1F" w:rsidRDefault="00000000">
                  <w:pPr>
                    <w:suppressAutoHyphens/>
                    <w:rPr>
                      <w:rStyle w:val="Table"/>
                      <w:rFonts w:ascii="Times New Roman" w:hAnsi="Times New Roman"/>
                      <w:b/>
                      <w:bCs/>
                      <w:iCs/>
                      <w:spacing w:val="-2"/>
                      <w:sz w:val="28"/>
                    </w:rPr>
                  </w:pPr>
                  <w:r w:rsidRPr="001E7C1F">
                    <w:rPr>
                      <w:rStyle w:val="Table"/>
                      <w:rFonts w:ascii="Times New Roman" w:hAnsi="Times New Roman"/>
                      <w:b/>
                      <w:bCs/>
                      <w:iCs/>
                      <w:spacing w:val="-2"/>
                      <w:sz w:val="28"/>
                    </w:rPr>
                    <w:t>Điện thoại:</w:t>
                  </w:r>
                </w:p>
                <w:p w14:paraId="74B46415" w14:textId="77777777" w:rsidR="00DE4C59" w:rsidRPr="001E7C1F" w:rsidRDefault="00DE4C59">
                  <w:pPr>
                    <w:suppressAutoHyphens/>
                    <w:rPr>
                      <w:rStyle w:val="Table"/>
                      <w:rFonts w:ascii="Times New Roman" w:hAnsi="Times New Roman"/>
                      <w:b/>
                      <w:bCs/>
                      <w:iCs/>
                      <w:spacing w:val="-2"/>
                      <w:sz w:val="28"/>
                    </w:rPr>
                  </w:pPr>
                </w:p>
              </w:tc>
              <w:tc>
                <w:tcPr>
                  <w:tcW w:w="3511" w:type="dxa"/>
                  <w:tcBorders>
                    <w:top w:val="single" w:sz="6" w:space="0" w:color="auto"/>
                    <w:left w:val="single" w:sz="6" w:space="0" w:color="auto"/>
                    <w:right w:val="single" w:sz="6" w:space="0" w:color="auto"/>
                  </w:tcBorders>
                </w:tcPr>
                <w:p w14:paraId="47706800" w14:textId="77777777" w:rsidR="00DE4C59" w:rsidRPr="001E7C1F" w:rsidRDefault="00000000">
                  <w:pPr>
                    <w:suppressAutoHyphens/>
                    <w:rPr>
                      <w:rStyle w:val="Table"/>
                      <w:rFonts w:ascii="Times New Roman" w:hAnsi="Times New Roman"/>
                      <w:b/>
                      <w:bCs/>
                      <w:iCs/>
                      <w:spacing w:val="-2"/>
                      <w:sz w:val="28"/>
                    </w:rPr>
                  </w:pPr>
                  <w:r w:rsidRPr="001E7C1F">
                    <w:rPr>
                      <w:rStyle w:val="Table"/>
                      <w:rFonts w:ascii="Times New Roman" w:hAnsi="Times New Roman"/>
                      <w:b/>
                      <w:bCs/>
                      <w:iCs/>
                      <w:spacing w:val="-2"/>
                      <w:sz w:val="28"/>
                    </w:rPr>
                    <w:t>Thông tin liên lạc (Trưởng phòng/cán bộ phụ trách nhân sự):</w:t>
                  </w:r>
                  <w:r w:rsidRPr="001E7C1F">
                    <w:rPr>
                      <w:rStyle w:val="Table"/>
                      <w:rFonts w:ascii="Times New Roman" w:hAnsi="Times New Roman"/>
                      <w:b/>
                      <w:bCs/>
                      <w:iCs/>
                      <w:spacing w:val="-2"/>
                      <w:sz w:val="28"/>
                    </w:rPr>
                    <w:br/>
                  </w:r>
                </w:p>
              </w:tc>
            </w:tr>
            <w:tr w:rsidR="00DE4C59" w:rsidRPr="001E7C1F" w14:paraId="6D486867" w14:textId="77777777">
              <w:trPr>
                <w:cantSplit/>
              </w:trPr>
              <w:tc>
                <w:tcPr>
                  <w:tcW w:w="1440" w:type="dxa"/>
                  <w:tcBorders>
                    <w:left w:val="single" w:sz="6" w:space="0" w:color="auto"/>
                  </w:tcBorders>
                </w:tcPr>
                <w:p w14:paraId="008DE402" w14:textId="77777777" w:rsidR="00DE4C59" w:rsidRPr="001E7C1F" w:rsidRDefault="00DE4C59">
                  <w:pPr>
                    <w:suppressAutoHyphens/>
                    <w:rPr>
                      <w:rStyle w:val="Table"/>
                      <w:rFonts w:ascii="Times New Roman" w:hAnsi="Times New Roman"/>
                      <w:b/>
                      <w:bCs/>
                      <w:iCs/>
                      <w:spacing w:val="-2"/>
                      <w:sz w:val="28"/>
                    </w:rPr>
                  </w:pPr>
                </w:p>
              </w:tc>
              <w:tc>
                <w:tcPr>
                  <w:tcW w:w="3960" w:type="dxa"/>
                  <w:tcBorders>
                    <w:top w:val="single" w:sz="6" w:space="0" w:color="auto"/>
                    <w:left w:val="single" w:sz="6" w:space="0" w:color="auto"/>
                  </w:tcBorders>
                </w:tcPr>
                <w:p w14:paraId="5E70DE64" w14:textId="77777777" w:rsidR="00DE4C59" w:rsidRPr="001E7C1F" w:rsidRDefault="00000000">
                  <w:pPr>
                    <w:suppressAutoHyphens/>
                    <w:rPr>
                      <w:rStyle w:val="Table"/>
                      <w:rFonts w:ascii="Times New Roman" w:hAnsi="Times New Roman"/>
                      <w:b/>
                      <w:bCs/>
                      <w:iCs/>
                      <w:spacing w:val="-2"/>
                      <w:sz w:val="28"/>
                    </w:rPr>
                  </w:pPr>
                  <w:r w:rsidRPr="001E7C1F">
                    <w:rPr>
                      <w:rStyle w:val="Table"/>
                      <w:rFonts w:ascii="Times New Roman" w:hAnsi="Times New Roman"/>
                      <w:b/>
                      <w:bCs/>
                      <w:iCs/>
                      <w:spacing w:val="-2"/>
                      <w:sz w:val="28"/>
                    </w:rPr>
                    <w:t>Fax:</w:t>
                  </w:r>
                </w:p>
                <w:p w14:paraId="2B108EFA" w14:textId="77777777" w:rsidR="00DE4C59" w:rsidRPr="001E7C1F" w:rsidRDefault="00DE4C59">
                  <w:pPr>
                    <w:suppressAutoHyphens/>
                    <w:rPr>
                      <w:rStyle w:val="Table"/>
                      <w:rFonts w:ascii="Times New Roman" w:hAnsi="Times New Roman"/>
                      <w:b/>
                      <w:bCs/>
                      <w:iCs/>
                      <w:spacing w:val="-2"/>
                      <w:sz w:val="28"/>
                    </w:rPr>
                  </w:pPr>
                </w:p>
              </w:tc>
              <w:tc>
                <w:tcPr>
                  <w:tcW w:w="3511" w:type="dxa"/>
                  <w:tcBorders>
                    <w:top w:val="single" w:sz="6" w:space="0" w:color="auto"/>
                    <w:left w:val="single" w:sz="6" w:space="0" w:color="auto"/>
                    <w:right w:val="single" w:sz="6" w:space="0" w:color="auto"/>
                  </w:tcBorders>
                </w:tcPr>
                <w:p w14:paraId="3549DA4C" w14:textId="77777777" w:rsidR="00DE4C59" w:rsidRPr="001E7C1F" w:rsidRDefault="00DE4C59">
                  <w:pPr>
                    <w:suppressAutoHyphens/>
                    <w:rPr>
                      <w:rStyle w:val="Table"/>
                      <w:rFonts w:ascii="Times New Roman" w:hAnsi="Times New Roman"/>
                      <w:b/>
                      <w:bCs/>
                      <w:iCs/>
                      <w:spacing w:val="-2"/>
                      <w:sz w:val="28"/>
                    </w:rPr>
                  </w:pPr>
                </w:p>
              </w:tc>
            </w:tr>
            <w:tr w:rsidR="00DE4C59" w:rsidRPr="001E7C1F" w14:paraId="18E10544" w14:textId="77777777">
              <w:trPr>
                <w:cantSplit/>
              </w:trPr>
              <w:tc>
                <w:tcPr>
                  <w:tcW w:w="1440" w:type="dxa"/>
                  <w:tcBorders>
                    <w:left w:val="single" w:sz="6" w:space="0" w:color="auto"/>
                    <w:bottom w:val="single" w:sz="6" w:space="0" w:color="auto"/>
                  </w:tcBorders>
                </w:tcPr>
                <w:p w14:paraId="0DDA2C9C" w14:textId="77777777" w:rsidR="00DE4C59" w:rsidRPr="001E7C1F" w:rsidRDefault="00DE4C59">
                  <w:pPr>
                    <w:suppressAutoHyphens/>
                    <w:rPr>
                      <w:rStyle w:val="Table"/>
                      <w:rFonts w:ascii="Times New Roman" w:hAnsi="Times New Roman"/>
                      <w:b/>
                      <w:bCs/>
                      <w:iCs/>
                      <w:spacing w:val="-2"/>
                      <w:sz w:val="28"/>
                    </w:rPr>
                  </w:pPr>
                </w:p>
              </w:tc>
              <w:tc>
                <w:tcPr>
                  <w:tcW w:w="3960" w:type="dxa"/>
                  <w:tcBorders>
                    <w:top w:val="single" w:sz="6" w:space="0" w:color="auto"/>
                    <w:left w:val="single" w:sz="6" w:space="0" w:color="auto"/>
                    <w:bottom w:val="single" w:sz="6" w:space="0" w:color="auto"/>
                  </w:tcBorders>
                </w:tcPr>
                <w:p w14:paraId="05EE1373" w14:textId="77777777" w:rsidR="00DE4C59" w:rsidRPr="001E7C1F" w:rsidRDefault="00000000">
                  <w:pPr>
                    <w:suppressAutoHyphens/>
                    <w:rPr>
                      <w:rStyle w:val="Table"/>
                      <w:rFonts w:ascii="Times New Roman" w:hAnsi="Times New Roman"/>
                      <w:b/>
                      <w:bCs/>
                      <w:iCs/>
                      <w:spacing w:val="-2"/>
                      <w:sz w:val="28"/>
                    </w:rPr>
                  </w:pPr>
                  <w:r w:rsidRPr="001E7C1F">
                    <w:rPr>
                      <w:rStyle w:val="Table"/>
                      <w:rFonts w:ascii="Times New Roman" w:hAnsi="Times New Roman"/>
                      <w:b/>
                      <w:bCs/>
                      <w:iCs/>
                      <w:spacing w:val="-2"/>
                      <w:sz w:val="28"/>
                    </w:rPr>
                    <w:t>Chức danh:</w:t>
                  </w:r>
                </w:p>
                <w:p w14:paraId="196CCDCA" w14:textId="77777777" w:rsidR="00DE4C59" w:rsidRPr="001E7C1F" w:rsidRDefault="00DE4C59">
                  <w:pPr>
                    <w:suppressAutoHyphens/>
                    <w:rPr>
                      <w:rStyle w:val="Table"/>
                      <w:rFonts w:ascii="Times New Roman" w:hAnsi="Times New Roman"/>
                      <w:b/>
                      <w:bCs/>
                      <w:iCs/>
                      <w:spacing w:val="-2"/>
                      <w:sz w:val="28"/>
                    </w:rPr>
                  </w:pPr>
                </w:p>
              </w:tc>
              <w:tc>
                <w:tcPr>
                  <w:tcW w:w="3511" w:type="dxa"/>
                  <w:tcBorders>
                    <w:top w:val="single" w:sz="6" w:space="0" w:color="auto"/>
                    <w:left w:val="single" w:sz="6" w:space="0" w:color="auto"/>
                    <w:bottom w:val="single" w:sz="6" w:space="0" w:color="auto"/>
                    <w:right w:val="single" w:sz="6" w:space="0" w:color="auto"/>
                  </w:tcBorders>
                </w:tcPr>
                <w:p w14:paraId="7E1F7BE5" w14:textId="77777777" w:rsidR="00DE4C59" w:rsidRPr="001E7C1F" w:rsidRDefault="00000000">
                  <w:pPr>
                    <w:suppressAutoHyphens/>
                    <w:rPr>
                      <w:rStyle w:val="Table"/>
                      <w:rFonts w:ascii="Times New Roman" w:hAnsi="Times New Roman"/>
                      <w:b/>
                      <w:bCs/>
                      <w:iCs/>
                      <w:spacing w:val="-2"/>
                      <w:sz w:val="28"/>
                    </w:rPr>
                  </w:pPr>
                  <w:r w:rsidRPr="001E7C1F">
                    <w:rPr>
                      <w:rStyle w:val="Table"/>
                      <w:rFonts w:ascii="Times New Roman" w:hAnsi="Times New Roman"/>
                      <w:b/>
                      <w:bCs/>
                      <w:iCs/>
                      <w:spacing w:val="-2"/>
                      <w:sz w:val="28"/>
                    </w:rPr>
                    <w:t>Thời gian công tác tại đơn vị hiện tại:</w:t>
                  </w:r>
                </w:p>
              </w:tc>
            </w:tr>
          </w:tbl>
          <w:p w14:paraId="0B93CBF6" w14:textId="77777777" w:rsidR="00DE4C59" w:rsidRPr="001E7C1F" w:rsidRDefault="00DE4C59">
            <w:pPr>
              <w:jc w:val="center"/>
              <w:outlineLvl w:val="1"/>
              <w:rPr>
                <w:b/>
                <w:bCs/>
                <w:lang w:val="nl-NL"/>
              </w:rPr>
            </w:pPr>
          </w:p>
          <w:p w14:paraId="40045011" w14:textId="77777777" w:rsidR="00DE4C59" w:rsidRPr="001E7C1F" w:rsidRDefault="00000000">
            <w:pPr>
              <w:ind w:firstLine="709"/>
            </w:pPr>
            <w:r w:rsidRPr="001E7C1F">
              <w:tab/>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008082C2" w14:textId="77777777" w:rsidR="00DE4C59" w:rsidRPr="001E7C1F" w:rsidRDefault="00DE4C59">
            <w:pPr>
              <w:suppressAutoHyphens/>
              <w:rPr>
                <w:rStyle w:val="Table"/>
                <w:rFonts w:ascii="Times New Roman" w:hAnsi="Times New Roman"/>
                <w:iCs/>
                <w:spacing w:val="-2"/>
                <w:sz w:val="28"/>
              </w:rPr>
            </w:pPr>
          </w:p>
          <w:tbl>
            <w:tblPr>
              <w:tblW w:w="8913" w:type="dxa"/>
              <w:tblInd w:w="72" w:type="dxa"/>
              <w:tblCellMar>
                <w:left w:w="72" w:type="dxa"/>
                <w:right w:w="72" w:type="dxa"/>
              </w:tblCellMar>
              <w:tblLook w:val="04A0" w:firstRow="1" w:lastRow="0" w:firstColumn="1" w:lastColumn="0" w:noHBand="0" w:noVBand="1"/>
            </w:tblPr>
            <w:tblGrid>
              <w:gridCol w:w="2113"/>
              <w:gridCol w:w="1840"/>
              <w:gridCol w:w="1867"/>
              <w:gridCol w:w="3093"/>
            </w:tblGrid>
            <w:tr w:rsidR="00DE4C59" w:rsidRPr="001E7C1F" w14:paraId="61ACBDF1" w14:textId="77777777">
              <w:trPr>
                <w:cantSplit/>
              </w:trPr>
              <w:tc>
                <w:tcPr>
                  <w:tcW w:w="2113" w:type="dxa"/>
                  <w:tcBorders>
                    <w:top w:val="single" w:sz="6" w:space="0" w:color="auto"/>
                    <w:left w:val="single" w:sz="6" w:space="0" w:color="auto"/>
                  </w:tcBorders>
                  <w:vAlign w:val="center"/>
                </w:tcPr>
                <w:p w14:paraId="5D24F323" w14:textId="77777777" w:rsidR="00DE4C59" w:rsidRPr="001E7C1F" w:rsidRDefault="00000000">
                  <w:pPr>
                    <w:suppressAutoHyphens/>
                    <w:jc w:val="center"/>
                    <w:rPr>
                      <w:rStyle w:val="Table"/>
                      <w:rFonts w:ascii="Times New Roman" w:hAnsi="Times New Roman"/>
                      <w:b/>
                      <w:bCs/>
                      <w:iCs/>
                      <w:spacing w:val="-2"/>
                      <w:sz w:val="28"/>
                    </w:rPr>
                  </w:pPr>
                  <w:r w:rsidRPr="001E7C1F">
                    <w:rPr>
                      <w:b/>
                      <w:bCs/>
                    </w:rPr>
                    <w:t>Công ty/Dự án/Hợp đồng/</w:t>
                  </w:r>
                  <w:r w:rsidRPr="001E7C1F">
                    <w:rPr>
                      <w:b/>
                      <w:bCs/>
                    </w:rPr>
                    <w:br/>
                  </w:r>
                </w:p>
              </w:tc>
              <w:tc>
                <w:tcPr>
                  <w:tcW w:w="1840" w:type="dxa"/>
                  <w:tcBorders>
                    <w:top w:val="single" w:sz="6" w:space="0" w:color="auto"/>
                    <w:left w:val="single" w:sz="6" w:space="0" w:color="auto"/>
                  </w:tcBorders>
                  <w:vAlign w:val="center"/>
                </w:tcPr>
                <w:p w14:paraId="6D907B6D" w14:textId="77777777" w:rsidR="00DE4C59" w:rsidRPr="001E7C1F" w:rsidRDefault="00000000">
                  <w:pPr>
                    <w:suppressAutoHyphens/>
                    <w:rPr>
                      <w:rStyle w:val="Table"/>
                      <w:rFonts w:ascii="Times New Roman" w:hAnsi="Times New Roman"/>
                      <w:b/>
                      <w:bCs/>
                      <w:iCs/>
                      <w:spacing w:val="-2"/>
                      <w:sz w:val="28"/>
                    </w:rPr>
                  </w:pPr>
                  <w:r w:rsidRPr="001E7C1F">
                    <w:rPr>
                      <w:rStyle w:val="Table"/>
                      <w:rFonts w:ascii="Times New Roman" w:hAnsi="Times New Roman"/>
                      <w:b/>
                      <w:bCs/>
                      <w:iCs/>
                      <w:spacing w:val="-2"/>
                      <w:sz w:val="28"/>
                    </w:rPr>
                    <w:t>Chức danh và vị trí việc làm</w:t>
                  </w:r>
                </w:p>
              </w:tc>
              <w:tc>
                <w:tcPr>
                  <w:tcW w:w="1867" w:type="dxa"/>
                  <w:tcBorders>
                    <w:top w:val="single" w:sz="6" w:space="0" w:color="auto"/>
                    <w:left w:val="single" w:sz="6" w:space="0" w:color="auto"/>
                  </w:tcBorders>
                  <w:vAlign w:val="center"/>
                </w:tcPr>
                <w:p w14:paraId="5ADBF79C" w14:textId="77777777" w:rsidR="00DE4C59" w:rsidRPr="001E7C1F" w:rsidRDefault="00000000">
                  <w:pPr>
                    <w:suppressAutoHyphens/>
                    <w:jc w:val="center"/>
                    <w:rPr>
                      <w:rStyle w:val="Table"/>
                      <w:rFonts w:ascii="Times New Roman" w:hAnsi="Times New Roman"/>
                      <w:b/>
                      <w:bCs/>
                      <w:iCs/>
                      <w:spacing w:val="-2"/>
                      <w:sz w:val="28"/>
                    </w:rPr>
                  </w:pPr>
                  <w:r w:rsidRPr="001E7C1F">
                    <w:rPr>
                      <w:rStyle w:val="Table"/>
                      <w:rFonts w:ascii="Times New Roman" w:hAnsi="Times New Roman"/>
                      <w:b/>
                      <w:bCs/>
                      <w:iCs/>
                      <w:spacing w:val="-2"/>
                      <w:sz w:val="28"/>
                    </w:rPr>
                    <w:t>Thời gian</w:t>
                  </w:r>
                </w:p>
              </w:tc>
              <w:tc>
                <w:tcPr>
                  <w:tcW w:w="3093" w:type="dxa"/>
                  <w:tcBorders>
                    <w:top w:val="single" w:sz="6" w:space="0" w:color="auto"/>
                    <w:left w:val="single" w:sz="6" w:space="0" w:color="auto"/>
                    <w:right w:val="single" w:sz="6" w:space="0" w:color="auto"/>
                  </w:tcBorders>
                  <w:vAlign w:val="center"/>
                </w:tcPr>
                <w:p w14:paraId="43B714FB" w14:textId="77777777" w:rsidR="00DE4C59" w:rsidRPr="001E7C1F" w:rsidRDefault="00000000">
                  <w:pPr>
                    <w:suppressAutoHyphens/>
                    <w:jc w:val="center"/>
                    <w:rPr>
                      <w:rStyle w:val="Table"/>
                      <w:rFonts w:ascii="Times New Roman" w:hAnsi="Times New Roman"/>
                      <w:b/>
                      <w:bCs/>
                      <w:iCs/>
                      <w:spacing w:val="-2"/>
                      <w:sz w:val="28"/>
                    </w:rPr>
                  </w:pPr>
                  <w:r w:rsidRPr="001E7C1F">
                    <w:rPr>
                      <w:b/>
                      <w:bCs/>
                    </w:rPr>
                    <w:t xml:space="preserve">Kinh nghiệm chuyên môn và </w:t>
                  </w:r>
                  <w:r w:rsidRPr="001E7C1F">
                    <w:rPr>
                      <w:b/>
                      <w:bCs/>
                    </w:rPr>
                    <w:br/>
                    <w:t>quản lý có liên quan</w:t>
                  </w:r>
                </w:p>
              </w:tc>
            </w:tr>
            <w:tr w:rsidR="00DE4C59" w:rsidRPr="001E7C1F" w14:paraId="4F45BE69" w14:textId="77777777">
              <w:trPr>
                <w:cantSplit/>
              </w:trPr>
              <w:tc>
                <w:tcPr>
                  <w:tcW w:w="2113" w:type="dxa"/>
                  <w:tcBorders>
                    <w:top w:val="single" w:sz="6" w:space="0" w:color="auto"/>
                    <w:left w:val="single" w:sz="6" w:space="0" w:color="auto"/>
                  </w:tcBorders>
                  <w:vAlign w:val="center"/>
                </w:tcPr>
                <w:p w14:paraId="3AFFC1CF" w14:textId="77777777" w:rsidR="00DE4C59" w:rsidRPr="001E7C1F" w:rsidRDefault="00DE4C59">
                  <w:pPr>
                    <w:suppressAutoHyphens/>
                    <w:rPr>
                      <w:rStyle w:val="Table"/>
                      <w:rFonts w:ascii="Times New Roman" w:hAnsi="Times New Roman"/>
                      <w:bCs/>
                      <w:i/>
                      <w:iCs/>
                      <w:spacing w:val="-2"/>
                      <w:sz w:val="28"/>
                    </w:rPr>
                  </w:pPr>
                </w:p>
              </w:tc>
              <w:tc>
                <w:tcPr>
                  <w:tcW w:w="1840" w:type="dxa"/>
                  <w:tcBorders>
                    <w:top w:val="single" w:sz="6" w:space="0" w:color="auto"/>
                    <w:left w:val="single" w:sz="6" w:space="0" w:color="auto"/>
                  </w:tcBorders>
                  <w:vAlign w:val="center"/>
                </w:tcPr>
                <w:p w14:paraId="00BAF453" w14:textId="77777777" w:rsidR="00DE4C59" w:rsidRPr="001E7C1F" w:rsidRDefault="00DE4C59">
                  <w:pPr>
                    <w:suppressAutoHyphens/>
                    <w:rPr>
                      <w:rStyle w:val="Table"/>
                      <w:rFonts w:ascii="Times New Roman" w:hAnsi="Times New Roman"/>
                      <w:bCs/>
                      <w:i/>
                      <w:iCs/>
                      <w:spacing w:val="-2"/>
                      <w:sz w:val="28"/>
                    </w:rPr>
                  </w:pPr>
                </w:p>
              </w:tc>
              <w:tc>
                <w:tcPr>
                  <w:tcW w:w="1867" w:type="dxa"/>
                  <w:tcBorders>
                    <w:top w:val="single" w:sz="6" w:space="0" w:color="auto"/>
                    <w:left w:val="single" w:sz="6" w:space="0" w:color="auto"/>
                  </w:tcBorders>
                  <w:vAlign w:val="center"/>
                </w:tcPr>
                <w:p w14:paraId="1F3BCAA1" w14:textId="77777777" w:rsidR="00DE4C59" w:rsidRPr="001E7C1F" w:rsidRDefault="00DE4C59">
                  <w:pPr>
                    <w:suppressAutoHyphens/>
                    <w:rPr>
                      <w:rStyle w:val="Table"/>
                      <w:rFonts w:ascii="Times New Roman" w:hAnsi="Times New Roman"/>
                      <w:bCs/>
                      <w:i/>
                      <w:iCs/>
                      <w:spacing w:val="-2"/>
                      <w:sz w:val="28"/>
                    </w:rPr>
                  </w:pPr>
                </w:p>
              </w:tc>
              <w:tc>
                <w:tcPr>
                  <w:tcW w:w="3093" w:type="dxa"/>
                  <w:tcBorders>
                    <w:top w:val="single" w:sz="6" w:space="0" w:color="auto"/>
                    <w:left w:val="single" w:sz="6" w:space="0" w:color="auto"/>
                    <w:right w:val="single" w:sz="6" w:space="0" w:color="auto"/>
                  </w:tcBorders>
                  <w:vAlign w:val="center"/>
                </w:tcPr>
                <w:p w14:paraId="53D937FD" w14:textId="77777777" w:rsidR="00DE4C59" w:rsidRPr="001E7C1F" w:rsidRDefault="00DE4C59">
                  <w:pPr>
                    <w:suppressAutoHyphens/>
                    <w:rPr>
                      <w:rStyle w:val="Table"/>
                      <w:rFonts w:ascii="Times New Roman" w:hAnsi="Times New Roman"/>
                      <w:i/>
                      <w:spacing w:val="-2"/>
                      <w:sz w:val="28"/>
                    </w:rPr>
                  </w:pPr>
                </w:p>
              </w:tc>
            </w:tr>
            <w:tr w:rsidR="00DE4C59" w:rsidRPr="001E7C1F" w14:paraId="1D06CB5D" w14:textId="77777777">
              <w:trPr>
                <w:cantSplit/>
              </w:trPr>
              <w:tc>
                <w:tcPr>
                  <w:tcW w:w="2113" w:type="dxa"/>
                  <w:tcBorders>
                    <w:top w:val="single" w:sz="6" w:space="0" w:color="auto"/>
                    <w:left w:val="single" w:sz="6" w:space="0" w:color="auto"/>
                  </w:tcBorders>
                  <w:vAlign w:val="center"/>
                </w:tcPr>
                <w:p w14:paraId="41A6AE0B" w14:textId="77777777" w:rsidR="00DE4C59" w:rsidRPr="001E7C1F" w:rsidRDefault="00DE4C59">
                  <w:pPr>
                    <w:suppressAutoHyphens/>
                    <w:rPr>
                      <w:rStyle w:val="Table"/>
                      <w:rFonts w:ascii="Times New Roman" w:hAnsi="Times New Roman"/>
                      <w:i/>
                      <w:spacing w:val="-2"/>
                      <w:sz w:val="28"/>
                    </w:rPr>
                  </w:pPr>
                </w:p>
              </w:tc>
              <w:tc>
                <w:tcPr>
                  <w:tcW w:w="1840" w:type="dxa"/>
                  <w:tcBorders>
                    <w:top w:val="single" w:sz="6" w:space="0" w:color="auto"/>
                    <w:left w:val="single" w:sz="6" w:space="0" w:color="auto"/>
                  </w:tcBorders>
                  <w:vAlign w:val="center"/>
                </w:tcPr>
                <w:p w14:paraId="326FA50D" w14:textId="77777777" w:rsidR="00DE4C59" w:rsidRPr="001E7C1F" w:rsidRDefault="00DE4C59">
                  <w:pPr>
                    <w:suppressAutoHyphens/>
                    <w:rPr>
                      <w:rStyle w:val="Table"/>
                      <w:rFonts w:ascii="Times New Roman" w:hAnsi="Times New Roman"/>
                      <w:i/>
                      <w:spacing w:val="-2"/>
                      <w:sz w:val="28"/>
                    </w:rPr>
                  </w:pPr>
                </w:p>
              </w:tc>
              <w:tc>
                <w:tcPr>
                  <w:tcW w:w="1867" w:type="dxa"/>
                  <w:tcBorders>
                    <w:top w:val="single" w:sz="6" w:space="0" w:color="auto"/>
                    <w:left w:val="single" w:sz="6" w:space="0" w:color="auto"/>
                  </w:tcBorders>
                  <w:vAlign w:val="center"/>
                </w:tcPr>
                <w:p w14:paraId="001BC163" w14:textId="77777777" w:rsidR="00DE4C59" w:rsidRPr="001E7C1F" w:rsidRDefault="00DE4C59">
                  <w:pPr>
                    <w:suppressAutoHyphens/>
                    <w:rPr>
                      <w:rStyle w:val="Table"/>
                      <w:rFonts w:ascii="Times New Roman" w:hAnsi="Times New Roman"/>
                      <w:i/>
                      <w:spacing w:val="-2"/>
                      <w:sz w:val="28"/>
                    </w:rPr>
                  </w:pPr>
                </w:p>
              </w:tc>
              <w:tc>
                <w:tcPr>
                  <w:tcW w:w="3093" w:type="dxa"/>
                  <w:tcBorders>
                    <w:top w:val="single" w:sz="6" w:space="0" w:color="auto"/>
                    <w:left w:val="single" w:sz="6" w:space="0" w:color="auto"/>
                    <w:right w:val="single" w:sz="6" w:space="0" w:color="auto"/>
                  </w:tcBorders>
                  <w:vAlign w:val="center"/>
                </w:tcPr>
                <w:p w14:paraId="43D6A864" w14:textId="77777777" w:rsidR="00DE4C59" w:rsidRPr="001E7C1F" w:rsidRDefault="00DE4C59">
                  <w:pPr>
                    <w:suppressAutoHyphens/>
                    <w:rPr>
                      <w:rStyle w:val="Table"/>
                      <w:rFonts w:ascii="Times New Roman" w:hAnsi="Times New Roman"/>
                      <w:i/>
                      <w:spacing w:val="-2"/>
                      <w:sz w:val="28"/>
                    </w:rPr>
                  </w:pPr>
                </w:p>
              </w:tc>
            </w:tr>
            <w:tr w:rsidR="00DE4C59" w:rsidRPr="001E7C1F" w14:paraId="30772425" w14:textId="77777777">
              <w:trPr>
                <w:cantSplit/>
              </w:trPr>
              <w:tc>
                <w:tcPr>
                  <w:tcW w:w="2113" w:type="dxa"/>
                  <w:tcBorders>
                    <w:top w:val="dotted" w:sz="4" w:space="0" w:color="auto"/>
                    <w:left w:val="single" w:sz="6" w:space="0" w:color="auto"/>
                  </w:tcBorders>
                  <w:vAlign w:val="center"/>
                </w:tcPr>
                <w:p w14:paraId="28B47824" w14:textId="77777777" w:rsidR="00DE4C59" w:rsidRPr="001E7C1F" w:rsidRDefault="00DE4C59">
                  <w:pPr>
                    <w:suppressAutoHyphens/>
                    <w:rPr>
                      <w:rStyle w:val="Table"/>
                      <w:rFonts w:ascii="Times New Roman" w:hAnsi="Times New Roman"/>
                      <w:i/>
                      <w:spacing w:val="-2"/>
                      <w:sz w:val="28"/>
                    </w:rPr>
                  </w:pPr>
                </w:p>
              </w:tc>
              <w:tc>
                <w:tcPr>
                  <w:tcW w:w="1840" w:type="dxa"/>
                  <w:tcBorders>
                    <w:top w:val="dotted" w:sz="4" w:space="0" w:color="auto"/>
                    <w:left w:val="single" w:sz="6" w:space="0" w:color="auto"/>
                  </w:tcBorders>
                  <w:vAlign w:val="center"/>
                </w:tcPr>
                <w:p w14:paraId="2E71D040" w14:textId="77777777" w:rsidR="00DE4C59" w:rsidRPr="001E7C1F" w:rsidRDefault="00DE4C59">
                  <w:pPr>
                    <w:suppressAutoHyphens/>
                    <w:rPr>
                      <w:rStyle w:val="Table"/>
                      <w:rFonts w:ascii="Times New Roman" w:hAnsi="Times New Roman"/>
                      <w:i/>
                      <w:spacing w:val="-2"/>
                      <w:sz w:val="28"/>
                    </w:rPr>
                  </w:pPr>
                </w:p>
              </w:tc>
              <w:tc>
                <w:tcPr>
                  <w:tcW w:w="1867" w:type="dxa"/>
                  <w:tcBorders>
                    <w:top w:val="dotted" w:sz="4" w:space="0" w:color="auto"/>
                    <w:left w:val="single" w:sz="6" w:space="0" w:color="auto"/>
                  </w:tcBorders>
                  <w:vAlign w:val="center"/>
                </w:tcPr>
                <w:p w14:paraId="5F4EF28D" w14:textId="77777777" w:rsidR="00DE4C59" w:rsidRPr="001E7C1F" w:rsidRDefault="00DE4C59">
                  <w:pPr>
                    <w:suppressAutoHyphens/>
                    <w:rPr>
                      <w:rStyle w:val="Table"/>
                      <w:rFonts w:ascii="Times New Roman" w:hAnsi="Times New Roman"/>
                      <w:i/>
                      <w:spacing w:val="-2"/>
                      <w:sz w:val="28"/>
                    </w:rPr>
                  </w:pPr>
                </w:p>
              </w:tc>
              <w:tc>
                <w:tcPr>
                  <w:tcW w:w="3093" w:type="dxa"/>
                  <w:tcBorders>
                    <w:top w:val="dotted" w:sz="4" w:space="0" w:color="auto"/>
                    <w:left w:val="single" w:sz="6" w:space="0" w:color="auto"/>
                    <w:right w:val="single" w:sz="6" w:space="0" w:color="auto"/>
                  </w:tcBorders>
                  <w:vAlign w:val="center"/>
                </w:tcPr>
                <w:p w14:paraId="72BBFA1D" w14:textId="77777777" w:rsidR="00DE4C59" w:rsidRPr="001E7C1F" w:rsidRDefault="00DE4C59">
                  <w:pPr>
                    <w:suppressAutoHyphens/>
                    <w:rPr>
                      <w:rStyle w:val="Table"/>
                      <w:rFonts w:ascii="Times New Roman" w:hAnsi="Times New Roman"/>
                      <w:i/>
                      <w:spacing w:val="-2"/>
                      <w:sz w:val="28"/>
                    </w:rPr>
                  </w:pPr>
                </w:p>
              </w:tc>
            </w:tr>
            <w:tr w:rsidR="00DE4C59" w:rsidRPr="001E7C1F" w14:paraId="6C012994" w14:textId="77777777">
              <w:trPr>
                <w:cantSplit/>
              </w:trPr>
              <w:tc>
                <w:tcPr>
                  <w:tcW w:w="2113" w:type="dxa"/>
                  <w:tcBorders>
                    <w:top w:val="dotted" w:sz="4" w:space="0" w:color="auto"/>
                    <w:left w:val="single" w:sz="6" w:space="0" w:color="auto"/>
                    <w:bottom w:val="dotted" w:sz="4" w:space="0" w:color="auto"/>
                  </w:tcBorders>
                  <w:vAlign w:val="center"/>
                </w:tcPr>
                <w:p w14:paraId="65B271C9" w14:textId="77777777" w:rsidR="00DE4C59" w:rsidRPr="001E7C1F" w:rsidRDefault="00DE4C59">
                  <w:pPr>
                    <w:suppressAutoHyphens/>
                    <w:rPr>
                      <w:rStyle w:val="Table"/>
                      <w:rFonts w:ascii="Times New Roman" w:hAnsi="Times New Roman"/>
                      <w:i/>
                      <w:spacing w:val="-2"/>
                      <w:sz w:val="28"/>
                    </w:rPr>
                  </w:pPr>
                </w:p>
              </w:tc>
              <w:tc>
                <w:tcPr>
                  <w:tcW w:w="1840" w:type="dxa"/>
                  <w:tcBorders>
                    <w:top w:val="dotted" w:sz="4" w:space="0" w:color="auto"/>
                    <w:left w:val="single" w:sz="6" w:space="0" w:color="auto"/>
                    <w:bottom w:val="dotted" w:sz="4" w:space="0" w:color="auto"/>
                  </w:tcBorders>
                  <w:vAlign w:val="center"/>
                </w:tcPr>
                <w:p w14:paraId="09C41DC4" w14:textId="77777777" w:rsidR="00DE4C59" w:rsidRPr="001E7C1F" w:rsidRDefault="00DE4C59">
                  <w:pPr>
                    <w:suppressAutoHyphens/>
                    <w:rPr>
                      <w:rStyle w:val="Table"/>
                      <w:rFonts w:ascii="Times New Roman" w:hAnsi="Times New Roman"/>
                      <w:i/>
                      <w:spacing w:val="-2"/>
                      <w:sz w:val="28"/>
                    </w:rPr>
                  </w:pPr>
                </w:p>
              </w:tc>
              <w:tc>
                <w:tcPr>
                  <w:tcW w:w="1867" w:type="dxa"/>
                  <w:tcBorders>
                    <w:top w:val="dotted" w:sz="4" w:space="0" w:color="auto"/>
                    <w:left w:val="single" w:sz="6" w:space="0" w:color="auto"/>
                    <w:bottom w:val="dotted" w:sz="4" w:space="0" w:color="auto"/>
                  </w:tcBorders>
                  <w:vAlign w:val="center"/>
                </w:tcPr>
                <w:p w14:paraId="43B69157" w14:textId="77777777" w:rsidR="00DE4C59" w:rsidRPr="001E7C1F" w:rsidRDefault="00DE4C59">
                  <w:pPr>
                    <w:suppressAutoHyphens/>
                    <w:rPr>
                      <w:rStyle w:val="Table"/>
                      <w:rFonts w:ascii="Times New Roman" w:hAnsi="Times New Roman"/>
                      <w:i/>
                      <w:spacing w:val="-2"/>
                      <w:sz w:val="28"/>
                    </w:rPr>
                  </w:pPr>
                </w:p>
              </w:tc>
              <w:tc>
                <w:tcPr>
                  <w:tcW w:w="3093" w:type="dxa"/>
                  <w:tcBorders>
                    <w:top w:val="dotted" w:sz="4" w:space="0" w:color="auto"/>
                    <w:left w:val="single" w:sz="6" w:space="0" w:color="auto"/>
                    <w:bottom w:val="dotted" w:sz="4" w:space="0" w:color="auto"/>
                    <w:right w:val="single" w:sz="6" w:space="0" w:color="auto"/>
                  </w:tcBorders>
                  <w:vAlign w:val="center"/>
                </w:tcPr>
                <w:p w14:paraId="4DF285BB" w14:textId="77777777" w:rsidR="00DE4C59" w:rsidRPr="001E7C1F" w:rsidRDefault="00DE4C59">
                  <w:pPr>
                    <w:suppressAutoHyphens/>
                    <w:rPr>
                      <w:rStyle w:val="Table"/>
                      <w:rFonts w:ascii="Times New Roman" w:hAnsi="Times New Roman"/>
                      <w:i/>
                      <w:spacing w:val="-2"/>
                      <w:sz w:val="28"/>
                    </w:rPr>
                  </w:pPr>
                </w:p>
              </w:tc>
            </w:tr>
          </w:tbl>
          <w:p w14:paraId="03A4FA05" w14:textId="77777777" w:rsidR="00DE4C59" w:rsidRPr="001E7C1F" w:rsidRDefault="00DE4C59">
            <w:pPr>
              <w:rPr>
                <w:b/>
              </w:rPr>
            </w:pPr>
          </w:p>
          <w:p w14:paraId="6B1850FB" w14:textId="77777777" w:rsidR="00DE4C59" w:rsidRPr="001E7C1F" w:rsidRDefault="00000000">
            <w:r w:rsidRPr="001E7C1F">
              <w:t>Tôi, người ký tên dưới đây với tư cách là nhân sự chủ chốt, cam đoan rằng các thông tin kê khai trên đây là đúng sự thực và chịu trách nhiệm về các thông tin này.</w:t>
            </w:r>
          </w:p>
          <w:p w14:paraId="1EE78BBF" w14:textId="77777777" w:rsidR="00DE4C59" w:rsidRPr="001E7C1F" w:rsidRDefault="00000000">
            <w:r w:rsidRPr="001E7C1F">
              <w:t>Tôi xác nhận rằng tôi sẵn sàng để huy động theo thời gian quy định trong bảng sau và trong suốt thời gian dự kiến huy động cho vị trí công việc này như đề xuất trong E-HSDT:</w:t>
            </w:r>
          </w:p>
          <w:p w14:paraId="33E8DADB" w14:textId="77777777" w:rsidR="00DE4C59" w:rsidRPr="001E7C1F" w:rsidRDefault="00DE4C59"/>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2522"/>
              <w:gridCol w:w="6180"/>
            </w:tblGrid>
            <w:tr w:rsidR="00DE4C59" w:rsidRPr="001E7C1F" w14:paraId="1E9A9540" w14:textId="77777777">
              <w:trPr>
                <w:cantSplit/>
              </w:trPr>
              <w:tc>
                <w:tcPr>
                  <w:tcW w:w="3613" w:type="dxa"/>
                </w:tcPr>
                <w:p w14:paraId="0720CD71" w14:textId="77777777" w:rsidR="00DE4C59" w:rsidRPr="001E7C1F" w:rsidRDefault="00000000">
                  <w:pPr>
                    <w:suppressAutoHyphens/>
                    <w:rPr>
                      <w:rStyle w:val="Table"/>
                      <w:rFonts w:ascii="Times New Roman" w:hAnsi="Times New Roman"/>
                      <w:b/>
                      <w:spacing w:val="-2"/>
                      <w:sz w:val="28"/>
                    </w:rPr>
                  </w:pPr>
                  <w:r w:rsidRPr="001E7C1F">
                    <w:rPr>
                      <w:rStyle w:val="Table"/>
                      <w:rFonts w:ascii="Times New Roman" w:hAnsi="Times New Roman"/>
                      <w:b/>
                      <w:spacing w:val="-2"/>
                      <w:sz w:val="28"/>
                    </w:rPr>
                    <w:t>Cam kết</w:t>
                  </w:r>
                </w:p>
              </w:tc>
              <w:tc>
                <w:tcPr>
                  <w:tcW w:w="8888" w:type="dxa"/>
                </w:tcPr>
                <w:p w14:paraId="10761F47" w14:textId="77777777" w:rsidR="00DE4C59" w:rsidRPr="001E7C1F" w:rsidRDefault="00000000">
                  <w:pPr>
                    <w:tabs>
                      <w:tab w:val="left" w:pos="8580"/>
                    </w:tabs>
                    <w:suppressAutoHyphens/>
                    <w:rPr>
                      <w:rStyle w:val="Table"/>
                      <w:rFonts w:ascii="Times New Roman" w:hAnsi="Times New Roman"/>
                      <w:b/>
                      <w:spacing w:val="-2"/>
                      <w:sz w:val="28"/>
                    </w:rPr>
                  </w:pPr>
                  <w:r w:rsidRPr="001E7C1F">
                    <w:rPr>
                      <w:rStyle w:val="Table"/>
                      <w:rFonts w:ascii="Times New Roman" w:hAnsi="Times New Roman"/>
                      <w:b/>
                      <w:spacing w:val="-2"/>
                      <w:sz w:val="28"/>
                    </w:rPr>
                    <w:t>Các nội dung sau:</w:t>
                  </w:r>
                </w:p>
              </w:tc>
            </w:tr>
            <w:tr w:rsidR="00DE4C59" w:rsidRPr="001E7C1F" w14:paraId="3D9E295D" w14:textId="77777777">
              <w:trPr>
                <w:cantSplit/>
              </w:trPr>
              <w:tc>
                <w:tcPr>
                  <w:tcW w:w="3613" w:type="dxa"/>
                </w:tcPr>
                <w:p w14:paraId="2B5C8368" w14:textId="77777777" w:rsidR="00DE4C59" w:rsidRPr="001E7C1F" w:rsidRDefault="00000000">
                  <w:pPr>
                    <w:suppressAutoHyphens/>
                    <w:rPr>
                      <w:rStyle w:val="Table"/>
                      <w:rFonts w:ascii="Times New Roman" w:hAnsi="Times New Roman"/>
                      <w:b/>
                      <w:spacing w:val="-2"/>
                      <w:sz w:val="28"/>
                    </w:rPr>
                  </w:pPr>
                  <w:r w:rsidRPr="001E7C1F">
                    <w:rPr>
                      <w:rStyle w:val="Table"/>
                      <w:rFonts w:ascii="Times New Roman" w:hAnsi="Times New Roman"/>
                      <w:b/>
                      <w:spacing w:val="-2"/>
                      <w:sz w:val="28"/>
                    </w:rPr>
                    <w:t>Cam kết trong thời gian thực hiện gói thầu:</w:t>
                  </w:r>
                </w:p>
              </w:tc>
              <w:tc>
                <w:tcPr>
                  <w:tcW w:w="8888" w:type="dxa"/>
                </w:tcPr>
                <w:p w14:paraId="1729E761" w14:textId="77777777" w:rsidR="00DE4C59" w:rsidRPr="001E7C1F" w:rsidRDefault="00000000">
                  <w:pPr>
                    <w:suppressAutoHyphens/>
                    <w:rPr>
                      <w:rStyle w:val="Table"/>
                      <w:rFonts w:ascii="Times New Roman" w:hAnsi="Times New Roman"/>
                      <w:i/>
                      <w:spacing w:val="-2"/>
                      <w:sz w:val="28"/>
                    </w:rPr>
                  </w:pPr>
                  <w:r w:rsidRPr="001E7C1F">
                    <w:rPr>
                      <w:rStyle w:val="Table"/>
                      <w:rFonts w:ascii="Times New Roman" w:hAnsi="Times New Roman"/>
                      <w:i/>
                      <w:spacing w:val="-2"/>
                      <w:sz w:val="28"/>
                    </w:rPr>
                    <w:t>[điền khoảng thời gian (bắt đầu và kết thúc) mà nhân sự chủ chốt sẵn sàng huy động cho gói thầu]</w:t>
                  </w:r>
                </w:p>
              </w:tc>
            </w:tr>
            <w:tr w:rsidR="00DE4C59" w:rsidRPr="001E7C1F" w14:paraId="31AEDEB6" w14:textId="77777777">
              <w:trPr>
                <w:cantSplit/>
              </w:trPr>
              <w:tc>
                <w:tcPr>
                  <w:tcW w:w="3613" w:type="dxa"/>
                </w:tcPr>
                <w:p w14:paraId="77A5A64E" w14:textId="77777777" w:rsidR="00DE4C59" w:rsidRPr="001E7C1F" w:rsidRDefault="00000000">
                  <w:pPr>
                    <w:suppressAutoHyphens/>
                    <w:rPr>
                      <w:rStyle w:val="Table"/>
                      <w:rFonts w:ascii="Times New Roman" w:hAnsi="Times New Roman"/>
                      <w:b/>
                      <w:spacing w:val="-2"/>
                      <w:sz w:val="28"/>
                    </w:rPr>
                  </w:pPr>
                  <w:r w:rsidRPr="001E7C1F">
                    <w:rPr>
                      <w:rStyle w:val="Table"/>
                      <w:rFonts w:ascii="Times New Roman" w:hAnsi="Times New Roman"/>
                      <w:b/>
                      <w:spacing w:val="-2"/>
                      <w:sz w:val="28"/>
                    </w:rPr>
                    <w:t>Thời gian huy động:</w:t>
                  </w:r>
                </w:p>
              </w:tc>
              <w:tc>
                <w:tcPr>
                  <w:tcW w:w="8888" w:type="dxa"/>
                </w:tcPr>
                <w:p w14:paraId="28E9F027" w14:textId="77777777" w:rsidR="00DE4C59" w:rsidRPr="001E7C1F" w:rsidRDefault="00000000">
                  <w:pPr>
                    <w:suppressAutoHyphens/>
                    <w:rPr>
                      <w:rStyle w:val="Table"/>
                      <w:rFonts w:ascii="Times New Roman" w:hAnsi="Times New Roman"/>
                      <w:i/>
                      <w:spacing w:val="-2"/>
                      <w:sz w:val="28"/>
                    </w:rPr>
                  </w:pPr>
                  <w:r w:rsidRPr="001E7C1F">
                    <w:rPr>
                      <w:rStyle w:val="Table"/>
                      <w:rFonts w:ascii="Times New Roman" w:hAnsi="Times New Roman"/>
                      <w:i/>
                      <w:spacing w:val="-2"/>
                      <w:sz w:val="28"/>
                    </w:rPr>
                    <w:t>[điền số ngày/tuần/tháng huy động nhân sự]</w:t>
                  </w:r>
                </w:p>
              </w:tc>
            </w:tr>
          </w:tbl>
          <w:p w14:paraId="1CA2BE17" w14:textId="77777777" w:rsidR="00DE4C59" w:rsidRPr="001E7C1F" w:rsidRDefault="00DE4C59"/>
          <w:p w14:paraId="2A634742" w14:textId="77777777" w:rsidR="00DE4C59" w:rsidRPr="001E7C1F" w:rsidRDefault="00000000">
            <w:pPr>
              <w:tabs>
                <w:tab w:val="left" w:leader="underscore" w:pos="8931"/>
              </w:tabs>
              <w:rPr>
                <w:b/>
              </w:rPr>
            </w:pPr>
            <w:r w:rsidRPr="001E7C1F">
              <w:rPr>
                <w:b/>
              </w:rPr>
              <w:t>Tên nhân sự chủ chốt:</w:t>
            </w:r>
            <w:r w:rsidRPr="001E7C1F">
              <w:rPr>
                <w:b/>
              </w:rPr>
              <w:tab/>
            </w:r>
          </w:p>
          <w:p w14:paraId="3DB16CB8" w14:textId="77777777" w:rsidR="00DE4C59" w:rsidRPr="001E7C1F" w:rsidRDefault="00000000">
            <w:pPr>
              <w:tabs>
                <w:tab w:val="left" w:leader="underscore" w:pos="8931"/>
              </w:tabs>
            </w:pPr>
            <w:r w:rsidRPr="001E7C1F">
              <w:lastRenderedPageBreak/>
              <w:t xml:space="preserve">Chữ ký: </w:t>
            </w:r>
            <w:r w:rsidRPr="001E7C1F">
              <w:tab/>
            </w:r>
          </w:p>
          <w:p w14:paraId="5AA49C18" w14:textId="77777777" w:rsidR="00DE4C59" w:rsidRPr="001E7C1F" w:rsidRDefault="00000000">
            <w:pPr>
              <w:tabs>
                <w:tab w:val="left" w:leader="underscore" w:pos="8931"/>
              </w:tabs>
            </w:pPr>
            <w:r w:rsidRPr="001E7C1F">
              <w:t xml:space="preserve">Ngày: </w:t>
            </w:r>
            <w:r w:rsidRPr="001E7C1F">
              <w:tab/>
            </w:r>
          </w:p>
          <w:p w14:paraId="780528F8" w14:textId="77777777" w:rsidR="00DE4C59" w:rsidRPr="001E7C1F" w:rsidRDefault="00000000">
            <w:pPr>
              <w:rPr>
                <w:b/>
              </w:rPr>
            </w:pPr>
            <w:r w:rsidRPr="001E7C1F">
              <w:rPr>
                <w:b/>
              </w:rPr>
              <w:t>Chữ ký xác nhận của đại diện hợp pháp của nhà thầu:</w:t>
            </w:r>
          </w:p>
          <w:p w14:paraId="7901B3A4" w14:textId="77777777" w:rsidR="00DE4C59" w:rsidRPr="001E7C1F" w:rsidRDefault="00000000">
            <w:pPr>
              <w:tabs>
                <w:tab w:val="left" w:leader="underscore" w:pos="8931"/>
              </w:tabs>
            </w:pPr>
            <w:r w:rsidRPr="001E7C1F">
              <w:t xml:space="preserve">Chữ ký: </w:t>
            </w:r>
            <w:r w:rsidRPr="001E7C1F">
              <w:tab/>
            </w:r>
          </w:p>
          <w:p w14:paraId="51559D07" w14:textId="77777777" w:rsidR="00DE4C59" w:rsidRPr="001E7C1F" w:rsidRDefault="00000000">
            <w:pPr>
              <w:tabs>
                <w:tab w:val="left" w:leader="underscore" w:pos="8931"/>
              </w:tabs>
            </w:pPr>
            <w:r w:rsidRPr="001E7C1F">
              <w:t xml:space="preserve">Ngày: </w:t>
            </w:r>
            <w:r w:rsidRPr="001E7C1F">
              <w:tab/>
            </w:r>
          </w:p>
          <w:p w14:paraId="5C75F886" w14:textId="77777777" w:rsidR="00DE4C59" w:rsidRPr="001E7C1F" w:rsidRDefault="00DE4C59">
            <w:pPr>
              <w:tabs>
                <w:tab w:val="left" w:leader="underscore" w:pos="8931"/>
              </w:tabs>
            </w:pPr>
          </w:p>
          <w:p w14:paraId="34CC047F" w14:textId="77777777" w:rsidR="00DE4C59" w:rsidRPr="001E7C1F" w:rsidRDefault="00DE4C59">
            <w:pPr>
              <w:tabs>
                <w:tab w:val="left" w:leader="underscore" w:pos="8931"/>
              </w:tabs>
            </w:pPr>
          </w:p>
          <w:p w14:paraId="11D5517C" w14:textId="77777777" w:rsidR="00DE4C59" w:rsidRPr="001E7C1F" w:rsidRDefault="00000000">
            <w:pPr>
              <w:tabs>
                <w:tab w:val="left" w:leader="underscore" w:pos="8931"/>
              </w:tabs>
            </w:pPr>
            <w:r w:rsidRPr="001E7C1F">
              <w:t>Ghi chú: sơ yếu lý lịch được lập cho từng nhân sự chủ chốt.</w:t>
            </w:r>
          </w:p>
          <w:p w14:paraId="3FA3B141" w14:textId="77777777" w:rsidR="00DE4C59" w:rsidRPr="001E7C1F" w:rsidRDefault="00000000">
            <w:pPr>
              <w:jc w:val="center"/>
              <w:outlineLvl w:val="1"/>
              <w:rPr>
                <w:b/>
                <w:bCs/>
                <w:lang w:val="nl-NL"/>
              </w:rPr>
            </w:pPr>
            <w:r w:rsidRPr="001E7C1F">
              <w:br w:type="page"/>
            </w:r>
          </w:p>
        </w:tc>
      </w:tr>
    </w:tbl>
    <w:p w14:paraId="29AE6D52" w14:textId="77777777" w:rsidR="00DE4C59" w:rsidRPr="001E7C1F" w:rsidRDefault="00DE4C59"/>
    <w:p w14:paraId="23A49BA9" w14:textId="77777777" w:rsidR="00DE4C59" w:rsidRPr="001E7C1F" w:rsidRDefault="00DE4C59">
      <w:pPr>
        <w:spacing w:before="0" w:after="0"/>
      </w:pPr>
    </w:p>
    <w:p w14:paraId="7CF4770F" w14:textId="77777777" w:rsidR="00DE4C59" w:rsidRPr="001E7C1F" w:rsidRDefault="00000000">
      <w:pPr>
        <w:rPr>
          <w:sz w:val="28"/>
        </w:rPr>
      </w:pPr>
      <w:r w:rsidRPr="001E7C1F">
        <w:rPr>
          <w:sz w:val="28"/>
        </w:rPr>
        <w:br w:type="page"/>
      </w:r>
    </w:p>
    <w:p w14:paraId="49888464" w14:textId="77777777" w:rsidR="00DE4C59" w:rsidRPr="001E7C1F" w:rsidRDefault="00000000">
      <w:pPr>
        <w:pStyle w:val="Heading1"/>
        <w:jc w:val="right"/>
        <w:rPr>
          <w:rFonts w:ascii="Times New Roman" w:hAnsi="Times New Roman" w:cs="Times New Roman"/>
          <w:color w:val="auto"/>
          <w:sz w:val="28"/>
        </w:rPr>
      </w:pPr>
      <w:r w:rsidRPr="001E7C1F">
        <w:rPr>
          <w:rFonts w:ascii="Times New Roman" w:eastAsia="Times New Roman" w:hAnsi="Times New Roman" w:cs="Times New Roman"/>
          <w:color w:val="auto"/>
          <w:sz w:val="28"/>
        </w:rPr>
        <w:lastRenderedPageBreak/>
        <w:t>MẪU SỐ 07E</w:t>
      </w:r>
    </w:p>
    <w:p w14:paraId="154BD99B" w14:textId="77777777" w:rsidR="00DE4C59" w:rsidRPr="001E7C1F" w:rsidRDefault="00000000">
      <w:pPr>
        <w:pStyle w:val="Heading2"/>
        <w:jc w:val="center"/>
        <w:rPr>
          <w:rFonts w:ascii="Times New Roman" w:hAnsi="Times New Roman" w:cs="Times New Roman"/>
          <w:color w:val="auto"/>
          <w:sz w:val="28"/>
        </w:rPr>
      </w:pPr>
      <w:r w:rsidRPr="001E7C1F">
        <w:rPr>
          <w:rFonts w:ascii="Times New Roman" w:eastAsia="Times New Roman" w:hAnsi="Times New Roman" w:cs="Times New Roman"/>
          <w:color w:val="auto"/>
          <w:sz w:val="28"/>
        </w:rPr>
        <w:t>BẢNG KÊ KHAI THIẾT BỊ CHỦ YẾU</w:t>
      </w:r>
    </w:p>
    <w:p w14:paraId="19E7CAA8" w14:textId="77777777" w:rsidR="00DE4C59" w:rsidRPr="001E7C1F" w:rsidRDefault="00000000">
      <w:pPr>
        <w:rPr>
          <w:sz w:val="28"/>
        </w:rPr>
      </w:pPr>
      <w:r w:rsidRPr="001E7C1F">
        <w:rPr>
          <w:sz w:val="28"/>
        </w:rPr>
        <w:t>Nhà thầu kê khai các thiết bị chủ yếu theo yêu cầu tại Mục 2.2 Chương III và chứng minh khả năng sẵn sàng huy động các thiết bị này để tham gia thực hiện gói thầu.</w:t>
      </w:r>
    </w:p>
    <w:tbl>
      <w:tblPr>
        <w:tblW w:w="903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1809"/>
        <w:gridCol w:w="3634"/>
        <w:gridCol w:w="3595"/>
      </w:tblGrid>
      <w:tr w:rsidR="00DE4C59" w:rsidRPr="001E7C1F" w14:paraId="43735036" w14:textId="77777777">
        <w:trPr>
          <w:cantSplit/>
          <w:trHeight w:val="433"/>
        </w:trPr>
        <w:tc>
          <w:tcPr>
            <w:tcW w:w="9038" w:type="dxa"/>
            <w:gridSpan w:val="3"/>
            <w:vAlign w:val="center"/>
          </w:tcPr>
          <w:p w14:paraId="6C563D1C" w14:textId="77777777" w:rsidR="00DE4C59" w:rsidRPr="001E7C1F" w:rsidRDefault="00000000">
            <w:pPr>
              <w:widowControl w:val="0"/>
              <w:spacing w:line="264" w:lineRule="auto"/>
              <w:rPr>
                <w:b/>
                <w:bCs/>
                <w:spacing w:val="-2"/>
                <w:szCs w:val="24"/>
              </w:rPr>
            </w:pPr>
            <w:r w:rsidRPr="001E7C1F">
              <w:rPr>
                <w:spacing w:val="-2"/>
                <w:szCs w:val="24"/>
              </w:rPr>
              <w:t>Loại thiết bị</w:t>
            </w:r>
          </w:p>
        </w:tc>
      </w:tr>
      <w:tr w:rsidR="00DE4C59" w:rsidRPr="001E7C1F" w14:paraId="6240CE7F" w14:textId="77777777">
        <w:trPr>
          <w:cantSplit/>
          <w:trHeight w:val="583"/>
        </w:trPr>
        <w:tc>
          <w:tcPr>
            <w:tcW w:w="1809" w:type="dxa"/>
            <w:vMerge w:val="restart"/>
            <w:vAlign w:val="center"/>
          </w:tcPr>
          <w:p w14:paraId="39D8F6F8" w14:textId="77777777" w:rsidR="00DE4C59" w:rsidRPr="001E7C1F" w:rsidRDefault="00000000">
            <w:pPr>
              <w:widowControl w:val="0"/>
              <w:spacing w:line="264" w:lineRule="auto"/>
              <w:rPr>
                <w:spacing w:val="-2"/>
                <w:szCs w:val="24"/>
              </w:rPr>
            </w:pPr>
            <w:r w:rsidRPr="001E7C1F">
              <w:rPr>
                <w:spacing w:val="-2"/>
                <w:szCs w:val="24"/>
              </w:rPr>
              <w:t>Thông tin thiết bị</w:t>
            </w:r>
          </w:p>
        </w:tc>
        <w:tc>
          <w:tcPr>
            <w:tcW w:w="3634" w:type="dxa"/>
            <w:vAlign w:val="center"/>
          </w:tcPr>
          <w:p w14:paraId="53874948" w14:textId="77777777" w:rsidR="00DE4C59" w:rsidRPr="001E7C1F" w:rsidRDefault="00000000">
            <w:pPr>
              <w:widowControl w:val="0"/>
              <w:spacing w:line="264" w:lineRule="auto"/>
              <w:rPr>
                <w:spacing w:val="-2"/>
                <w:szCs w:val="24"/>
              </w:rPr>
            </w:pPr>
            <w:r w:rsidRPr="001E7C1F">
              <w:rPr>
                <w:spacing w:val="-2"/>
                <w:szCs w:val="24"/>
              </w:rPr>
              <w:t>Tên nhà sản xuất</w:t>
            </w:r>
          </w:p>
        </w:tc>
        <w:tc>
          <w:tcPr>
            <w:tcW w:w="3595" w:type="dxa"/>
            <w:vAlign w:val="center"/>
          </w:tcPr>
          <w:p w14:paraId="08132A0C" w14:textId="77777777" w:rsidR="00DE4C59" w:rsidRPr="001E7C1F" w:rsidRDefault="00000000">
            <w:pPr>
              <w:widowControl w:val="0"/>
              <w:spacing w:line="264" w:lineRule="auto"/>
              <w:rPr>
                <w:spacing w:val="-2"/>
                <w:szCs w:val="24"/>
              </w:rPr>
            </w:pPr>
            <w:r w:rsidRPr="001E7C1F">
              <w:rPr>
                <w:spacing w:val="-2"/>
                <w:szCs w:val="24"/>
              </w:rPr>
              <w:t xml:space="preserve">Đời máy (model) </w:t>
            </w:r>
          </w:p>
        </w:tc>
      </w:tr>
      <w:tr w:rsidR="00DE4C59" w:rsidRPr="001E7C1F" w14:paraId="7B239582" w14:textId="77777777">
        <w:trPr>
          <w:cantSplit/>
          <w:trHeight w:val="538"/>
        </w:trPr>
        <w:tc>
          <w:tcPr>
            <w:tcW w:w="1809" w:type="dxa"/>
            <w:vMerge/>
            <w:vAlign w:val="center"/>
          </w:tcPr>
          <w:p w14:paraId="6B3ECA8E" w14:textId="77777777" w:rsidR="00DE4C59" w:rsidRPr="001E7C1F" w:rsidRDefault="00DE4C59">
            <w:pPr>
              <w:widowControl w:val="0"/>
              <w:spacing w:line="264" w:lineRule="auto"/>
              <w:outlineLvl w:val="2"/>
              <w:rPr>
                <w:spacing w:val="-2"/>
                <w:szCs w:val="24"/>
              </w:rPr>
            </w:pPr>
          </w:p>
        </w:tc>
        <w:tc>
          <w:tcPr>
            <w:tcW w:w="3634" w:type="dxa"/>
            <w:vAlign w:val="center"/>
          </w:tcPr>
          <w:p w14:paraId="62EDA36B" w14:textId="77777777" w:rsidR="00DE4C59" w:rsidRPr="001E7C1F" w:rsidRDefault="00000000">
            <w:pPr>
              <w:widowControl w:val="0"/>
              <w:spacing w:line="264" w:lineRule="auto"/>
              <w:rPr>
                <w:spacing w:val="-2"/>
                <w:szCs w:val="24"/>
              </w:rPr>
            </w:pPr>
            <w:r w:rsidRPr="001E7C1F">
              <w:rPr>
                <w:spacing w:val="-2"/>
                <w:szCs w:val="24"/>
              </w:rPr>
              <w:t>Công suất (*)</w:t>
            </w:r>
          </w:p>
        </w:tc>
        <w:tc>
          <w:tcPr>
            <w:tcW w:w="3595" w:type="dxa"/>
            <w:vAlign w:val="center"/>
          </w:tcPr>
          <w:p w14:paraId="51A32732" w14:textId="77777777" w:rsidR="00DE4C59" w:rsidRPr="001E7C1F" w:rsidRDefault="00000000">
            <w:pPr>
              <w:widowControl w:val="0"/>
              <w:spacing w:line="264" w:lineRule="auto"/>
              <w:rPr>
                <w:spacing w:val="-2"/>
                <w:szCs w:val="24"/>
              </w:rPr>
            </w:pPr>
            <w:r w:rsidRPr="001E7C1F">
              <w:rPr>
                <w:spacing w:val="-2"/>
                <w:szCs w:val="24"/>
              </w:rPr>
              <w:t>Năm sản xuất (*)</w:t>
            </w:r>
          </w:p>
        </w:tc>
      </w:tr>
      <w:tr w:rsidR="00DE4C59" w:rsidRPr="001E7C1F" w14:paraId="1B15D707" w14:textId="77777777">
        <w:trPr>
          <w:cantSplit/>
          <w:trHeight w:val="854"/>
        </w:trPr>
        <w:tc>
          <w:tcPr>
            <w:tcW w:w="1809" w:type="dxa"/>
            <w:vMerge/>
            <w:vAlign w:val="center"/>
          </w:tcPr>
          <w:p w14:paraId="1F2B8F18" w14:textId="77777777" w:rsidR="00DE4C59" w:rsidRPr="001E7C1F" w:rsidRDefault="00DE4C59">
            <w:pPr>
              <w:widowControl w:val="0"/>
              <w:spacing w:line="264" w:lineRule="auto"/>
              <w:outlineLvl w:val="2"/>
              <w:rPr>
                <w:spacing w:val="-2"/>
                <w:szCs w:val="24"/>
              </w:rPr>
            </w:pPr>
          </w:p>
        </w:tc>
        <w:tc>
          <w:tcPr>
            <w:tcW w:w="3634" w:type="dxa"/>
            <w:vAlign w:val="center"/>
          </w:tcPr>
          <w:p w14:paraId="651D50BA" w14:textId="77777777" w:rsidR="00DE4C59" w:rsidRPr="001E7C1F" w:rsidRDefault="00000000">
            <w:pPr>
              <w:widowControl w:val="0"/>
              <w:spacing w:line="264" w:lineRule="auto"/>
              <w:rPr>
                <w:spacing w:val="-2"/>
                <w:szCs w:val="24"/>
              </w:rPr>
            </w:pPr>
            <w:r w:rsidRPr="001E7C1F">
              <w:rPr>
                <w:spacing w:val="-2"/>
                <w:szCs w:val="24"/>
              </w:rPr>
              <w:t>Tính năng</w:t>
            </w:r>
          </w:p>
        </w:tc>
        <w:tc>
          <w:tcPr>
            <w:tcW w:w="3595" w:type="dxa"/>
            <w:vAlign w:val="center"/>
          </w:tcPr>
          <w:p w14:paraId="30AED493" w14:textId="77777777" w:rsidR="00DE4C59" w:rsidRPr="001E7C1F" w:rsidRDefault="00000000">
            <w:pPr>
              <w:widowControl w:val="0"/>
              <w:spacing w:line="264" w:lineRule="auto"/>
              <w:rPr>
                <w:spacing w:val="-2"/>
                <w:szCs w:val="24"/>
              </w:rPr>
            </w:pPr>
            <w:r w:rsidRPr="001E7C1F">
              <w:rPr>
                <w:spacing w:val="-2"/>
                <w:szCs w:val="24"/>
              </w:rPr>
              <w:t>Xuất xứ</w:t>
            </w:r>
          </w:p>
          <w:p w14:paraId="3E1DDF8C" w14:textId="77777777" w:rsidR="00DE4C59" w:rsidRPr="001E7C1F" w:rsidRDefault="00000000">
            <w:pPr>
              <w:widowControl w:val="0"/>
              <w:spacing w:line="264" w:lineRule="auto"/>
              <w:rPr>
                <w:spacing w:val="-2"/>
                <w:szCs w:val="24"/>
              </w:rPr>
            </w:pPr>
            <w:r w:rsidRPr="001E7C1F">
              <w:rPr>
                <w:spacing w:val="-2"/>
                <w:szCs w:val="24"/>
              </w:rPr>
              <w:t>Số đăng ký/đăng kiểm (nếu có)</w:t>
            </w:r>
          </w:p>
        </w:tc>
      </w:tr>
      <w:tr w:rsidR="00DE4C59" w:rsidRPr="001E7C1F" w14:paraId="7CF87845" w14:textId="77777777">
        <w:trPr>
          <w:cantSplit/>
          <w:trHeight w:val="443"/>
        </w:trPr>
        <w:tc>
          <w:tcPr>
            <w:tcW w:w="1809" w:type="dxa"/>
            <w:vMerge w:val="restart"/>
            <w:vAlign w:val="center"/>
          </w:tcPr>
          <w:p w14:paraId="2FE6E0DD" w14:textId="77777777" w:rsidR="00DE4C59" w:rsidRPr="001E7C1F" w:rsidRDefault="00000000">
            <w:pPr>
              <w:widowControl w:val="0"/>
              <w:spacing w:line="264" w:lineRule="auto"/>
              <w:rPr>
                <w:spacing w:val="-2"/>
                <w:szCs w:val="24"/>
              </w:rPr>
            </w:pPr>
            <w:r w:rsidRPr="001E7C1F">
              <w:rPr>
                <w:spacing w:val="-2"/>
                <w:szCs w:val="24"/>
              </w:rPr>
              <w:t>Hiện trạng</w:t>
            </w:r>
          </w:p>
        </w:tc>
        <w:tc>
          <w:tcPr>
            <w:tcW w:w="7229" w:type="dxa"/>
            <w:gridSpan w:val="2"/>
            <w:vAlign w:val="center"/>
          </w:tcPr>
          <w:p w14:paraId="474D5667" w14:textId="77777777" w:rsidR="00DE4C59" w:rsidRPr="001E7C1F" w:rsidRDefault="00000000">
            <w:pPr>
              <w:widowControl w:val="0"/>
              <w:spacing w:line="264" w:lineRule="auto"/>
              <w:rPr>
                <w:spacing w:val="-2"/>
                <w:szCs w:val="24"/>
              </w:rPr>
            </w:pPr>
            <w:r w:rsidRPr="001E7C1F">
              <w:rPr>
                <w:spacing w:val="-2"/>
                <w:szCs w:val="24"/>
              </w:rPr>
              <w:t>Địa điểm hiện tại của thiết bị</w:t>
            </w:r>
          </w:p>
        </w:tc>
      </w:tr>
      <w:tr w:rsidR="00DE4C59" w:rsidRPr="001E7C1F" w14:paraId="70808713" w14:textId="77777777">
        <w:trPr>
          <w:cantSplit/>
          <w:trHeight w:val="513"/>
        </w:trPr>
        <w:tc>
          <w:tcPr>
            <w:tcW w:w="1809" w:type="dxa"/>
            <w:vMerge/>
            <w:vAlign w:val="center"/>
          </w:tcPr>
          <w:p w14:paraId="632ADA83" w14:textId="77777777" w:rsidR="00DE4C59" w:rsidRPr="001E7C1F" w:rsidRDefault="00DE4C59">
            <w:pPr>
              <w:widowControl w:val="0"/>
              <w:spacing w:line="264" w:lineRule="auto"/>
              <w:outlineLvl w:val="2"/>
              <w:rPr>
                <w:spacing w:val="-2"/>
                <w:szCs w:val="24"/>
              </w:rPr>
            </w:pPr>
          </w:p>
        </w:tc>
        <w:tc>
          <w:tcPr>
            <w:tcW w:w="7229" w:type="dxa"/>
            <w:gridSpan w:val="2"/>
            <w:vAlign w:val="center"/>
          </w:tcPr>
          <w:p w14:paraId="7E0DBFB5" w14:textId="77777777" w:rsidR="00DE4C59" w:rsidRPr="001E7C1F" w:rsidRDefault="00000000">
            <w:pPr>
              <w:widowControl w:val="0"/>
              <w:spacing w:line="264" w:lineRule="auto"/>
              <w:rPr>
                <w:spacing w:val="-2"/>
                <w:szCs w:val="24"/>
              </w:rPr>
            </w:pPr>
            <w:r w:rsidRPr="001E7C1F">
              <w:rPr>
                <w:spacing w:val="-2"/>
                <w:szCs w:val="24"/>
              </w:rPr>
              <w:t>Thông tin về tình hình huy động, sử dụng thiết bị hiện tại</w:t>
            </w:r>
          </w:p>
        </w:tc>
      </w:tr>
      <w:tr w:rsidR="00DE4C59" w:rsidRPr="001E7C1F" w14:paraId="607D1B4F" w14:textId="77777777">
        <w:trPr>
          <w:cantSplit/>
          <w:trHeight w:val="930"/>
        </w:trPr>
        <w:tc>
          <w:tcPr>
            <w:tcW w:w="1809" w:type="dxa"/>
          </w:tcPr>
          <w:p w14:paraId="0DCADBB7" w14:textId="77777777" w:rsidR="00DE4C59" w:rsidRPr="001E7C1F" w:rsidRDefault="00000000">
            <w:pPr>
              <w:widowControl w:val="0"/>
              <w:spacing w:line="264" w:lineRule="auto"/>
              <w:rPr>
                <w:spacing w:val="-2"/>
                <w:szCs w:val="24"/>
              </w:rPr>
            </w:pPr>
            <w:r w:rsidRPr="001E7C1F">
              <w:rPr>
                <w:spacing w:val="-2"/>
                <w:szCs w:val="24"/>
              </w:rPr>
              <w:t>Nguồn</w:t>
            </w:r>
          </w:p>
        </w:tc>
        <w:tc>
          <w:tcPr>
            <w:tcW w:w="7229" w:type="dxa"/>
            <w:gridSpan w:val="2"/>
          </w:tcPr>
          <w:p w14:paraId="3A5BC00A" w14:textId="77777777" w:rsidR="00DE4C59" w:rsidRPr="001E7C1F" w:rsidRDefault="00000000">
            <w:pPr>
              <w:widowControl w:val="0"/>
              <w:spacing w:line="264" w:lineRule="auto"/>
              <w:rPr>
                <w:spacing w:val="-2"/>
                <w:szCs w:val="24"/>
              </w:rPr>
            </w:pPr>
            <w:r w:rsidRPr="001E7C1F">
              <w:rPr>
                <w:spacing w:val="-2"/>
                <w:szCs w:val="24"/>
              </w:rPr>
              <w:t>Nêu rõ nguồn thiết bị</w:t>
            </w:r>
          </w:p>
          <w:p w14:paraId="6CE32130" w14:textId="77777777" w:rsidR="00DE4C59" w:rsidRPr="001E7C1F" w:rsidRDefault="00000000">
            <w:pPr>
              <w:widowControl w:val="0"/>
              <w:tabs>
                <w:tab w:val="left" w:pos="-1440"/>
                <w:tab w:val="left" w:pos="-720"/>
                <w:tab w:val="left" w:pos="288"/>
                <w:tab w:val="left" w:pos="1638"/>
                <w:tab w:val="left" w:pos="2898"/>
                <w:tab w:val="left" w:pos="4338"/>
              </w:tabs>
              <w:spacing w:line="264" w:lineRule="auto"/>
              <w:rPr>
                <w:spacing w:val="-2"/>
                <w:szCs w:val="24"/>
              </w:rPr>
            </w:pPr>
            <w:r w:rsidRPr="001E7C1F">
              <w:rPr>
                <w:spacing w:val="-2"/>
                <w:szCs w:val="24"/>
              </w:rPr>
              <w:fldChar w:fldCharType="begin"/>
            </w:r>
            <w:r w:rsidRPr="001E7C1F">
              <w:rPr>
                <w:spacing w:val="-2"/>
                <w:szCs w:val="24"/>
              </w:rPr>
              <w:instrText>symbol 111 \f "Wingdings" \s 12</w:instrText>
            </w:r>
            <w:r w:rsidRPr="001E7C1F">
              <w:rPr>
                <w:spacing w:val="-2"/>
                <w:szCs w:val="24"/>
              </w:rPr>
              <w:fldChar w:fldCharType="separate"/>
            </w:r>
            <w:r w:rsidRPr="001E7C1F">
              <w:rPr>
                <w:spacing w:val="-2"/>
                <w:szCs w:val="24"/>
              </w:rPr>
              <w:t>o</w:t>
            </w:r>
            <w:r w:rsidRPr="001E7C1F">
              <w:rPr>
                <w:spacing w:val="-2"/>
                <w:szCs w:val="24"/>
              </w:rPr>
              <w:fldChar w:fldCharType="end"/>
            </w:r>
            <w:r w:rsidRPr="001E7C1F">
              <w:rPr>
                <w:spacing w:val="-2"/>
                <w:szCs w:val="24"/>
              </w:rPr>
              <w:t xml:space="preserve"> Sở hữu của nhà thầu   </w:t>
            </w:r>
            <w:r w:rsidRPr="001E7C1F">
              <w:rPr>
                <w:spacing w:val="-2"/>
                <w:szCs w:val="24"/>
              </w:rPr>
              <w:fldChar w:fldCharType="begin"/>
            </w:r>
            <w:r w:rsidRPr="001E7C1F">
              <w:rPr>
                <w:spacing w:val="-2"/>
                <w:szCs w:val="24"/>
              </w:rPr>
              <w:instrText>symbol 111 \f "Wingdings" \s 12</w:instrText>
            </w:r>
            <w:r w:rsidRPr="001E7C1F">
              <w:rPr>
                <w:spacing w:val="-2"/>
                <w:szCs w:val="24"/>
              </w:rPr>
              <w:fldChar w:fldCharType="separate"/>
            </w:r>
            <w:r w:rsidRPr="001E7C1F">
              <w:rPr>
                <w:spacing w:val="-2"/>
                <w:szCs w:val="24"/>
              </w:rPr>
              <w:t>o</w:t>
            </w:r>
            <w:r w:rsidRPr="001E7C1F">
              <w:rPr>
                <w:spacing w:val="-2"/>
                <w:szCs w:val="24"/>
              </w:rPr>
              <w:fldChar w:fldCharType="end"/>
            </w:r>
            <w:r w:rsidRPr="001E7C1F">
              <w:rPr>
                <w:spacing w:val="-2"/>
                <w:szCs w:val="24"/>
              </w:rPr>
              <w:t xml:space="preserve"> Đi thuê   </w:t>
            </w:r>
            <w:r w:rsidRPr="001E7C1F">
              <w:rPr>
                <w:spacing w:val="-2"/>
                <w:szCs w:val="24"/>
              </w:rPr>
              <w:fldChar w:fldCharType="begin"/>
            </w:r>
            <w:r w:rsidRPr="001E7C1F">
              <w:rPr>
                <w:spacing w:val="-2"/>
                <w:szCs w:val="24"/>
              </w:rPr>
              <w:instrText>symbol 111 \f "Wingdings" \s 12</w:instrText>
            </w:r>
            <w:r w:rsidRPr="001E7C1F">
              <w:rPr>
                <w:spacing w:val="-2"/>
                <w:szCs w:val="24"/>
              </w:rPr>
              <w:fldChar w:fldCharType="separate"/>
            </w:r>
            <w:r w:rsidRPr="001E7C1F">
              <w:rPr>
                <w:spacing w:val="-2"/>
                <w:szCs w:val="24"/>
              </w:rPr>
              <w:t>o</w:t>
            </w:r>
            <w:r w:rsidRPr="001E7C1F">
              <w:rPr>
                <w:spacing w:val="-2"/>
                <w:szCs w:val="24"/>
              </w:rPr>
              <w:fldChar w:fldCharType="end"/>
            </w:r>
            <w:r w:rsidRPr="001E7C1F">
              <w:rPr>
                <w:spacing w:val="-2"/>
                <w:szCs w:val="24"/>
              </w:rPr>
              <w:t xml:space="preserve"> Cho thuê</w:t>
            </w:r>
            <w:r w:rsidRPr="001E7C1F">
              <w:rPr>
                <w:spacing w:val="-2"/>
                <w:szCs w:val="24"/>
              </w:rPr>
              <w:tab/>
            </w:r>
            <w:r w:rsidRPr="001E7C1F">
              <w:rPr>
                <w:spacing w:val="-2"/>
                <w:szCs w:val="24"/>
              </w:rPr>
              <w:fldChar w:fldCharType="begin"/>
            </w:r>
            <w:r w:rsidRPr="001E7C1F">
              <w:rPr>
                <w:spacing w:val="-2"/>
                <w:szCs w:val="24"/>
              </w:rPr>
              <w:instrText>symbol 111 \f "Wingdings" \s 12</w:instrText>
            </w:r>
            <w:r w:rsidRPr="001E7C1F">
              <w:rPr>
                <w:spacing w:val="-2"/>
                <w:szCs w:val="24"/>
              </w:rPr>
              <w:fldChar w:fldCharType="separate"/>
            </w:r>
            <w:r w:rsidRPr="001E7C1F">
              <w:rPr>
                <w:spacing w:val="-2"/>
                <w:szCs w:val="24"/>
              </w:rPr>
              <w:t>o</w:t>
            </w:r>
            <w:r w:rsidRPr="001E7C1F">
              <w:rPr>
                <w:spacing w:val="-2"/>
                <w:szCs w:val="24"/>
              </w:rPr>
              <w:fldChar w:fldCharType="end"/>
            </w:r>
            <w:r w:rsidRPr="001E7C1F">
              <w:rPr>
                <w:spacing w:val="-2"/>
                <w:szCs w:val="24"/>
              </w:rPr>
              <w:t xml:space="preserve"> Chế tạo đặc biệt</w:t>
            </w:r>
          </w:p>
        </w:tc>
      </w:tr>
    </w:tbl>
    <w:p w14:paraId="3A8D7CB1" w14:textId="77777777" w:rsidR="00DE4C59" w:rsidRPr="001E7C1F" w:rsidRDefault="00000000">
      <w:pPr>
        <w:spacing w:line="264" w:lineRule="auto"/>
        <w:ind w:firstLine="709"/>
        <w:rPr>
          <w:bCs/>
          <w:lang w:val="nl-NL"/>
        </w:rPr>
      </w:pPr>
      <w:r w:rsidRPr="001E7C1F">
        <w:rPr>
          <w:bCs/>
          <w:lang w:val="nl-NL"/>
        </w:rPr>
        <w:t xml:space="preserve">Đối với các thiết bị không thuộc sở hữu của mình thì nhà thầu phải kê khai thêm các thông tin dưới đây: </w:t>
      </w:r>
    </w:p>
    <w:tbl>
      <w:tblPr>
        <w:tblW w:w="904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1812"/>
        <w:gridCol w:w="3634"/>
        <w:gridCol w:w="3595"/>
      </w:tblGrid>
      <w:tr w:rsidR="00DE4C59" w:rsidRPr="001E7C1F" w14:paraId="1FFEA198" w14:textId="77777777">
        <w:trPr>
          <w:cantSplit/>
          <w:trHeight w:val="513"/>
        </w:trPr>
        <w:tc>
          <w:tcPr>
            <w:tcW w:w="1812" w:type="dxa"/>
            <w:vMerge w:val="restart"/>
            <w:vAlign w:val="center"/>
          </w:tcPr>
          <w:p w14:paraId="60F567B8" w14:textId="77777777" w:rsidR="00DE4C59" w:rsidRPr="001E7C1F" w:rsidRDefault="00000000">
            <w:pPr>
              <w:widowControl w:val="0"/>
              <w:spacing w:line="264" w:lineRule="auto"/>
              <w:rPr>
                <w:spacing w:val="-2"/>
                <w:szCs w:val="24"/>
              </w:rPr>
            </w:pPr>
            <w:r w:rsidRPr="001E7C1F">
              <w:rPr>
                <w:spacing w:val="-2"/>
                <w:szCs w:val="24"/>
              </w:rPr>
              <w:t>Chủ sở hữu</w:t>
            </w:r>
          </w:p>
        </w:tc>
        <w:tc>
          <w:tcPr>
            <w:tcW w:w="7229" w:type="dxa"/>
            <w:gridSpan w:val="2"/>
            <w:vAlign w:val="center"/>
          </w:tcPr>
          <w:p w14:paraId="4198DA61" w14:textId="77777777" w:rsidR="00DE4C59" w:rsidRPr="001E7C1F" w:rsidRDefault="00000000">
            <w:pPr>
              <w:widowControl w:val="0"/>
              <w:spacing w:line="264" w:lineRule="auto"/>
              <w:rPr>
                <w:spacing w:val="-2"/>
                <w:szCs w:val="24"/>
              </w:rPr>
            </w:pPr>
            <w:r w:rsidRPr="001E7C1F">
              <w:rPr>
                <w:spacing w:val="-2"/>
                <w:szCs w:val="24"/>
              </w:rPr>
              <w:t>Tên chủ sở hữu</w:t>
            </w:r>
          </w:p>
        </w:tc>
      </w:tr>
      <w:tr w:rsidR="00DE4C59" w:rsidRPr="001E7C1F" w14:paraId="50E216DA" w14:textId="77777777">
        <w:trPr>
          <w:cantSplit/>
          <w:trHeight w:val="513"/>
        </w:trPr>
        <w:tc>
          <w:tcPr>
            <w:tcW w:w="1812" w:type="dxa"/>
            <w:vMerge/>
            <w:vAlign w:val="center"/>
          </w:tcPr>
          <w:p w14:paraId="0689FC58" w14:textId="77777777" w:rsidR="00DE4C59" w:rsidRPr="001E7C1F" w:rsidRDefault="00DE4C59">
            <w:pPr>
              <w:widowControl w:val="0"/>
              <w:spacing w:line="264" w:lineRule="auto"/>
              <w:outlineLvl w:val="2"/>
              <w:rPr>
                <w:spacing w:val="-2"/>
                <w:szCs w:val="24"/>
              </w:rPr>
            </w:pPr>
          </w:p>
        </w:tc>
        <w:tc>
          <w:tcPr>
            <w:tcW w:w="7229" w:type="dxa"/>
            <w:gridSpan w:val="2"/>
            <w:vAlign w:val="center"/>
          </w:tcPr>
          <w:p w14:paraId="76A27151" w14:textId="77777777" w:rsidR="00DE4C59" w:rsidRPr="001E7C1F" w:rsidRDefault="00000000">
            <w:pPr>
              <w:widowControl w:val="0"/>
              <w:spacing w:line="264" w:lineRule="auto"/>
              <w:rPr>
                <w:spacing w:val="-2"/>
                <w:szCs w:val="24"/>
              </w:rPr>
            </w:pPr>
            <w:r w:rsidRPr="001E7C1F">
              <w:rPr>
                <w:spacing w:val="-2"/>
                <w:szCs w:val="24"/>
              </w:rPr>
              <w:t>Địa chỉ chủ sở hữu</w:t>
            </w:r>
          </w:p>
        </w:tc>
      </w:tr>
      <w:tr w:rsidR="00DE4C59" w:rsidRPr="001E7C1F" w14:paraId="4259B268" w14:textId="77777777">
        <w:trPr>
          <w:cantSplit/>
          <w:trHeight w:val="538"/>
        </w:trPr>
        <w:tc>
          <w:tcPr>
            <w:tcW w:w="1812" w:type="dxa"/>
            <w:vMerge/>
            <w:vAlign w:val="center"/>
          </w:tcPr>
          <w:p w14:paraId="0C938EBA" w14:textId="77777777" w:rsidR="00DE4C59" w:rsidRPr="001E7C1F" w:rsidRDefault="00DE4C59">
            <w:pPr>
              <w:widowControl w:val="0"/>
              <w:spacing w:line="264" w:lineRule="auto"/>
              <w:outlineLvl w:val="2"/>
              <w:rPr>
                <w:spacing w:val="-2"/>
                <w:szCs w:val="24"/>
              </w:rPr>
            </w:pPr>
          </w:p>
        </w:tc>
        <w:tc>
          <w:tcPr>
            <w:tcW w:w="3634" w:type="dxa"/>
            <w:vAlign w:val="center"/>
          </w:tcPr>
          <w:p w14:paraId="13D72DC5" w14:textId="77777777" w:rsidR="00DE4C59" w:rsidRPr="001E7C1F" w:rsidRDefault="00000000">
            <w:pPr>
              <w:widowControl w:val="0"/>
              <w:spacing w:line="264" w:lineRule="auto"/>
              <w:rPr>
                <w:spacing w:val="-2"/>
                <w:szCs w:val="24"/>
              </w:rPr>
            </w:pPr>
            <w:r w:rsidRPr="001E7C1F">
              <w:rPr>
                <w:spacing w:val="-2"/>
                <w:szCs w:val="24"/>
              </w:rPr>
              <w:t>Số điện thoại</w:t>
            </w:r>
          </w:p>
        </w:tc>
        <w:tc>
          <w:tcPr>
            <w:tcW w:w="3595" w:type="dxa"/>
            <w:vAlign w:val="center"/>
          </w:tcPr>
          <w:p w14:paraId="41039AE2" w14:textId="77777777" w:rsidR="00DE4C59" w:rsidRPr="001E7C1F" w:rsidRDefault="00000000">
            <w:pPr>
              <w:widowControl w:val="0"/>
              <w:spacing w:line="264" w:lineRule="auto"/>
              <w:rPr>
                <w:spacing w:val="-2"/>
                <w:szCs w:val="24"/>
              </w:rPr>
            </w:pPr>
            <w:r w:rsidRPr="001E7C1F">
              <w:rPr>
                <w:spacing w:val="-2"/>
                <w:szCs w:val="24"/>
              </w:rPr>
              <w:t>Tên và chức danh</w:t>
            </w:r>
          </w:p>
        </w:tc>
      </w:tr>
      <w:tr w:rsidR="00DE4C59" w:rsidRPr="001E7C1F" w14:paraId="1A871427" w14:textId="77777777">
        <w:trPr>
          <w:cantSplit/>
          <w:trHeight w:val="513"/>
        </w:trPr>
        <w:tc>
          <w:tcPr>
            <w:tcW w:w="1812" w:type="dxa"/>
            <w:vMerge/>
            <w:vAlign w:val="center"/>
          </w:tcPr>
          <w:p w14:paraId="061E259D" w14:textId="77777777" w:rsidR="00DE4C59" w:rsidRPr="001E7C1F" w:rsidRDefault="00DE4C59">
            <w:pPr>
              <w:widowControl w:val="0"/>
              <w:spacing w:line="264" w:lineRule="auto"/>
              <w:outlineLvl w:val="2"/>
              <w:rPr>
                <w:spacing w:val="-2"/>
                <w:szCs w:val="24"/>
              </w:rPr>
            </w:pPr>
          </w:p>
        </w:tc>
        <w:tc>
          <w:tcPr>
            <w:tcW w:w="3634" w:type="dxa"/>
            <w:vAlign w:val="center"/>
          </w:tcPr>
          <w:p w14:paraId="4D95A5BE" w14:textId="77777777" w:rsidR="00DE4C59" w:rsidRPr="001E7C1F" w:rsidRDefault="00000000">
            <w:pPr>
              <w:widowControl w:val="0"/>
              <w:spacing w:line="264" w:lineRule="auto"/>
              <w:rPr>
                <w:spacing w:val="-2"/>
                <w:szCs w:val="24"/>
              </w:rPr>
            </w:pPr>
            <w:r w:rsidRPr="001E7C1F">
              <w:rPr>
                <w:spacing w:val="-2"/>
                <w:szCs w:val="24"/>
              </w:rPr>
              <w:t>Số fax</w:t>
            </w:r>
          </w:p>
        </w:tc>
        <w:tc>
          <w:tcPr>
            <w:tcW w:w="3595" w:type="dxa"/>
            <w:vAlign w:val="center"/>
          </w:tcPr>
          <w:p w14:paraId="01043C39" w14:textId="77777777" w:rsidR="00DE4C59" w:rsidRPr="001E7C1F" w:rsidRDefault="00DE4C59">
            <w:pPr>
              <w:widowControl w:val="0"/>
              <w:spacing w:line="264" w:lineRule="auto"/>
              <w:rPr>
                <w:spacing w:val="-2"/>
                <w:szCs w:val="24"/>
              </w:rPr>
            </w:pPr>
          </w:p>
        </w:tc>
      </w:tr>
      <w:tr w:rsidR="00DE4C59" w:rsidRPr="001E7C1F" w14:paraId="2B064DBD" w14:textId="77777777">
        <w:trPr>
          <w:cantSplit/>
          <w:trHeight w:val="538"/>
        </w:trPr>
        <w:tc>
          <w:tcPr>
            <w:tcW w:w="9041" w:type="dxa"/>
            <w:gridSpan w:val="3"/>
            <w:vAlign w:val="center"/>
          </w:tcPr>
          <w:p w14:paraId="4B1CCD8C" w14:textId="77777777" w:rsidR="00DE4C59" w:rsidRPr="001E7C1F" w:rsidRDefault="00000000">
            <w:pPr>
              <w:widowControl w:val="0"/>
              <w:spacing w:line="264" w:lineRule="auto"/>
              <w:rPr>
                <w:spacing w:val="-2"/>
                <w:szCs w:val="24"/>
              </w:rPr>
            </w:pPr>
            <w:r w:rsidRPr="001E7C1F">
              <w:rPr>
                <w:spacing w:val="-2"/>
                <w:szCs w:val="24"/>
              </w:rPr>
              <w:t xml:space="preserve">Thông tin chi tiết về thỏa thuận thuê/cho thuê/chế tạo thiết bị cụ thể cho dự án </w:t>
            </w:r>
          </w:p>
        </w:tc>
      </w:tr>
    </w:tbl>
    <w:p w14:paraId="2BE10D99" w14:textId="77777777" w:rsidR="00DE4C59" w:rsidRPr="001E7C1F" w:rsidRDefault="00000000">
      <w:pPr>
        <w:pStyle w:val="Heading1"/>
        <w:jc w:val="center"/>
        <w:rPr>
          <w:rFonts w:ascii="Times New Roman" w:eastAsia="Times New Roman" w:hAnsi="Times New Roman" w:cs="Times New Roman"/>
          <w:color w:val="auto"/>
          <w:sz w:val="28"/>
        </w:rPr>
      </w:pPr>
      <w:r w:rsidRPr="001E7C1F">
        <w:rPr>
          <w:rFonts w:ascii="Times New Roman" w:eastAsia="Times New Roman" w:hAnsi="Times New Roman" w:cs="Times New Roman"/>
          <w:color w:val="auto"/>
          <w:sz w:val="28"/>
        </w:rPr>
        <w:br w:type="page"/>
      </w:r>
    </w:p>
    <w:p w14:paraId="73D37A6D" w14:textId="77777777" w:rsidR="00DE4C59" w:rsidRPr="001E7C1F" w:rsidRDefault="00000000">
      <w:pPr>
        <w:pStyle w:val="Heading1"/>
        <w:jc w:val="center"/>
        <w:rPr>
          <w:rFonts w:ascii="Times New Roman" w:hAnsi="Times New Roman" w:cs="Times New Roman"/>
          <w:color w:val="auto"/>
          <w:sz w:val="28"/>
        </w:rPr>
      </w:pPr>
      <w:r w:rsidRPr="001E7C1F">
        <w:rPr>
          <w:rFonts w:ascii="Times New Roman" w:eastAsia="Times New Roman" w:hAnsi="Times New Roman" w:cs="Times New Roman"/>
          <w:color w:val="auto"/>
          <w:sz w:val="28"/>
        </w:rPr>
        <w:lastRenderedPageBreak/>
        <w:t>MẪU SỐ 08</w:t>
      </w:r>
    </w:p>
    <w:p w14:paraId="130C8B41" w14:textId="77777777" w:rsidR="00DE4C59" w:rsidRPr="001E7C1F" w:rsidRDefault="00000000">
      <w:pPr>
        <w:pStyle w:val="Heading2"/>
        <w:jc w:val="center"/>
        <w:rPr>
          <w:rFonts w:ascii="Times New Roman" w:hAnsi="Times New Roman" w:cs="Times New Roman"/>
          <w:color w:val="auto"/>
          <w:sz w:val="28"/>
        </w:rPr>
      </w:pPr>
      <w:r w:rsidRPr="001E7C1F">
        <w:rPr>
          <w:rFonts w:ascii="Times New Roman" w:eastAsia="Times New Roman" w:hAnsi="Times New Roman" w:cs="Times New Roman"/>
          <w:color w:val="auto"/>
          <w:sz w:val="28"/>
        </w:rPr>
        <w:t>HỢP ĐỒNG KHÔNG HOÀN THÀNH DO LỖI CỦA NHÀ THẦU TRONG QUÁ KHỨ</w:t>
      </w:r>
    </w:p>
    <w:p w14:paraId="63470691" w14:textId="77777777" w:rsidR="00DE4C59" w:rsidRPr="001E7C1F" w:rsidRDefault="00000000">
      <w:pPr>
        <w:rPr>
          <w:sz w:val="28"/>
        </w:rPr>
      </w:pPr>
      <w:r w:rsidRPr="001E7C1F">
        <w:rPr>
          <w:sz w:val="28"/>
        </w:rPr>
        <w:t>Tên nhà thầu: ________________</w:t>
      </w:r>
    </w:p>
    <w:p w14:paraId="36D3CD3B" w14:textId="77777777" w:rsidR="00DE4C59" w:rsidRPr="001E7C1F" w:rsidRDefault="00000000">
      <w:pPr>
        <w:rPr>
          <w:sz w:val="28"/>
        </w:rPr>
      </w:pPr>
      <w:r w:rsidRPr="001E7C1F">
        <w:rPr>
          <w:sz w:val="28"/>
        </w:rPr>
        <w:t>Tên thành viên của nhà thầu liên danh (nếu có):_________________________</w:t>
      </w:r>
    </w:p>
    <w:p w14:paraId="76752121" w14:textId="77777777" w:rsidR="00DE4C59" w:rsidRPr="001E7C1F" w:rsidRDefault="00000000">
      <w:pPr>
        <w:rPr>
          <w:sz w:val="28"/>
        </w:rPr>
      </w:pPr>
      <w:r w:rsidRPr="001E7C1F">
        <w:rPr>
          <w:sz w:val="28"/>
        </w:rPr>
        <w:t>Nhà thầu đánh dấu vào một trong hai ô dưới đây:</w:t>
      </w:r>
    </w:p>
    <w:p w14:paraId="0684E0E2" w14:textId="77777777" w:rsidR="00DE4C59" w:rsidRPr="001E7C1F" w:rsidRDefault="00000000">
      <w:pPr>
        <w:rPr>
          <w:sz w:val="28"/>
        </w:rPr>
      </w:pPr>
      <w:r w:rsidRPr="001E7C1F">
        <w:rPr>
          <w:rFonts w:ascii="Segoe UI Symbol" w:hAnsi="Segoe UI Symbol" w:cs="Segoe UI Symbol"/>
          <w:sz w:val="28"/>
        </w:rPr>
        <w:t>☐</w:t>
      </w:r>
      <w:r w:rsidRPr="001E7C1F">
        <w:rPr>
          <w:sz w:val="28"/>
        </w:rPr>
        <w:t xml:space="preserve"> Không có hợp đồng không hoàn thành do lỗi của nhà thầu kể từ ngày 01 tháng 01 năm__ </w:t>
      </w:r>
      <w:r w:rsidRPr="001E7C1F">
        <w:rPr>
          <w:i/>
          <w:sz w:val="28"/>
        </w:rPr>
        <w:t>[ghi năm]</w:t>
      </w:r>
      <w:r w:rsidRPr="001E7C1F">
        <w:rPr>
          <w:sz w:val="28"/>
        </w:rPr>
        <w:t xml:space="preserve"> theo quy định tại Bảng tiêu chuẩn đánh giá năng lực và kinh nghiệm thuộc Mục 2.1 Chương III.</w:t>
      </w:r>
    </w:p>
    <w:p w14:paraId="32B3F52D" w14:textId="77777777" w:rsidR="00DE4C59" w:rsidRPr="001E7C1F" w:rsidRDefault="00000000">
      <w:pPr>
        <w:rPr>
          <w:sz w:val="28"/>
        </w:rPr>
      </w:pPr>
      <w:r w:rsidRPr="001E7C1F">
        <w:rPr>
          <w:rFonts w:ascii="Segoe UI Symbol" w:hAnsi="Segoe UI Symbol" w:cs="Segoe UI Symbol"/>
          <w:sz w:val="28"/>
        </w:rPr>
        <w:t>☐</w:t>
      </w:r>
      <w:r w:rsidRPr="001E7C1F">
        <w:rPr>
          <w:sz w:val="28"/>
        </w:rPr>
        <w:t xml:space="preserve"> Có hợp đồng không hoàn thành do lỗi của nhà thầu tính từ ngày 01 tháng 01 năm___ </w:t>
      </w:r>
      <w:r w:rsidRPr="001E7C1F">
        <w:rPr>
          <w:i/>
          <w:sz w:val="28"/>
        </w:rPr>
        <w:t>[ghi năm]</w:t>
      </w:r>
      <w:r w:rsidRPr="001E7C1F">
        <w:rPr>
          <w:sz w:val="28"/>
        </w:rPr>
        <w:t xml:space="preserve"> theo quy định tại Bảng tiêu chuẩn đánh giá năng lực và kinh nghiệm thuộc Mục 2.1 Chương III.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7"/>
        <w:gridCol w:w="2338"/>
        <w:gridCol w:w="4092"/>
        <w:gridCol w:w="1754"/>
      </w:tblGrid>
      <w:tr w:rsidR="00DE4C59" w:rsidRPr="001E7C1F" w14:paraId="4D1FD687" w14:textId="77777777">
        <w:trPr>
          <w:tblHeader/>
          <w:jc w:val="center"/>
        </w:trPr>
        <w:tc>
          <w:tcPr>
            <w:tcW w:w="484" w:type="pct"/>
            <w:tcMar>
              <w:top w:w="72" w:type="dxa"/>
              <w:left w:w="72" w:type="dxa"/>
              <w:bottom w:w="72" w:type="dxa"/>
              <w:right w:w="72" w:type="dxa"/>
            </w:tcMar>
          </w:tcPr>
          <w:p w14:paraId="3CD1863B" w14:textId="77777777" w:rsidR="00DE4C59" w:rsidRPr="001E7C1F" w:rsidRDefault="00000000">
            <w:pPr>
              <w:jc w:val="center"/>
              <w:rPr>
                <w:sz w:val="24"/>
              </w:rPr>
            </w:pPr>
            <w:r w:rsidRPr="001E7C1F">
              <w:rPr>
                <w:b/>
                <w:sz w:val="24"/>
              </w:rPr>
              <w:t>Năm</w:t>
            </w:r>
          </w:p>
        </w:tc>
        <w:tc>
          <w:tcPr>
            <w:tcW w:w="1290" w:type="pct"/>
            <w:tcMar>
              <w:top w:w="72" w:type="dxa"/>
              <w:left w:w="72" w:type="dxa"/>
              <w:bottom w:w="72" w:type="dxa"/>
              <w:right w:w="72" w:type="dxa"/>
            </w:tcMar>
          </w:tcPr>
          <w:p w14:paraId="4D1758D4" w14:textId="77777777" w:rsidR="00DE4C59" w:rsidRPr="001E7C1F" w:rsidRDefault="00000000">
            <w:pPr>
              <w:jc w:val="center"/>
              <w:rPr>
                <w:sz w:val="24"/>
              </w:rPr>
            </w:pPr>
            <w:r w:rsidRPr="001E7C1F">
              <w:rPr>
                <w:b/>
                <w:sz w:val="24"/>
              </w:rPr>
              <w:t>Phần việc hợp đồng không hoàn thành</w:t>
            </w:r>
          </w:p>
        </w:tc>
        <w:tc>
          <w:tcPr>
            <w:tcW w:w="2258" w:type="pct"/>
            <w:tcMar>
              <w:top w:w="72" w:type="dxa"/>
              <w:left w:w="72" w:type="dxa"/>
              <w:bottom w:w="72" w:type="dxa"/>
              <w:right w:w="72" w:type="dxa"/>
            </w:tcMar>
          </w:tcPr>
          <w:p w14:paraId="13B79D3A" w14:textId="77777777" w:rsidR="00DE4C59" w:rsidRPr="001E7C1F" w:rsidRDefault="00000000">
            <w:pPr>
              <w:jc w:val="center"/>
              <w:rPr>
                <w:sz w:val="24"/>
              </w:rPr>
            </w:pPr>
            <w:r w:rsidRPr="001E7C1F">
              <w:rPr>
                <w:b/>
                <w:sz w:val="24"/>
              </w:rPr>
              <w:t>Mô tả hợp đồng</w:t>
            </w:r>
          </w:p>
        </w:tc>
        <w:tc>
          <w:tcPr>
            <w:tcW w:w="968" w:type="pct"/>
            <w:tcMar>
              <w:top w:w="72" w:type="dxa"/>
              <w:left w:w="72" w:type="dxa"/>
              <w:bottom w:w="72" w:type="dxa"/>
              <w:right w:w="72" w:type="dxa"/>
            </w:tcMar>
          </w:tcPr>
          <w:p w14:paraId="0617763E" w14:textId="77777777" w:rsidR="00DE4C59" w:rsidRPr="001E7C1F" w:rsidRDefault="00000000">
            <w:pPr>
              <w:jc w:val="center"/>
              <w:rPr>
                <w:sz w:val="24"/>
              </w:rPr>
            </w:pPr>
            <w:r w:rsidRPr="001E7C1F">
              <w:rPr>
                <w:b/>
                <w:sz w:val="24"/>
              </w:rPr>
              <w:t>Tổng giá trị hợp đồng</w:t>
            </w:r>
          </w:p>
        </w:tc>
      </w:tr>
      <w:tr w:rsidR="00DE4C59" w:rsidRPr="001E7C1F" w14:paraId="1AF8EA06" w14:textId="77777777">
        <w:trPr>
          <w:jc w:val="center"/>
        </w:trPr>
        <w:tc>
          <w:tcPr>
            <w:tcW w:w="484" w:type="pct"/>
            <w:tcMar>
              <w:top w:w="72" w:type="dxa"/>
              <w:left w:w="72" w:type="dxa"/>
              <w:bottom w:w="72" w:type="dxa"/>
              <w:right w:w="72" w:type="dxa"/>
            </w:tcMar>
          </w:tcPr>
          <w:p w14:paraId="5975E71D" w14:textId="77777777" w:rsidR="00DE4C59" w:rsidRPr="001E7C1F" w:rsidRDefault="00DE4C59">
            <w:pPr>
              <w:spacing w:before="0" w:after="0"/>
            </w:pPr>
          </w:p>
        </w:tc>
        <w:tc>
          <w:tcPr>
            <w:tcW w:w="1290" w:type="pct"/>
            <w:tcMar>
              <w:top w:w="72" w:type="dxa"/>
              <w:left w:w="72" w:type="dxa"/>
              <w:bottom w:w="72" w:type="dxa"/>
              <w:right w:w="72" w:type="dxa"/>
            </w:tcMar>
          </w:tcPr>
          <w:p w14:paraId="1B3016DC" w14:textId="77777777" w:rsidR="00DE4C59" w:rsidRPr="001E7C1F" w:rsidRDefault="00DE4C59">
            <w:pPr>
              <w:spacing w:before="0" w:after="0"/>
            </w:pPr>
          </w:p>
        </w:tc>
        <w:tc>
          <w:tcPr>
            <w:tcW w:w="2258" w:type="pct"/>
            <w:tcMar>
              <w:top w:w="72" w:type="dxa"/>
              <w:left w:w="72" w:type="dxa"/>
              <w:bottom w:w="72" w:type="dxa"/>
              <w:right w:w="72" w:type="dxa"/>
            </w:tcMar>
          </w:tcPr>
          <w:p w14:paraId="1EE9A8CD" w14:textId="77777777" w:rsidR="00DE4C59" w:rsidRPr="001E7C1F" w:rsidRDefault="00000000">
            <w:pPr>
              <w:rPr>
                <w:sz w:val="24"/>
              </w:rPr>
            </w:pPr>
            <w:r w:rsidRPr="001E7C1F">
              <w:rPr>
                <w:sz w:val="24"/>
              </w:rPr>
              <w:t>Tên Chủ đầu tư: ___</w:t>
            </w:r>
          </w:p>
          <w:p w14:paraId="04FD80C4" w14:textId="77777777" w:rsidR="00DE4C59" w:rsidRPr="001E7C1F" w:rsidRDefault="00000000">
            <w:pPr>
              <w:rPr>
                <w:sz w:val="24"/>
              </w:rPr>
            </w:pPr>
            <w:r w:rsidRPr="001E7C1F">
              <w:rPr>
                <w:sz w:val="24"/>
              </w:rPr>
              <w:t>Địa chỉ: ___</w:t>
            </w:r>
          </w:p>
          <w:p w14:paraId="0C418CD7" w14:textId="77777777" w:rsidR="00DE4C59" w:rsidRPr="001E7C1F" w:rsidRDefault="00000000">
            <w:pPr>
              <w:rPr>
                <w:sz w:val="24"/>
              </w:rPr>
            </w:pPr>
            <w:r w:rsidRPr="001E7C1F">
              <w:rPr>
                <w:sz w:val="24"/>
              </w:rPr>
              <w:t>Nguyên nhân không hoàn thành: ___</w:t>
            </w:r>
          </w:p>
        </w:tc>
        <w:tc>
          <w:tcPr>
            <w:tcW w:w="968" w:type="pct"/>
            <w:tcMar>
              <w:top w:w="72" w:type="dxa"/>
              <w:left w:w="72" w:type="dxa"/>
              <w:bottom w:w="72" w:type="dxa"/>
              <w:right w:w="72" w:type="dxa"/>
            </w:tcMar>
          </w:tcPr>
          <w:p w14:paraId="49C4B8F8" w14:textId="77777777" w:rsidR="00DE4C59" w:rsidRPr="001E7C1F" w:rsidRDefault="00DE4C59">
            <w:pPr>
              <w:spacing w:before="0" w:after="0"/>
            </w:pPr>
          </w:p>
        </w:tc>
      </w:tr>
    </w:tbl>
    <w:p w14:paraId="5A36992E" w14:textId="77777777" w:rsidR="00DE4C59" w:rsidRPr="001E7C1F" w:rsidRDefault="00000000">
      <w:pPr>
        <w:ind w:left="283" w:firstLine="437"/>
        <w:jc w:val="both"/>
        <w:rPr>
          <w:sz w:val="28"/>
        </w:rPr>
      </w:pPr>
      <w:r w:rsidRPr="001E7C1F">
        <w:rPr>
          <w:i/>
          <w:sz w:val="28"/>
        </w:rPr>
        <w:t>Trường hợp Chủ đầu tư phát hiện nhà thầu có hợp đồng không hoàn thành do lỗi của nhà thầu trong quá khứ mà không kê khai thì nhà thầu được coi là có hành vi gian lận và HSDST của nhà thầu sẽ bị loại. Trường hợp nhà thầu liên danh thì từng thành viên liên danh phải kê khai theo Mẫu này.</w:t>
      </w:r>
    </w:p>
    <w:p w14:paraId="7B9F71F8" w14:textId="77777777" w:rsidR="00DE4C59" w:rsidRPr="001E7C1F" w:rsidRDefault="00000000">
      <w:pPr>
        <w:spacing w:before="0" w:after="0"/>
      </w:pPr>
      <w:r w:rsidRPr="001E7C1F">
        <w:br w:type="page"/>
      </w:r>
    </w:p>
    <w:p w14:paraId="2EE42564" w14:textId="77777777" w:rsidR="00DE4C59" w:rsidRPr="001E7C1F" w:rsidRDefault="00000000">
      <w:pPr>
        <w:pStyle w:val="Heading1"/>
        <w:jc w:val="center"/>
        <w:rPr>
          <w:rFonts w:ascii="Times New Roman" w:hAnsi="Times New Roman" w:cs="Times New Roman"/>
          <w:color w:val="auto"/>
          <w:sz w:val="28"/>
        </w:rPr>
      </w:pPr>
      <w:r w:rsidRPr="001E7C1F">
        <w:rPr>
          <w:rFonts w:ascii="Times New Roman" w:eastAsia="Times New Roman" w:hAnsi="Times New Roman" w:cs="Times New Roman"/>
          <w:color w:val="auto"/>
          <w:sz w:val="28"/>
        </w:rPr>
        <w:lastRenderedPageBreak/>
        <w:t>MẪU SỐ 09</w:t>
      </w:r>
    </w:p>
    <w:p w14:paraId="017B2F32" w14:textId="77777777" w:rsidR="00DE4C59" w:rsidRPr="001E7C1F" w:rsidRDefault="00000000">
      <w:pPr>
        <w:pStyle w:val="Heading2"/>
        <w:jc w:val="center"/>
        <w:rPr>
          <w:rFonts w:ascii="Times New Roman" w:hAnsi="Times New Roman" w:cs="Times New Roman"/>
          <w:color w:val="auto"/>
          <w:sz w:val="28"/>
        </w:rPr>
      </w:pPr>
      <w:r w:rsidRPr="001E7C1F">
        <w:rPr>
          <w:rFonts w:ascii="Times New Roman" w:eastAsia="Times New Roman" w:hAnsi="Times New Roman" w:cs="Times New Roman"/>
          <w:color w:val="auto"/>
          <w:sz w:val="28"/>
        </w:rPr>
        <w:t>TÌNH HÌNH TÀI CHÍNH CỦA NHÀ THẦU</w:t>
      </w:r>
    </w:p>
    <w:p w14:paraId="6DCE37AD" w14:textId="77777777" w:rsidR="00DE4C59" w:rsidRPr="001E7C1F" w:rsidRDefault="00000000">
      <w:pPr>
        <w:rPr>
          <w:sz w:val="28"/>
        </w:rPr>
      </w:pPr>
      <w:r w:rsidRPr="001E7C1F">
        <w:rPr>
          <w:sz w:val="28"/>
        </w:rPr>
        <w:t>Tên nhà thầu: ________________</w:t>
      </w:r>
    </w:p>
    <w:p w14:paraId="1B3ACFA1" w14:textId="77777777" w:rsidR="00DE4C59" w:rsidRPr="001E7C1F" w:rsidRDefault="00000000">
      <w:pPr>
        <w:rPr>
          <w:sz w:val="28"/>
        </w:rPr>
      </w:pPr>
      <w:r w:rsidRPr="001E7C1F">
        <w:rPr>
          <w:sz w:val="28"/>
        </w:rPr>
        <w:t>Tên thành viên của nhà thầu liên danh (nếu có):_________________________</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25"/>
        <w:gridCol w:w="1812"/>
        <w:gridCol w:w="1812"/>
        <w:gridCol w:w="1812"/>
      </w:tblGrid>
      <w:tr w:rsidR="00DE4C59" w:rsidRPr="001E7C1F" w14:paraId="2C4D87BC" w14:textId="77777777">
        <w:trPr>
          <w:tblHeader/>
          <w:jc w:val="center"/>
        </w:trPr>
        <w:tc>
          <w:tcPr>
            <w:tcW w:w="2000" w:type="pct"/>
            <w:tcMar>
              <w:top w:w="72" w:type="dxa"/>
              <w:left w:w="72" w:type="dxa"/>
              <w:bottom w:w="72" w:type="dxa"/>
              <w:right w:w="72" w:type="dxa"/>
            </w:tcMar>
          </w:tcPr>
          <w:p w14:paraId="3A3C022B" w14:textId="77777777" w:rsidR="00DE4C59" w:rsidRPr="001E7C1F" w:rsidRDefault="00000000">
            <w:pPr>
              <w:jc w:val="center"/>
              <w:rPr>
                <w:sz w:val="24"/>
              </w:rPr>
            </w:pPr>
            <w:r w:rsidRPr="001E7C1F">
              <w:rPr>
                <w:b/>
                <w:sz w:val="24"/>
              </w:rPr>
              <w:t>Nội dung</w:t>
            </w:r>
          </w:p>
        </w:tc>
        <w:tc>
          <w:tcPr>
            <w:tcW w:w="1000" w:type="pct"/>
            <w:tcMar>
              <w:top w:w="72" w:type="dxa"/>
              <w:left w:w="72" w:type="dxa"/>
              <w:bottom w:w="72" w:type="dxa"/>
              <w:right w:w="72" w:type="dxa"/>
            </w:tcMar>
          </w:tcPr>
          <w:p w14:paraId="2B2C0BAE" w14:textId="77777777" w:rsidR="00DE4C59" w:rsidRPr="001E7C1F" w:rsidRDefault="00000000">
            <w:pPr>
              <w:jc w:val="center"/>
              <w:rPr>
                <w:sz w:val="24"/>
              </w:rPr>
            </w:pPr>
            <w:r w:rsidRPr="001E7C1F">
              <w:rPr>
                <w:b/>
                <w:sz w:val="24"/>
              </w:rPr>
              <w:t>Năm: ____</w:t>
            </w:r>
          </w:p>
        </w:tc>
        <w:tc>
          <w:tcPr>
            <w:tcW w:w="1000" w:type="pct"/>
            <w:tcMar>
              <w:top w:w="72" w:type="dxa"/>
              <w:left w:w="72" w:type="dxa"/>
              <w:bottom w:w="72" w:type="dxa"/>
              <w:right w:w="72" w:type="dxa"/>
            </w:tcMar>
          </w:tcPr>
          <w:p w14:paraId="53C8E6CE" w14:textId="77777777" w:rsidR="00DE4C59" w:rsidRPr="001E7C1F" w:rsidRDefault="00000000">
            <w:pPr>
              <w:jc w:val="center"/>
              <w:rPr>
                <w:sz w:val="24"/>
              </w:rPr>
            </w:pPr>
            <w:r w:rsidRPr="001E7C1F">
              <w:rPr>
                <w:b/>
                <w:sz w:val="24"/>
              </w:rPr>
              <w:t>Năm: ____</w:t>
            </w:r>
          </w:p>
        </w:tc>
        <w:tc>
          <w:tcPr>
            <w:tcW w:w="1000" w:type="pct"/>
            <w:tcMar>
              <w:top w:w="72" w:type="dxa"/>
              <w:left w:w="72" w:type="dxa"/>
              <w:bottom w:w="72" w:type="dxa"/>
              <w:right w:w="72" w:type="dxa"/>
            </w:tcMar>
          </w:tcPr>
          <w:p w14:paraId="5D4B4972" w14:textId="77777777" w:rsidR="00DE4C59" w:rsidRPr="001E7C1F" w:rsidRDefault="00000000">
            <w:pPr>
              <w:jc w:val="center"/>
              <w:rPr>
                <w:sz w:val="24"/>
              </w:rPr>
            </w:pPr>
            <w:r w:rsidRPr="001E7C1F">
              <w:rPr>
                <w:b/>
                <w:sz w:val="24"/>
              </w:rPr>
              <w:t>Năm: ____</w:t>
            </w:r>
          </w:p>
        </w:tc>
      </w:tr>
      <w:tr w:rsidR="00DE4C59" w:rsidRPr="001E7C1F" w14:paraId="4F7A44EE" w14:textId="77777777">
        <w:trPr>
          <w:jc w:val="center"/>
        </w:trPr>
        <w:tc>
          <w:tcPr>
            <w:tcW w:w="2000" w:type="pct"/>
            <w:tcMar>
              <w:top w:w="72" w:type="dxa"/>
              <w:left w:w="72" w:type="dxa"/>
              <w:bottom w:w="72" w:type="dxa"/>
              <w:right w:w="72" w:type="dxa"/>
            </w:tcMar>
          </w:tcPr>
          <w:p w14:paraId="355D11A9" w14:textId="77777777" w:rsidR="00DE4C59" w:rsidRPr="001E7C1F" w:rsidRDefault="00000000">
            <w:pPr>
              <w:rPr>
                <w:sz w:val="24"/>
              </w:rPr>
            </w:pPr>
            <w:r w:rsidRPr="001E7C1F">
              <w:rPr>
                <w:sz w:val="24"/>
              </w:rPr>
              <w:t>Tổng tài sản</w:t>
            </w:r>
          </w:p>
        </w:tc>
        <w:tc>
          <w:tcPr>
            <w:tcW w:w="1000" w:type="pct"/>
            <w:tcMar>
              <w:top w:w="72" w:type="dxa"/>
              <w:left w:w="72" w:type="dxa"/>
              <w:bottom w:w="72" w:type="dxa"/>
              <w:right w:w="72" w:type="dxa"/>
            </w:tcMar>
          </w:tcPr>
          <w:p w14:paraId="4E7B5C7B" w14:textId="77777777" w:rsidR="00DE4C59" w:rsidRPr="001E7C1F" w:rsidRDefault="00DE4C59">
            <w:pPr>
              <w:spacing w:before="0" w:after="0"/>
            </w:pPr>
          </w:p>
        </w:tc>
        <w:tc>
          <w:tcPr>
            <w:tcW w:w="1000" w:type="pct"/>
            <w:tcMar>
              <w:top w:w="72" w:type="dxa"/>
              <w:left w:w="72" w:type="dxa"/>
              <w:bottom w:w="72" w:type="dxa"/>
              <w:right w:w="72" w:type="dxa"/>
            </w:tcMar>
          </w:tcPr>
          <w:p w14:paraId="6D97BD96" w14:textId="77777777" w:rsidR="00DE4C59" w:rsidRPr="001E7C1F" w:rsidRDefault="00DE4C59">
            <w:pPr>
              <w:spacing w:before="0" w:after="0"/>
            </w:pPr>
          </w:p>
        </w:tc>
        <w:tc>
          <w:tcPr>
            <w:tcW w:w="1000" w:type="pct"/>
            <w:tcMar>
              <w:top w:w="72" w:type="dxa"/>
              <w:left w:w="72" w:type="dxa"/>
              <w:bottom w:w="72" w:type="dxa"/>
              <w:right w:w="72" w:type="dxa"/>
            </w:tcMar>
          </w:tcPr>
          <w:p w14:paraId="71511AB3" w14:textId="77777777" w:rsidR="00DE4C59" w:rsidRPr="001E7C1F" w:rsidRDefault="00DE4C59">
            <w:pPr>
              <w:spacing w:before="0" w:after="0"/>
            </w:pPr>
          </w:p>
        </w:tc>
      </w:tr>
      <w:tr w:rsidR="00DE4C59" w:rsidRPr="001E7C1F" w14:paraId="2A872C5F" w14:textId="77777777">
        <w:trPr>
          <w:jc w:val="center"/>
        </w:trPr>
        <w:tc>
          <w:tcPr>
            <w:tcW w:w="2000" w:type="pct"/>
            <w:tcMar>
              <w:top w:w="72" w:type="dxa"/>
              <w:left w:w="72" w:type="dxa"/>
              <w:bottom w:w="72" w:type="dxa"/>
              <w:right w:w="72" w:type="dxa"/>
            </w:tcMar>
          </w:tcPr>
          <w:p w14:paraId="20B33AB3" w14:textId="77777777" w:rsidR="00DE4C59" w:rsidRPr="001E7C1F" w:rsidRDefault="00000000">
            <w:pPr>
              <w:rPr>
                <w:sz w:val="24"/>
              </w:rPr>
            </w:pPr>
            <w:r w:rsidRPr="001E7C1F">
              <w:rPr>
                <w:sz w:val="24"/>
              </w:rPr>
              <w:t>Tổng nợ</w:t>
            </w:r>
          </w:p>
        </w:tc>
        <w:tc>
          <w:tcPr>
            <w:tcW w:w="1000" w:type="pct"/>
            <w:tcMar>
              <w:top w:w="72" w:type="dxa"/>
              <w:left w:w="72" w:type="dxa"/>
              <w:bottom w:w="72" w:type="dxa"/>
              <w:right w:w="72" w:type="dxa"/>
            </w:tcMar>
          </w:tcPr>
          <w:p w14:paraId="16DFAF82" w14:textId="77777777" w:rsidR="00DE4C59" w:rsidRPr="001E7C1F" w:rsidRDefault="00DE4C59">
            <w:pPr>
              <w:spacing w:before="0" w:after="0"/>
            </w:pPr>
          </w:p>
        </w:tc>
        <w:tc>
          <w:tcPr>
            <w:tcW w:w="1000" w:type="pct"/>
            <w:tcMar>
              <w:top w:w="72" w:type="dxa"/>
              <w:left w:w="72" w:type="dxa"/>
              <w:bottom w:w="72" w:type="dxa"/>
              <w:right w:w="72" w:type="dxa"/>
            </w:tcMar>
          </w:tcPr>
          <w:p w14:paraId="1E5CD6D6" w14:textId="77777777" w:rsidR="00DE4C59" w:rsidRPr="001E7C1F" w:rsidRDefault="00DE4C59">
            <w:pPr>
              <w:spacing w:before="0" w:after="0"/>
            </w:pPr>
          </w:p>
        </w:tc>
        <w:tc>
          <w:tcPr>
            <w:tcW w:w="1000" w:type="pct"/>
            <w:tcMar>
              <w:top w:w="72" w:type="dxa"/>
              <w:left w:w="72" w:type="dxa"/>
              <w:bottom w:w="72" w:type="dxa"/>
              <w:right w:w="72" w:type="dxa"/>
            </w:tcMar>
          </w:tcPr>
          <w:p w14:paraId="6AAA8397" w14:textId="77777777" w:rsidR="00DE4C59" w:rsidRPr="001E7C1F" w:rsidRDefault="00DE4C59">
            <w:pPr>
              <w:spacing w:before="0" w:after="0"/>
            </w:pPr>
          </w:p>
        </w:tc>
      </w:tr>
      <w:tr w:rsidR="00DE4C59" w:rsidRPr="001E7C1F" w14:paraId="5497197C" w14:textId="77777777">
        <w:trPr>
          <w:jc w:val="center"/>
        </w:trPr>
        <w:tc>
          <w:tcPr>
            <w:tcW w:w="2000" w:type="pct"/>
            <w:tcMar>
              <w:top w:w="72" w:type="dxa"/>
              <w:left w:w="72" w:type="dxa"/>
              <w:bottom w:w="72" w:type="dxa"/>
              <w:right w:w="72" w:type="dxa"/>
            </w:tcMar>
          </w:tcPr>
          <w:p w14:paraId="1EBDFD4C" w14:textId="77777777" w:rsidR="00DE4C59" w:rsidRPr="001E7C1F" w:rsidRDefault="00000000">
            <w:pPr>
              <w:rPr>
                <w:sz w:val="24"/>
              </w:rPr>
            </w:pPr>
            <w:r w:rsidRPr="001E7C1F">
              <w:rPr>
                <w:sz w:val="24"/>
              </w:rPr>
              <w:t>Giá trị tài sản ròng</w:t>
            </w:r>
          </w:p>
        </w:tc>
        <w:tc>
          <w:tcPr>
            <w:tcW w:w="1000" w:type="pct"/>
            <w:tcMar>
              <w:top w:w="72" w:type="dxa"/>
              <w:left w:w="72" w:type="dxa"/>
              <w:bottom w:w="72" w:type="dxa"/>
              <w:right w:w="72" w:type="dxa"/>
            </w:tcMar>
          </w:tcPr>
          <w:p w14:paraId="79AB1CB4" w14:textId="77777777" w:rsidR="00DE4C59" w:rsidRPr="001E7C1F" w:rsidRDefault="00DE4C59">
            <w:pPr>
              <w:spacing w:before="0" w:after="0"/>
            </w:pPr>
          </w:p>
        </w:tc>
        <w:tc>
          <w:tcPr>
            <w:tcW w:w="1000" w:type="pct"/>
            <w:tcMar>
              <w:top w:w="72" w:type="dxa"/>
              <w:left w:w="72" w:type="dxa"/>
              <w:bottom w:w="72" w:type="dxa"/>
              <w:right w:w="72" w:type="dxa"/>
            </w:tcMar>
          </w:tcPr>
          <w:p w14:paraId="34792C43" w14:textId="77777777" w:rsidR="00DE4C59" w:rsidRPr="001E7C1F" w:rsidRDefault="00DE4C59">
            <w:pPr>
              <w:spacing w:before="0" w:after="0"/>
            </w:pPr>
          </w:p>
        </w:tc>
        <w:tc>
          <w:tcPr>
            <w:tcW w:w="1000" w:type="pct"/>
            <w:tcMar>
              <w:top w:w="72" w:type="dxa"/>
              <w:left w:w="72" w:type="dxa"/>
              <w:bottom w:w="72" w:type="dxa"/>
              <w:right w:w="72" w:type="dxa"/>
            </w:tcMar>
          </w:tcPr>
          <w:p w14:paraId="27A3DE62" w14:textId="77777777" w:rsidR="00DE4C59" w:rsidRPr="001E7C1F" w:rsidRDefault="00DE4C59">
            <w:pPr>
              <w:spacing w:before="0" w:after="0"/>
            </w:pPr>
          </w:p>
        </w:tc>
      </w:tr>
      <w:tr w:rsidR="00DE4C59" w:rsidRPr="001E7C1F" w14:paraId="46ED4908" w14:textId="77777777">
        <w:trPr>
          <w:jc w:val="center"/>
        </w:trPr>
        <w:tc>
          <w:tcPr>
            <w:tcW w:w="2000" w:type="pct"/>
            <w:tcMar>
              <w:top w:w="72" w:type="dxa"/>
              <w:left w:w="72" w:type="dxa"/>
              <w:bottom w:w="72" w:type="dxa"/>
              <w:right w:w="72" w:type="dxa"/>
            </w:tcMar>
          </w:tcPr>
          <w:p w14:paraId="43B9999D" w14:textId="77777777" w:rsidR="00DE4C59" w:rsidRPr="001E7C1F" w:rsidRDefault="00000000">
            <w:pPr>
              <w:rPr>
                <w:sz w:val="24"/>
              </w:rPr>
            </w:pPr>
            <w:r w:rsidRPr="001E7C1F">
              <w:rPr>
                <w:sz w:val="24"/>
              </w:rPr>
              <w:t>Doanh thu hằng năm (không bao gồm thuế VAT)</w:t>
            </w:r>
          </w:p>
        </w:tc>
        <w:tc>
          <w:tcPr>
            <w:tcW w:w="1000" w:type="pct"/>
            <w:tcMar>
              <w:top w:w="72" w:type="dxa"/>
              <w:left w:w="72" w:type="dxa"/>
              <w:bottom w:w="72" w:type="dxa"/>
              <w:right w:w="72" w:type="dxa"/>
            </w:tcMar>
          </w:tcPr>
          <w:p w14:paraId="424707A2" w14:textId="77777777" w:rsidR="00DE4C59" w:rsidRPr="001E7C1F" w:rsidRDefault="00DE4C59">
            <w:pPr>
              <w:spacing w:before="0" w:after="0"/>
            </w:pPr>
          </w:p>
        </w:tc>
        <w:tc>
          <w:tcPr>
            <w:tcW w:w="1000" w:type="pct"/>
            <w:tcMar>
              <w:top w:w="72" w:type="dxa"/>
              <w:left w:w="72" w:type="dxa"/>
              <w:bottom w:w="72" w:type="dxa"/>
              <w:right w:w="72" w:type="dxa"/>
            </w:tcMar>
          </w:tcPr>
          <w:p w14:paraId="39FCA566" w14:textId="77777777" w:rsidR="00DE4C59" w:rsidRPr="001E7C1F" w:rsidRDefault="00DE4C59">
            <w:pPr>
              <w:spacing w:before="0" w:after="0"/>
            </w:pPr>
          </w:p>
        </w:tc>
        <w:tc>
          <w:tcPr>
            <w:tcW w:w="1000" w:type="pct"/>
            <w:tcMar>
              <w:top w:w="72" w:type="dxa"/>
              <w:left w:w="72" w:type="dxa"/>
              <w:bottom w:w="72" w:type="dxa"/>
              <w:right w:w="72" w:type="dxa"/>
            </w:tcMar>
          </w:tcPr>
          <w:p w14:paraId="2C6201D6" w14:textId="77777777" w:rsidR="00DE4C59" w:rsidRPr="001E7C1F" w:rsidRDefault="00DE4C59">
            <w:pPr>
              <w:spacing w:before="0" w:after="0"/>
            </w:pPr>
          </w:p>
        </w:tc>
      </w:tr>
      <w:tr w:rsidR="00DE4C59" w:rsidRPr="001E7C1F" w14:paraId="25012476" w14:textId="77777777">
        <w:trPr>
          <w:jc w:val="center"/>
        </w:trPr>
        <w:tc>
          <w:tcPr>
            <w:tcW w:w="2000" w:type="pct"/>
            <w:tcMar>
              <w:top w:w="72" w:type="dxa"/>
              <w:left w:w="72" w:type="dxa"/>
              <w:bottom w:w="72" w:type="dxa"/>
              <w:right w:w="72" w:type="dxa"/>
            </w:tcMar>
          </w:tcPr>
          <w:p w14:paraId="18178D07" w14:textId="77777777" w:rsidR="00DE4C59" w:rsidRPr="001E7C1F" w:rsidRDefault="00000000">
            <w:pPr>
              <w:rPr>
                <w:sz w:val="24"/>
              </w:rPr>
            </w:pPr>
            <w:r w:rsidRPr="001E7C1F">
              <w:rPr>
                <w:sz w:val="24"/>
              </w:rPr>
              <w:t>Doanh thu bình quân hằng năm (không bao gồm thuế VAT)</w:t>
            </w:r>
          </w:p>
        </w:tc>
        <w:tc>
          <w:tcPr>
            <w:tcW w:w="1000" w:type="pct"/>
            <w:tcMar>
              <w:top w:w="72" w:type="dxa"/>
              <w:left w:w="72" w:type="dxa"/>
              <w:bottom w:w="72" w:type="dxa"/>
              <w:right w:w="72" w:type="dxa"/>
            </w:tcMar>
          </w:tcPr>
          <w:p w14:paraId="5A8A0634" w14:textId="77777777" w:rsidR="00DE4C59" w:rsidRPr="001E7C1F" w:rsidRDefault="00DE4C59">
            <w:pPr>
              <w:spacing w:before="0" w:after="0"/>
            </w:pPr>
          </w:p>
        </w:tc>
        <w:tc>
          <w:tcPr>
            <w:tcW w:w="1000" w:type="pct"/>
            <w:tcMar>
              <w:top w:w="72" w:type="dxa"/>
              <w:left w:w="72" w:type="dxa"/>
              <w:bottom w:w="72" w:type="dxa"/>
              <w:right w:w="72" w:type="dxa"/>
            </w:tcMar>
          </w:tcPr>
          <w:p w14:paraId="7C1CEFB9" w14:textId="77777777" w:rsidR="00DE4C59" w:rsidRPr="001E7C1F" w:rsidRDefault="00DE4C59">
            <w:pPr>
              <w:spacing w:before="0" w:after="0"/>
            </w:pPr>
          </w:p>
        </w:tc>
        <w:tc>
          <w:tcPr>
            <w:tcW w:w="1000" w:type="pct"/>
            <w:tcMar>
              <w:top w:w="72" w:type="dxa"/>
              <w:left w:w="72" w:type="dxa"/>
              <w:bottom w:w="72" w:type="dxa"/>
              <w:right w:w="72" w:type="dxa"/>
            </w:tcMar>
          </w:tcPr>
          <w:p w14:paraId="7D258F8E" w14:textId="77777777" w:rsidR="00DE4C59" w:rsidRPr="001E7C1F" w:rsidRDefault="00DE4C59">
            <w:pPr>
              <w:spacing w:before="0" w:after="0"/>
            </w:pPr>
          </w:p>
        </w:tc>
      </w:tr>
      <w:tr w:rsidR="00DE4C59" w:rsidRPr="001E7C1F" w14:paraId="058EAF44" w14:textId="77777777">
        <w:trPr>
          <w:jc w:val="center"/>
        </w:trPr>
        <w:tc>
          <w:tcPr>
            <w:tcW w:w="2000" w:type="pct"/>
            <w:tcMar>
              <w:top w:w="72" w:type="dxa"/>
              <w:left w:w="72" w:type="dxa"/>
              <w:bottom w:w="72" w:type="dxa"/>
              <w:right w:w="72" w:type="dxa"/>
            </w:tcMar>
          </w:tcPr>
          <w:p w14:paraId="37E08FAB" w14:textId="77777777" w:rsidR="00DE4C59" w:rsidRPr="001E7C1F" w:rsidRDefault="00000000">
            <w:pPr>
              <w:rPr>
                <w:sz w:val="24"/>
              </w:rPr>
            </w:pPr>
            <w:r w:rsidRPr="001E7C1F">
              <w:rPr>
                <w:sz w:val="24"/>
              </w:rPr>
              <w:t>Lợi nhuận trước thuế</w:t>
            </w:r>
          </w:p>
        </w:tc>
        <w:tc>
          <w:tcPr>
            <w:tcW w:w="1000" w:type="pct"/>
            <w:tcMar>
              <w:top w:w="72" w:type="dxa"/>
              <w:left w:w="72" w:type="dxa"/>
              <w:bottom w:w="72" w:type="dxa"/>
              <w:right w:w="72" w:type="dxa"/>
            </w:tcMar>
          </w:tcPr>
          <w:p w14:paraId="3CF473EE" w14:textId="77777777" w:rsidR="00DE4C59" w:rsidRPr="001E7C1F" w:rsidRDefault="00DE4C59">
            <w:pPr>
              <w:spacing w:before="0" w:after="0"/>
            </w:pPr>
          </w:p>
        </w:tc>
        <w:tc>
          <w:tcPr>
            <w:tcW w:w="1000" w:type="pct"/>
            <w:tcMar>
              <w:top w:w="72" w:type="dxa"/>
              <w:left w:w="72" w:type="dxa"/>
              <w:bottom w:w="72" w:type="dxa"/>
              <w:right w:w="72" w:type="dxa"/>
            </w:tcMar>
          </w:tcPr>
          <w:p w14:paraId="09103F04" w14:textId="77777777" w:rsidR="00DE4C59" w:rsidRPr="001E7C1F" w:rsidRDefault="00DE4C59">
            <w:pPr>
              <w:spacing w:before="0" w:after="0"/>
            </w:pPr>
          </w:p>
        </w:tc>
        <w:tc>
          <w:tcPr>
            <w:tcW w:w="1000" w:type="pct"/>
            <w:tcMar>
              <w:top w:w="72" w:type="dxa"/>
              <w:left w:w="72" w:type="dxa"/>
              <w:bottom w:w="72" w:type="dxa"/>
              <w:right w:w="72" w:type="dxa"/>
            </w:tcMar>
          </w:tcPr>
          <w:p w14:paraId="4F4E2FDA" w14:textId="77777777" w:rsidR="00DE4C59" w:rsidRPr="001E7C1F" w:rsidRDefault="00DE4C59">
            <w:pPr>
              <w:spacing w:before="0" w:after="0"/>
            </w:pPr>
          </w:p>
        </w:tc>
      </w:tr>
      <w:tr w:rsidR="00DE4C59" w:rsidRPr="001E7C1F" w14:paraId="04F85656" w14:textId="77777777">
        <w:trPr>
          <w:jc w:val="center"/>
        </w:trPr>
        <w:tc>
          <w:tcPr>
            <w:tcW w:w="2000" w:type="pct"/>
            <w:tcMar>
              <w:top w:w="72" w:type="dxa"/>
              <w:left w:w="72" w:type="dxa"/>
              <w:bottom w:w="72" w:type="dxa"/>
              <w:right w:w="72" w:type="dxa"/>
            </w:tcMar>
          </w:tcPr>
          <w:p w14:paraId="4DE67ADA" w14:textId="77777777" w:rsidR="00DE4C59" w:rsidRPr="001E7C1F" w:rsidRDefault="00000000">
            <w:pPr>
              <w:rPr>
                <w:sz w:val="24"/>
              </w:rPr>
            </w:pPr>
            <w:r w:rsidRPr="001E7C1F">
              <w:rPr>
                <w:sz w:val="24"/>
              </w:rPr>
              <w:t>Lợi nhuận sau thuế</w:t>
            </w:r>
          </w:p>
        </w:tc>
        <w:tc>
          <w:tcPr>
            <w:tcW w:w="1000" w:type="pct"/>
            <w:tcMar>
              <w:top w:w="72" w:type="dxa"/>
              <w:left w:w="72" w:type="dxa"/>
              <w:bottom w:w="72" w:type="dxa"/>
              <w:right w:w="72" w:type="dxa"/>
            </w:tcMar>
          </w:tcPr>
          <w:p w14:paraId="1E03CB0C" w14:textId="77777777" w:rsidR="00DE4C59" w:rsidRPr="001E7C1F" w:rsidRDefault="00DE4C59">
            <w:pPr>
              <w:spacing w:before="0" w:after="0"/>
            </w:pPr>
          </w:p>
        </w:tc>
        <w:tc>
          <w:tcPr>
            <w:tcW w:w="1000" w:type="pct"/>
            <w:tcMar>
              <w:top w:w="72" w:type="dxa"/>
              <w:left w:w="72" w:type="dxa"/>
              <w:bottom w:w="72" w:type="dxa"/>
              <w:right w:w="72" w:type="dxa"/>
            </w:tcMar>
          </w:tcPr>
          <w:p w14:paraId="12915AA3" w14:textId="77777777" w:rsidR="00DE4C59" w:rsidRPr="001E7C1F" w:rsidRDefault="00DE4C59">
            <w:pPr>
              <w:spacing w:before="0" w:after="0"/>
            </w:pPr>
          </w:p>
        </w:tc>
        <w:tc>
          <w:tcPr>
            <w:tcW w:w="1000" w:type="pct"/>
            <w:tcMar>
              <w:top w:w="72" w:type="dxa"/>
              <w:left w:w="72" w:type="dxa"/>
              <w:bottom w:w="72" w:type="dxa"/>
              <w:right w:w="72" w:type="dxa"/>
            </w:tcMar>
          </w:tcPr>
          <w:p w14:paraId="6D4ED96F" w14:textId="77777777" w:rsidR="00DE4C59" w:rsidRPr="001E7C1F" w:rsidRDefault="00DE4C59">
            <w:pPr>
              <w:spacing w:before="0" w:after="0"/>
            </w:pPr>
          </w:p>
        </w:tc>
      </w:tr>
    </w:tbl>
    <w:p w14:paraId="4614E102" w14:textId="77777777" w:rsidR="00DE4C59" w:rsidRPr="001E7C1F" w:rsidRDefault="00000000">
      <w:pPr>
        <w:ind w:left="283" w:firstLine="437"/>
        <w:jc w:val="both"/>
        <w:rPr>
          <w:sz w:val="28"/>
        </w:rPr>
      </w:pPr>
      <w:r w:rsidRPr="001E7C1F">
        <w:rPr>
          <w:i/>
          <w:sz w:val="28"/>
        </w:rPr>
        <w:t>Đính kèm là bản sao báo cáo tài chính cho các năm nêu trên. Đối với nhà thầu nước ngoài, báo cáo tài chính phải được kiểm toán nếu pháp luật của quốc gia nơi nhà thầu đăng ký hoạt động hoặc HSMST yêu cầu. Đối với nhà thầu trong nước, báo cáo tài chính tương ứng với các kỳ kế toán đã hoàn thành kèm theo tài liệu chứng minh việc thực hiện nghĩa vụ thuế theo yêu cầu của HSMST. Trường hợp nhà thầu liên danh thì từng thành viên liên danh phải kê khai theo Mẫu này.</w:t>
      </w:r>
    </w:p>
    <w:p w14:paraId="2A08D34F" w14:textId="77777777" w:rsidR="00DE4C59" w:rsidRPr="001E7C1F" w:rsidRDefault="00000000">
      <w:pPr>
        <w:pStyle w:val="Heading1"/>
        <w:jc w:val="center"/>
        <w:rPr>
          <w:rFonts w:ascii="Times New Roman" w:eastAsia="Times New Roman" w:hAnsi="Times New Roman" w:cs="Times New Roman"/>
          <w:color w:val="auto"/>
          <w:sz w:val="28"/>
        </w:rPr>
      </w:pPr>
      <w:r w:rsidRPr="001E7C1F">
        <w:rPr>
          <w:rFonts w:ascii="Times New Roman" w:eastAsia="Times New Roman" w:hAnsi="Times New Roman" w:cs="Times New Roman"/>
          <w:color w:val="auto"/>
          <w:sz w:val="28"/>
        </w:rPr>
        <w:br w:type="page"/>
      </w:r>
    </w:p>
    <w:p w14:paraId="2F9F3F6A" w14:textId="77777777" w:rsidR="00DE4C59" w:rsidRPr="001E7C1F" w:rsidRDefault="00000000">
      <w:pPr>
        <w:pStyle w:val="Heading1"/>
        <w:jc w:val="center"/>
        <w:rPr>
          <w:rFonts w:ascii="Times New Roman" w:hAnsi="Times New Roman" w:cs="Times New Roman"/>
          <w:color w:val="auto"/>
          <w:sz w:val="28"/>
        </w:rPr>
      </w:pPr>
      <w:r w:rsidRPr="001E7C1F">
        <w:rPr>
          <w:rFonts w:ascii="Times New Roman" w:eastAsia="Times New Roman" w:hAnsi="Times New Roman" w:cs="Times New Roman"/>
          <w:color w:val="auto"/>
          <w:sz w:val="28"/>
        </w:rPr>
        <w:lastRenderedPageBreak/>
        <w:t>MẪU SỐ 10</w:t>
      </w:r>
    </w:p>
    <w:p w14:paraId="0B508473" w14:textId="77777777" w:rsidR="00DE4C59" w:rsidRPr="001E7C1F" w:rsidRDefault="00000000">
      <w:pPr>
        <w:pStyle w:val="Heading2"/>
        <w:jc w:val="center"/>
        <w:rPr>
          <w:rFonts w:ascii="Times New Roman" w:hAnsi="Times New Roman" w:cs="Times New Roman"/>
          <w:color w:val="auto"/>
          <w:sz w:val="28"/>
        </w:rPr>
      </w:pPr>
      <w:r w:rsidRPr="001E7C1F">
        <w:rPr>
          <w:rFonts w:ascii="Times New Roman" w:eastAsia="Times New Roman" w:hAnsi="Times New Roman" w:cs="Times New Roman"/>
          <w:color w:val="auto"/>
          <w:sz w:val="28"/>
        </w:rPr>
        <w:t>PHẠM VI CÔNG VIỆC SỬ DỤNG NHÀ THẦU PHỤ</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8"/>
        <w:gridCol w:w="1636"/>
        <w:gridCol w:w="2193"/>
        <w:gridCol w:w="1359"/>
        <w:gridCol w:w="1082"/>
        <w:gridCol w:w="2193"/>
      </w:tblGrid>
      <w:tr w:rsidR="00DE4C59" w:rsidRPr="001E7C1F" w14:paraId="53411742" w14:textId="77777777">
        <w:trPr>
          <w:tblHeader/>
          <w:jc w:val="center"/>
        </w:trPr>
        <w:tc>
          <w:tcPr>
            <w:tcW w:w="245" w:type="pct"/>
            <w:tcMar>
              <w:top w:w="72" w:type="dxa"/>
              <w:left w:w="72" w:type="dxa"/>
              <w:bottom w:w="72" w:type="dxa"/>
              <w:right w:w="72" w:type="dxa"/>
            </w:tcMar>
          </w:tcPr>
          <w:p w14:paraId="2AF5F96F" w14:textId="77777777" w:rsidR="00DE4C59" w:rsidRPr="001E7C1F" w:rsidRDefault="00000000">
            <w:pPr>
              <w:jc w:val="center"/>
              <w:rPr>
                <w:sz w:val="24"/>
              </w:rPr>
            </w:pPr>
            <w:r w:rsidRPr="001E7C1F">
              <w:rPr>
                <w:b/>
                <w:sz w:val="24"/>
              </w:rPr>
              <w:t>STT</w:t>
            </w:r>
          </w:p>
        </w:tc>
        <w:tc>
          <w:tcPr>
            <w:tcW w:w="920" w:type="pct"/>
            <w:tcMar>
              <w:top w:w="72" w:type="dxa"/>
              <w:left w:w="72" w:type="dxa"/>
              <w:bottom w:w="72" w:type="dxa"/>
              <w:right w:w="72" w:type="dxa"/>
            </w:tcMar>
          </w:tcPr>
          <w:p w14:paraId="396EE001" w14:textId="77777777" w:rsidR="00DE4C59" w:rsidRPr="001E7C1F" w:rsidRDefault="00000000">
            <w:pPr>
              <w:jc w:val="center"/>
              <w:rPr>
                <w:sz w:val="24"/>
              </w:rPr>
            </w:pPr>
            <w:r w:rsidRPr="001E7C1F">
              <w:rPr>
                <w:b/>
                <w:sz w:val="24"/>
              </w:rPr>
              <w:t>Tên nhà thầu phụ</w:t>
            </w:r>
          </w:p>
        </w:tc>
        <w:tc>
          <w:tcPr>
            <w:tcW w:w="1227" w:type="pct"/>
            <w:tcMar>
              <w:top w:w="72" w:type="dxa"/>
              <w:left w:w="72" w:type="dxa"/>
              <w:bottom w:w="72" w:type="dxa"/>
              <w:right w:w="72" w:type="dxa"/>
            </w:tcMar>
          </w:tcPr>
          <w:p w14:paraId="6D94678B" w14:textId="77777777" w:rsidR="00DE4C59" w:rsidRPr="001E7C1F" w:rsidRDefault="00000000">
            <w:pPr>
              <w:jc w:val="center"/>
              <w:rPr>
                <w:sz w:val="24"/>
              </w:rPr>
            </w:pPr>
            <w:r w:rsidRPr="001E7C1F">
              <w:rPr>
                <w:b/>
                <w:sz w:val="24"/>
              </w:rPr>
              <w:t>Phạm vi công việc</w:t>
            </w:r>
          </w:p>
        </w:tc>
        <w:tc>
          <w:tcPr>
            <w:tcW w:w="767" w:type="pct"/>
            <w:tcMar>
              <w:top w:w="72" w:type="dxa"/>
              <w:left w:w="72" w:type="dxa"/>
              <w:bottom w:w="72" w:type="dxa"/>
              <w:right w:w="72" w:type="dxa"/>
            </w:tcMar>
          </w:tcPr>
          <w:p w14:paraId="71552FE3" w14:textId="77777777" w:rsidR="00DE4C59" w:rsidRPr="001E7C1F" w:rsidRDefault="00000000">
            <w:pPr>
              <w:jc w:val="center"/>
              <w:rPr>
                <w:sz w:val="24"/>
              </w:rPr>
            </w:pPr>
            <w:r w:rsidRPr="001E7C1F">
              <w:rPr>
                <w:b/>
                <w:sz w:val="24"/>
              </w:rPr>
              <w:t>Khối lượng công việc</w:t>
            </w:r>
          </w:p>
        </w:tc>
        <w:tc>
          <w:tcPr>
            <w:tcW w:w="614" w:type="pct"/>
            <w:tcMar>
              <w:top w:w="72" w:type="dxa"/>
              <w:left w:w="72" w:type="dxa"/>
              <w:bottom w:w="72" w:type="dxa"/>
              <w:right w:w="72" w:type="dxa"/>
            </w:tcMar>
          </w:tcPr>
          <w:p w14:paraId="6C1B02FC" w14:textId="77777777" w:rsidR="00DE4C59" w:rsidRPr="001E7C1F" w:rsidRDefault="00000000">
            <w:pPr>
              <w:jc w:val="center"/>
              <w:rPr>
                <w:sz w:val="24"/>
              </w:rPr>
            </w:pPr>
            <w:r w:rsidRPr="001E7C1F">
              <w:rPr>
                <w:b/>
                <w:sz w:val="24"/>
              </w:rPr>
              <w:t>Giá trị % ước tính</w:t>
            </w:r>
          </w:p>
        </w:tc>
        <w:tc>
          <w:tcPr>
            <w:tcW w:w="1227" w:type="pct"/>
            <w:tcMar>
              <w:top w:w="72" w:type="dxa"/>
              <w:left w:w="72" w:type="dxa"/>
              <w:bottom w:w="72" w:type="dxa"/>
              <w:right w:w="72" w:type="dxa"/>
            </w:tcMar>
          </w:tcPr>
          <w:p w14:paraId="634E708F" w14:textId="77777777" w:rsidR="00DE4C59" w:rsidRPr="001E7C1F" w:rsidRDefault="00000000">
            <w:pPr>
              <w:jc w:val="center"/>
              <w:rPr>
                <w:sz w:val="24"/>
              </w:rPr>
            </w:pPr>
            <w:r w:rsidRPr="001E7C1F">
              <w:rPr>
                <w:b/>
                <w:sz w:val="24"/>
              </w:rPr>
              <w:t>Hợp đồng hoặc văn bản thỏa thuận với nhà thầu phụ</w:t>
            </w:r>
          </w:p>
        </w:tc>
      </w:tr>
      <w:tr w:rsidR="00DE4C59" w:rsidRPr="001E7C1F" w14:paraId="13F7B8EF" w14:textId="77777777">
        <w:trPr>
          <w:jc w:val="center"/>
        </w:trPr>
        <w:tc>
          <w:tcPr>
            <w:tcW w:w="245" w:type="pct"/>
            <w:tcMar>
              <w:top w:w="72" w:type="dxa"/>
              <w:left w:w="72" w:type="dxa"/>
              <w:bottom w:w="72" w:type="dxa"/>
              <w:right w:w="72" w:type="dxa"/>
            </w:tcMar>
          </w:tcPr>
          <w:p w14:paraId="03261BBE" w14:textId="77777777" w:rsidR="00DE4C59" w:rsidRPr="001E7C1F" w:rsidRDefault="00000000">
            <w:pPr>
              <w:rPr>
                <w:sz w:val="24"/>
              </w:rPr>
            </w:pPr>
            <w:r w:rsidRPr="001E7C1F">
              <w:rPr>
                <w:sz w:val="24"/>
              </w:rPr>
              <w:t>1</w:t>
            </w:r>
          </w:p>
        </w:tc>
        <w:tc>
          <w:tcPr>
            <w:tcW w:w="920" w:type="pct"/>
            <w:tcMar>
              <w:top w:w="72" w:type="dxa"/>
              <w:left w:w="72" w:type="dxa"/>
              <w:bottom w:w="72" w:type="dxa"/>
              <w:right w:w="72" w:type="dxa"/>
            </w:tcMar>
          </w:tcPr>
          <w:p w14:paraId="6802F68D" w14:textId="77777777" w:rsidR="00DE4C59" w:rsidRPr="001E7C1F" w:rsidRDefault="00DE4C59">
            <w:pPr>
              <w:spacing w:before="0" w:after="0"/>
            </w:pPr>
          </w:p>
        </w:tc>
        <w:tc>
          <w:tcPr>
            <w:tcW w:w="1227" w:type="pct"/>
            <w:tcMar>
              <w:top w:w="72" w:type="dxa"/>
              <w:left w:w="72" w:type="dxa"/>
              <w:bottom w:w="72" w:type="dxa"/>
              <w:right w:w="72" w:type="dxa"/>
            </w:tcMar>
          </w:tcPr>
          <w:p w14:paraId="54B977B5" w14:textId="77777777" w:rsidR="00DE4C59" w:rsidRPr="001E7C1F" w:rsidRDefault="00DE4C59">
            <w:pPr>
              <w:spacing w:before="0" w:after="0"/>
            </w:pPr>
          </w:p>
        </w:tc>
        <w:tc>
          <w:tcPr>
            <w:tcW w:w="767" w:type="pct"/>
            <w:tcMar>
              <w:top w:w="72" w:type="dxa"/>
              <w:left w:w="72" w:type="dxa"/>
              <w:bottom w:w="72" w:type="dxa"/>
              <w:right w:w="72" w:type="dxa"/>
            </w:tcMar>
          </w:tcPr>
          <w:p w14:paraId="6A324E97" w14:textId="77777777" w:rsidR="00DE4C59" w:rsidRPr="001E7C1F" w:rsidRDefault="00DE4C59">
            <w:pPr>
              <w:spacing w:before="0" w:after="0"/>
            </w:pPr>
          </w:p>
        </w:tc>
        <w:tc>
          <w:tcPr>
            <w:tcW w:w="614" w:type="pct"/>
            <w:tcMar>
              <w:top w:w="72" w:type="dxa"/>
              <w:left w:w="72" w:type="dxa"/>
              <w:bottom w:w="72" w:type="dxa"/>
              <w:right w:w="72" w:type="dxa"/>
            </w:tcMar>
          </w:tcPr>
          <w:p w14:paraId="26FDF004" w14:textId="77777777" w:rsidR="00DE4C59" w:rsidRPr="001E7C1F" w:rsidRDefault="00DE4C59">
            <w:pPr>
              <w:spacing w:before="0" w:after="0"/>
            </w:pPr>
          </w:p>
        </w:tc>
        <w:tc>
          <w:tcPr>
            <w:tcW w:w="1227" w:type="pct"/>
            <w:tcMar>
              <w:top w:w="72" w:type="dxa"/>
              <w:left w:w="72" w:type="dxa"/>
              <w:bottom w:w="72" w:type="dxa"/>
              <w:right w:w="72" w:type="dxa"/>
            </w:tcMar>
          </w:tcPr>
          <w:p w14:paraId="76ED9846" w14:textId="77777777" w:rsidR="00DE4C59" w:rsidRPr="001E7C1F" w:rsidRDefault="00DE4C59">
            <w:pPr>
              <w:spacing w:before="0" w:after="0"/>
            </w:pPr>
          </w:p>
        </w:tc>
      </w:tr>
      <w:tr w:rsidR="00DE4C59" w:rsidRPr="001E7C1F" w14:paraId="13186A57" w14:textId="77777777">
        <w:trPr>
          <w:jc w:val="center"/>
        </w:trPr>
        <w:tc>
          <w:tcPr>
            <w:tcW w:w="245" w:type="pct"/>
            <w:tcMar>
              <w:top w:w="72" w:type="dxa"/>
              <w:left w:w="72" w:type="dxa"/>
              <w:bottom w:w="72" w:type="dxa"/>
              <w:right w:w="72" w:type="dxa"/>
            </w:tcMar>
          </w:tcPr>
          <w:p w14:paraId="217E53E9" w14:textId="77777777" w:rsidR="00DE4C59" w:rsidRPr="001E7C1F" w:rsidRDefault="00000000">
            <w:pPr>
              <w:rPr>
                <w:sz w:val="24"/>
              </w:rPr>
            </w:pPr>
            <w:r w:rsidRPr="001E7C1F">
              <w:rPr>
                <w:sz w:val="24"/>
              </w:rPr>
              <w:t>2</w:t>
            </w:r>
          </w:p>
        </w:tc>
        <w:tc>
          <w:tcPr>
            <w:tcW w:w="920" w:type="pct"/>
            <w:tcMar>
              <w:top w:w="72" w:type="dxa"/>
              <w:left w:w="72" w:type="dxa"/>
              <w:bottom w:w="72" w:type="dxa"/>
              <w:right w:w="72" w:type="dxa"/>
            </w:tcMar>
          </w:tcPr>
          <w:p w14:paraId="0665D622" w14:textId="77777777" w:rsidR="00DE4C59" w:rsidRPr="001E7C1F" w:rsidRDefault="00DE4C59">
            <w:pPr>
              <w:spacing w:before="0" w:after="0"/>
            </w:pPr>
          </w:p>
        </w:tc>
        <w:tc>
          <w:tcPr>
            <w:tcW w:w="1227" w:type="pct"/>
            <w:tcMar>
              <w:top w:w="72" w:type="dxa"/>
              <w:left w:w="72" w:type="dxa"/>
              <w:bottom w:w="72" w:type="dxa"/>
              <w:right w:w="72" w:type="dxa"/>
            </w:tcMar>
          </w:tcPr>
          <w:p w14:paraId="0BD48A95" w14:textId="77777777" w:rsidR="00DE4C59" w:rsidRPr="001E7C1F" w:rsidRDefault="00DE4C59">
            <w:pPr>
              <w:spacing w:before="0" w:after="0"/>
            </w:pPr>
          </w:p>
        </w:tc>
        <w:tc>
          <w:tcPr>
            <w:tcW w:w="767" w:type="pct"/>
            <w:tcMar>
              <w:top w:w="72" w:type="dxa"/>
              <w:left w:w="72" w:type="dxa"/>
              <w:bottom w:w="72" w:type="dxa"/>
              <w:right w:w="72" w:type="dxa"/>
            </w:tcMar>
          </w:tcPr>
          <w:p w14:paraId="73D51A64" w14:textId="77777777" w:rsidR="00DE4C59" w:rsidRPr="001E7C1F" w:rsidRDefault="00DE4C59">
            <w:pPr>
              <w:spacing w:before="0" w:after="0"/>
            </w:pPr>
          </w:p>
        </w:tc>
        <w:tc>
          <w:tcPr>
            <w:tcW w:w="614" w:type="pct"/>
            <w:tcMar>
              <w:top w:w="72" w:type="dxa"/>
              <w:left w:w="72" w:type="dxa"/>
              <w:bottom w:w="72" w:type="dxa"/>
              <w:right w:w="72" w:type="dxa"/>
            </w:tcMar>
          </w:tcPr>
          <w:p w14:paraId="51626B3C" w14:textId="77777777" w:rsidR="00DE4C59" w:rsidRPr="001E7C1F" w:rsidRDefault="00DE4C59">
            <w:pPr>
              <w:spacing w:before="0" w:after="0"/>
            </w:pPr>
          </w:p>
        </w:tc>
        <w:tc>
          <w:tcPr>
            <w:tcW w:w="1227" w:type="pct"/>
            <w:tcMar>
              <w:top w:w="72" w:type="dxa"/>
              <w:left w:w="72" w:type="dxa"/>
              <w:bottom w:w="72" w:type="dxa"/>
              <w:right w:w="72" w:type="dxa"/>
            </w:tcMar>
          </w:tcPr>
          <w:p w14:paraId="47B8AED8" w14:textId="77777777" w:rsidR="00DE4C59" w:rsidRPr="001E7C1F" w:rsidRDefault="00DE4C59">
            <w:pPr>
              <w:spacing w:before="0" w:after="0"/>
            </w:pPr>
          </w:p>
        </w:tc>
      </w:tr>
      <w:tr w:rsidR="00DE4C59" w:rsidRPr="001E7C1F" w14:paraId="393CCDF6" w14:textId="77777777">
        <w:trPr>
          <w:jc w:val="center"/>
        </w:trPr>
        <w:tc>
          <w:tcPr>
            <w:tcW w:w="245" w:type="pct"/>
            <w:tcMar>
              <w:top w:w="72" w:type="dxa"/>
              <w:left w:w="72" w:type="dxa"/>
              <w:bottom w:w="72" w:type="dxa"/>
              <w:right w:w="72" w:type="dxa"/>
            </w:tcMar>
          </w:tcPr>
          <w:p w14:paraId="2AB4453A" w14:textId="77777777" w:rsidR="00DE4C59" w:rsidRPr="001E7C1F" w:rsidRDefault="00000000">
            <w:pPr>
              <w:rPr>
                <w:sz w:val="24"/>
              </w:rPr>
            </w:pPr>
            <w:r w:rsidRPr="001E7C1F">
              <w:rPr>
                <w:sz w:val="24"/>
              </w:rPr>
              <w:t>...</w:t>
            </w:r>
          </w:p>
        </w:tc>
        <w:tc>
          <w:tcPr>
            <w:tcW w:w="920" w:type="pct"/>
            <w:tcMar>
              <w:top w:w="72" w:type="dxa"/>
              <w:left w:w="72" w:type="dxa"/>
              <w:bottom w:w="72" w:type="dxa"/>
              <w:right w:w="72" w:type="dxa"/>
            </w:tcMar>
          </w:tcPr>
          <w:p w14:paraId="60D08FB2" w14:textId="77777777" w:rsidR="00DE4C59" w:rsidRPr="001E7C1F" w:rsidRDefault="00DE4C59">
            <w:pPr>
              <w:spacing w:before="0" w:after="0"/>
            </w:pPr>
          </w:p>
        </w:tc>
        <w:tc>
          <w:tcPr>
            <w:tcW w:w="1227" w:type="pct"/>
            <w:tcMar>
              <w:top w:w="72" w:type="dxa"/>
              <w:left w:w="72" w:type="dxa"/>
              <w:bottom w:w="72" w:type="dxa"/>
              <w:right w:w="72" w:type="dxa"/>
            </w:tcMar>
          </w:tcPr>
          <w:p w14:paraId="3C258066" w14:textId="77777777" w:rsidR="00DE4C59" w:rsidRPr="001E7C1F" w:rsidRDefault="00DE4C59">
            <w:pPr>
              <w:spacing w:before="0" w:after="0"/>
            </w:pPr>
          </w:p>
        </w:tc>
        <w:tc>
          <w:tcPr>
            <w:tcW w:w="767" w:type="pct"/>
            <w:tcMar>
              <w:top w:w="72" w:type="dxa"/>
              <w:left w:w="72" w:type="dxa"/>
              <w:bottom w:w="72" w:type="dxa"/>
              <w:right w:w="72" w:type="dxa"/>
            </w:tcMar>
          </w:tcPr>
          <w:p w14:paraId="05BB8FA4" w14:textId="77777777" w:rsidR="00DE4C59" w:rsidRPr="001E7C1F" w:rsidRDefault="00DE4C59">
            <w:pPr>
              <w:spacing w:before="0" w:after="0"/>
            </w:pPr>
          </w:p>
        </w:tc>
        <w:tc>
          <w:tcPr>
            <w:tcW w:w="614" w:type="pct"/>
            <w:tcMar>
              <w:top w:w="72" w:type="dxa"/>
              <w:left w:w="72" w:type="dxa"/>
              <w:bottom w:w="72" w:type="dxa"/>
              <w:right w:w="72" w:type="dxa"/>
            </w:tcMar>
          </w:tcPr>
          <w:p w14:paraId="07823E1B" w14:textId="77777777" w:rsidR="00DE4C59" w:rsidRPr="001E7C1F" w:rsidRDefault="00DE4C59">
            <w:pPr>
              <w:spacing w:before="0" w:after="0"/>
            </w:pPr>
          </w:p>
        </w:tc>
        <w:tc>
          <w:tcPr>
            <w:tcW w:w="1227" w:type="pct"/>
            <w:tcMar>
              <w:top w:w="72" w:type="dxa"/>
              <w:left w:w="72" w:type="dxa"/>
              <w:bottom w:w="72" w:type="dxa"/>
              <w:right w:w="72" w:type="dxa"/>
            </w:tcMar>
          </w:tcPr>
          <w:p w14:paraId="2A9535C7" w14:textId="77777777" w:rsidR="00DE4C59" w:rsidRPr="001E7C1F" w:rsidRDefault="00DE4C59">
            <w:pPr>
              <w:spacing w:before="0" w:after="0"/>
            </w:pPr>
          </w:p>
        </w:tc>
      </w:tr>
    </w:tbl>
    <w:p w14:paraId="6CB638D2" w14:textId="77777777" w:rsidR="00DE4C59" w:rsidRPr="001E7C1F" w:rsidRDefault="00000000">
      <w:pPr>
        <w:ind w:left="283"/>
        <w:rPr>
          <w:sz w:val="28"/>
        </w:rPr>
      </w:pPr>
      <w:r w:rsidRPr="001E7C1F">
        <w:rPr>
          <w:i/>
          <w:sz w:val="28"/>
        </w:rPr>
        <w:t>Trường hợp tại thời điểm tham dự sơ tuyển chưa xác định được cụ thể danh tính của nhà thầu phụ thì nhà thầu chỉ kê khai phạm vi công việc dự kiến sử dụng nhà thầu phụ.</w:t>
      </w:r>
    </w:p>
    <w:p w14:paraId="25AEC40E" w14:textId="77777777" w:rsidR="00DE4C59" w:rsidRPr="001E7C1F" w:rsidRDefault="00000000">
      <w:pPr>
        <w:pStyle w:val="Heading1"/>
        <w:jc w:val="center"/>
        <w:rPr>
          <w:rFonts w:ascii="Times New Roman" w:eastAsia="Times New Roman" w:hAnsi="Times New Roman" w:cs="Times New Roman"/>
          <w:color w:val="auto"/>
          <w:sz w:val="28"/>
        </w:rPr>
      </w:pPr>
      <w:r w:rsidRPr="001E7C1F">
        <w:rPr>
          <w:rFonts w:ascii="Times New Roman" w:eastAsia="Times New Roman" w:hAnsi="Times New Roman" w:cs="Times New Roman"/>
          <w:color w:val="auto"/>
          <w:sz w:val="28"/>
        </w:rPr>
        <w:br w:type="page"/>
      </w:r>
    </w:p>
    <w:p w14:paraId="3CA418FD" w14:textId="77777777" w:rsidR="00DE4C59" w:rsidRPr="001E7C1F" w:rsidRDefault="00000000">
      <w:pPr>
        <w:pStyle w:val="Heading1"/>
        <w:jc w:val="center"/>
        <w:rPr>
          <w:rFonts w:ascii="Times New Roman" w:hAnsi="Times New Roman" w:cs="Times New Roman"/>
          <w:color w:val="auto"/>
          <w:sz w:val="28"/>
        </w:rPr>
      </w:pPr>
      <w:r w:rsidRPr="001E7C1F">
        <w:rPr>
          <w:rFonts w:ascii="Times New Roman" w:eastAsia="Times New Roman" w:hAnsi="Times New Roman" w:cs="Times New Roman"/>
          <w:color w:val="auto"/>
          <w:sz w:val="28"/>
        </w:rPr>
        <w:lastRenderedPageBreak/>
        <w:t>MẪU SỐ 11</w:t>
      </w:r>
    </w:p>
    <w:p w14:paraId="7E5F7BD2" w14:textId="77777777" w:rsidR="00DE4C59" w:rsidRPr="001E7C1F" w:rsidRDefault="00000000">
      <w:pPr>
        <w:pStyle w:val="Heading2"/>
        <w:jc w:val="center"/>
        <w:rPr>
          <w:rFonts w:ascii="Times New Roman" w:hAnsi="Times New Roman" w:cs="Times New Roman"/>
          <w:color w:val="auto"/>
          <w:sz w:val="28"/>
        </w:rPr>
      </w:pPr>
      <w:r w:rsidRPr="001E7C1F">
        <w:rPr>
          <w:rFonts w:ascii="Times New Roman" w:eastAsia="Times New Roman" w:hAnsi="Times New Roman" w:cs="Times New Roman"/>
          <w:color w:val="auto"/>
          <w:sz w:val="28"/>
        </w:rPr>
        <w:t>DANH SÁCH CÁC CÔNG TY CON, CÔNG TY THÀNH VIÊN ĐẢM NHẬN PHẦN CÔNG VIỆC CỦA GÓI THẦU</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8"/>
        <w:gridCol w:w="2822"/>
        <w:gridCol w:w="3955"/>
        <w:gridCol w:w="1686"/>
      </w:tblGrid>
      <w:tr w:rsidR="00DE4C59" w:rsidRPr="001E7C1F" w14:paraId="22D518DE" w14:textId="77777777">
        <w:trPr>
          <w:tblHeader/>
          <w:jc w:val="center"/>
        </w:trPr>
        <w:tc>
          <w:tcPr>
            <w:tcW w:w="313" w:type="pct"/>
            <w:tcMar>
              <w:top w:w="72" w:type="dxa"/>
              <w:left w:w="72" w:type="dxa"/>
              <w:bottom w:w="72" w:type="dxa"/>
              <w:right w:w="72" w:type="dxa"/>
            </w:tcMar>
          </w:tcPr>
          <w:p w14:paraId="301E264B" w14:textId="77777777" w:rsidR="00DE4C59" w:rsidRPr="001E7C1F" w:rsidRDefault="00000000">
            <w:pPr>
              <w:jc w:val="center"/>
              <w:rPr>
                <w:sz w:val="24"/>
              </w:rPr>
            </w:pPr>
            <w:r w:rsidRPr="001E7C1F">
              <w:rPr>
                <w:b/>
                <w:sz w:val="24"/>
              </w:rPr>
              <w:t>STT</w:t>
            </w:r>
          </w:p>
        </w:tc>
        <w:tc>
          <w:tcPr>
            <w:tcW w:w="1563" w:type="pct"/>
            <w:tcMar>
              <w:top w:w="72" w:type="dxa"/>
              <w:left w:w="72" w:type="dxa"/>
              <w:bottom w:w="72" w:type="dxa"/>
              <w:right w:w="72" w:type="dxa"/>
            </w:tcMar>
          </w:tcPr>
          <w:p w14:paraId="0FAFE098" w14:textId="77777777" w:rsidR="00DE4C59" w:rsidRPr="001E7C1F" w:rsidRDefault="00000000">
            <w:pPr>
              <w:jc w:val="center"/>
              <w:rPr>
                <w:sz w:val="24"/>
              </w:rPr>
            </w:pPr>
            <w:r w:rsidRPr="001E7C1F">
              <w:rPr>
                <w:b/>
                <w:sz w:val="24"/>
              </w:rPr>
              <w:t>Tên công ty con, công ty thành viên</w:t>
            </w:r>
          </w:p>
        </w:tc>
        <w:tc>
          <w:tcPr>
            <w:tcW w:w="2188" w:type="pct"/>
            <w:tcMar>
              <w:top w:w="72" w:type="dxa"/>
              <w:left w:w="72" w:type="dxa"/>
              <w:bottom w:w="72" w:type="dxa"/>
              <w:right w:w="72" w:type="dxa"/>
            </w:tcMar>
          </w:tcPr>
          <w:p w14:paraId="6947D66C" w14:textId="77777777" w:rsidR="00DE4C59" w:rsidRPr="001E7C1F" w:rsidRDefault="00000000">
            <w:pPr>
              <w:jc w:val="center"/>
              <w:rPr>
                <w:sz w:val="24"/>
              </w:rPr>
            </w:pPr>
            <w:r w:rsidRPr="001E7C1F">
              <w:rPr>
                <w:b/>
                <w:sz w:val="24"/>
              </w:rPr>
              <w:t>Công việc đảm nhận trong gói thầu</w:t>
            </w:r>
          </w:p>
        </w:tc>
        <w:tc>
          <w:tcPr>
            <w:tcW w:w="938" w:type="pct"/>
            <w:tcMar>
              <w:top w:w="72" w:type="dxa"/>
              <w:left w:w="72" w:type="dxa"/>
              <w:bottom w:w="72" w:type="dxa"/>
              <w:right w:w="72" w:type="dxa"/>
            </w:tcMar>
          </w:tcPr>
          <w:p w14:paraId="03F9D7B6" w14:textId="77777777" w:rsidR="00DE4C59" w:rsidRPr="001E7C1F" w:rsidRDefault="00000000">
            <w:pPr>
              <w:jc w:val="center"/>
              <w:rPr>
                <w:sz w:val="24"/>
              </w:rPr>
            </w:pPr>
            <w:r w:rsidRPr="001E7C1F">
              <w:rPr>
                <w:b/>
                <w:sz w:val="24"/>
              </w:rPr>
              <w:t>Tỷ lệ % giá trị công việc ước tính</w:t>
            </w:r>
          </w:p>
        </w:tc>
      </w:tr>
      <w:tr w:rsidR="00DE4C59" w:rsidRPr="001E7C1F" w14:paraId="4DD48B64" w14:textId="77777777">
        <w:trPr>
          <w:jc w:val="center"/>
        </w:trPr>
        <w:tc>
          <w:tcPr>
            <w:tcW w:w="313" w:type="pct"/>
            <w:tcMar>
              <w:top w:w="72" w:type="dxa"/>
              <w:left w:w="72" w:type="dxa"/>
              <w:bottom w:w="72" w:type="dxa"/>
              <w:right w:w="72" w:type="dxa"/>
            </w:tcMar>
          </w:tcPr>
          <w:p w14:paraId="6427B584" w14:textId="77777777" w:rsidR="00DE4C59" w:rsidRPr="001E7C1F" w:rsidRDefault="00000000">
            <w:pPr>
              <w:rPr>
                <w:sz w:val="24"/>
              </w:rPr>
            </w:pPr>
            <w:r w:rsidRPr="001E7C1F">
              <w:rPr>
                <w:sz w:val="24"/>
              </w:rPr>
              <w:t>1</w:t>
            </w:r>
          </w:p>
        </w:tc>
        <w:tc>
          <w:tcPr>
            <w:tcW w:w="1563" w:type="pct"/>
            <w:tcMar>
              <w:top w:w="72" w:type="dxa"/>
              <w:left w:w="72" w:type="dxa"/>
              <w:bottom w:w="72" w:type="dxa"/>
              <w:right w:w="72" w:type="dxa"/>
            </w:tcMar>
          </w:tcPr>
          <w:p w14:paraId="626B83FC" w14:textId="77777777" w:rsidR="00DE4C59" w:rsidRPr="001E7C1F" w:rsidRDefault="00DE4C59">
            <w:pPr>
              <w:spacing w:before="0" w:after="0"/>
            </w:pPr>
          </w:p>
        </w:tc>
        <w:tc>
          <w:tcPr>
            <w:tcW w:w="2188" w:type="pct"/>
            <w:tcMar>
              <w:top w:w="72" w:type="dxa"/>
              <w:left w:w="72" w:type="dxa"/>
              <w:bottom w:w="72" w:type="dxa"/>
              <w:right w:w="72" w:type="dxa"/>
            </w:tcMar>
          </w:tcPr>
          <w:p w14:paraId="51B33E20" w14:textId="77777777" w:rsidR="00DE4C59" w:rsidRPr="001E7C1F" w:rsidRDefault="00DE4C59">
            <w:pPr>
              <w:spacing w:before="0" w:after="0"/>
            </w:pPr>
          </w:p>
        </w:tc>
        <w:tc>
          <w:tcPr>
            <w:tcW w:w="938" w:type="pct"/>
            <w:tcMar>
              <w:top w:w="72" w:type="dxa"/>
              <w:left w:w="72" w:type="dxa"/>
              <w:bottom w:w="72" w:type="dxa"/>
              <w:right w:w="72" w:type="dxa"/>
            </w:tcMar>
          </w:tcPr>
          <w:p w14:paraId="64633AD3" w14:textId="77777777" w:rsidR="00DE4C59" w:rsidRPr="001E7C1F" w:rsidRDefault="00DE4C59">
            <w:pPr>
              <w:spacing w:before="0" w:after="0"/>
            </w:pPr>
          </w:p>
        </w:tc>
      </w:tr>
      <w:tr w:rsidR="00DE4C59" w:rsidRPr="001E7C1F" w14:paraId="738A406B" w14:textId="77777777">
        <w:trPr>
          <w:jc w:val="center"/>
        </w:trPr>
        <w:tc>
          <w:tcPr>
            <w:tcW w:w="313" w:type="pct"/>
            <w:tcMar>
              <w:top w:w="72" w:type="dxa"/>
              <w:left w:w="72" w:type="dxa"/>
              <w:bottom w:w="72" w:type="dxa"/>
              <w:right w:w="72" w:type="dxa"/>
            </w:tcMar>
          </w:tcPr>
          <w:p w14:paraId="6DF453E4" w14:textId="77777777" w:rsidR="00DE4C59" w:rsidRPr="001E7C1F" w:rsidRDefault="00000000">
            <w:pPr>
              <w:rPr>
                <w:sz w:val="24"/>
              </w:rPr>
            </w:pPr>
            <w:r w:rsidRPr="001E7C1F">
              <w:rPr>
                <w:sz w:val="24"/>
              </w:rPr>
              <w:t>2</w:t>
            </w:r>
          </w:p>
        </w:tc>
        <w:tc>
          <w:tcPr>
            <w:tcW w:w="1563" w:type="pct"/>
            <w:tcMar>
              <w:top w:w="72" w:type="dxa"/>
              <w:left w:w="72" w:type="dxa"/>
              <w:bottom w:w="72" w:type="dxa"/>
              <w:right w:w="72" w:type="dxa"/>
            </w:tcMar>
          </w:tcPr>
          <w:p w14:paraId="5143467E" w14:textId="77777777" w:rsidR="00DE4C59" w:rsidRPr="001E7C1F" w:rsidRDefault="00DE4C59">
            <w:pPr>
              <w:spacing w:before="0" w:after="0"/>
            </w:pPr>
          </w:p>
        </w:tc>
        <w:tc>
          <w:tcPr>
            <w:tcW w:w="2188" w:type="pct"/>
            <w:tcMar>
              <w:top w:w="72" w:type="dxa"/>
              <w:left w:w="72" w:type="dxa"/>
              <w:bottom w:w="72" w:type="dxa"/>
              <w:right w:w="72" w:type="dxa"/>
            </w:tcMar>
          </w:tcPr>
          <w:p w14:paraId="1CF42292" w14:textId="77777777" w:rsidR="00DE4C59" w:rsidRPr="001E7C1F" w:rsidRDefault="00DE4C59">
            <w:pPr>
              <w:spacing w:before="0" w:after="0"/>
            </w:pPr>
          </w:p>
        </w:tc>
        <w:tc>
          <w:tcPr>
            <w:tcW w:w="938" w:type="pct"/>
            <w:tcMar>
              <w:top w:w="72" w:type="dxa"/>
              <w:left w:w="72" w:type="dxa"/>
              <w:bottom w:w="72" w:type="dxa"/>
              <w:right w:w="72" w:type="dxa"/>
            </w:tcMar>
          </w:tcPr>
          <w:p w14:paraId="5CDF09DD" w14:textId="77777777" w:rsidR="00DE4C59" w:rsidRPr="001E7C1F" w:rsidRDefault="00DE4C59">
            <w:pPr>
              <w:spacing w:before="0" w:after="0"/>
            </w:pPr>
          </w:p>
        </w:tc>
      </w:tr>
      <w:tr w:rsidR="00DE4C59" w:rsidRPr="001E7C1F" w14:paraId="7D262BEA" w14:textId="77777777">
        <w:trPr>
          <w:jc w:val="center"/>
        </w:trPr>
        <w:tc>
          <w:tcPr>
            <w:tcW w:w="313" w:type="pct"/>
            <w:tcMar>
              <w:top w:w="72" w:type="dxa"/>
              <w:left w:w="72" w:type="dxa"/>
              <w:bottom w:w="72" w:type="dxa"/>
              <w:right w:w="72" w:type="dxa"/>
            </w:tcMar>
          </w:tcPr>
          <w:p w14:paraId="19D6409C" w14:textId="77777777" w:rsidR="00DE4C59" w:rsidRPr="001E7C1F" w:rsidRDefault="00000000">
            <w:pPr>
              <w:rPr>
                <w:sz w:val="24"/>
              </w:rPr>
            </w:pPr>
            <w:r w:rsidRPr="001E7C1F">
              <w:rPr>
                <w:sz w:val="24"/>
              </w:rPr>
              <w:t>...</w:t>
            </w:r>
          </w:p>
        </w:tc>
        <w:tc>
          <w:tcPr>
            <w:tcW w:w="1563" w:type="pct"/>
            <w:tcMar>
              <w:top w:w="72" w:type="dxa"/>
              <w:left w:w="72" w:type="dxa"/>
              <w:bottom w:w="72" w:type="dxa"/>
              <w:right w:w="72" w:type="dxa"/>
            </w:tcMar>
          </w:tcPr>
          <w:p w14:paraId="4B795E56" w14:textId="77777777" w:rsidR="00DE4C59" w:rsidRPr="001E7C1F" w:rsidRDefault="00DE4C59">
            <w:pPr>
              <w:spacing w:before="0" w:after="0"/>
            </w:pPr>
          </w:p>
        </w:tc>
        <w:tc>
          <w:tcPr>
            <w:tcW w:w="2188" w:type="pct"/>
            <w:tcMar>
              <w:top w:w="72" w:type="dxa"/>
              <w:left w:w="72" w:type="dxa"/>
              <w:bottom w:w="72" w:type="dxa"/>
              <w:right w:w="72" w:type="dxa"/>
            </w:tcMar>
          </w:tcPr>
          <w:p w14:paraId="0A24F5E4" w14:textId="77777777" w:rsidR="00DE4C59" w:rsidRPr="001E7C1F" w:rsidRDefault="00DE4C59">
            <w:pPr>
              <w:spacing w:before="0" w:after="0"/>
            </w:pPr>
          </w:p>
        </w:tc>
        <w:tc>
          <w:tcPr>
            <w:tcW w:w="938" w:type="pct"/>
            <w:tcMar>
              <w:top w:w="72" w:type="dxa"/>
              <w:left w:w="72" w:type="dxa"/>
              <w:bottom w:w="72" w:type="dxa"/>
              <w:right w:w="72" w:type="dxa"/>
            </w:tcMar>
          </w:tcPr>
          <w:p w14:paraId="46F9EDD7" w14:textId="77777777" w:rsidR="00DE4C59" w:rsidRPr="001E7C1F" w:rsidRDefault="00DE4C59">
            <w:pPr>
              <w:spacing w:before="0" w:after="0"/>
            </w:pPr>
          </w:p>
        </w:tc>
      </w:tr>
    </w:tbl>
    <w:p w14:paraId="3C6FB5E8" w14:textId="77777777" w:rsidR="00DE4C59" w:rsidRPr="001E7C1F" w:rsidRDefault="00000000">
      <w:pPr>
        <w:ind w:left="283" w:firstLine="437"/>
        <w:jc w:val="both"/>
        <w:rPr>
          <w:sz w:val="28"/>
        </w:rPr>
      </w:pPr>
      <w:r w:rsidRPr="001E7C1F">
        <w:rPr>
          <w:i/>
          <w:sz w:val="28"/>
        </w:rPr>
        <w:t>Trường hợp nhà thầu tham dự sơ tuyển là công ty mẹ huy động công ty con, công ty thành viên thực hiện một phần công việc của gói thầu thì phải kê khai cụ thể tại Mẫu này. Trường hợp nhà thầu không phải là công ty mẹ hoặc không huy động công ty con, công ty thành viên thì không áp dụng Mẫu này.</w:t>
      </w:r>
    </w:p>
    <w:p w14:paraId="24A24F8A" w14:textId="77777777" w:rsidR="00DE4C59" w:rsidRPr="001E7C1F" w:rsidRDefault="00000000">
      <w:pPr>
        <w:spacing w:before="0" w:after="0"/>
      </w:pPr>
      <w:r w:rsidRPr="001E7C1F">
        <w:br w:type="page"/>
      </w:r>
    </w:p>
    <w:p w14:paraId="01D214D6" w14:textId="77777777" w:rsidR="00DE4C59" w:rsidRPr="001E7C1F" w:rsidRDefault="00000000">
      <w:pPr>
        <w:pStyle w:val="Heading1"/>
        <w:jc w:val="center"/>
        <w:rPr>
          <w:rFonts w:ascii="Times New Roman" w:hAnsi="Times New Roman" w:cs="Times New Roman"/>
          <w:color w:val="auto"/>
          <w:sz w:val="28"/>
        </w:rPr>
      </w:pPr>
      <w:r w:rsidRPr="001E7C1F">
        <w:rPr>
          <w:rFonts w:ascii="Times New Roman" w:eastAsia="Times New Roman" w:hAnsi="Times New Roman" w:cs="Times New Roman"/>
          <w:color w:val="auto"/>
          <w:sz w:val="28"/>
        </w:rPr>
        <w:lastRenderedPageBreak/>
        <w:t>Chương V. TÓM TẮT YÊU CẦU VỀ DỊCH VỤ</w:t>
      </w:r>
    </w:p>
    <w:p w14:paraId="737615F4" w14:textId="77777777" w:rsidR="00DE4C59" w:rsidRPr="001E7C1F" w:rsidRDefault="00000000">
      <w:pPr>
        <w:keepNext/>
        <w:ind w:firstLine="720"/>
        <w:jc w:val="both"/>
        <w:rPr>
          <w:bCs/>
          <w:sz w:val="28"/>
        </w:rPr>
      </w:pPr>
      <w:r w:rsidRPr="001E7C1F">
        <w:rPr>
          <w:bCs/>
          <w:sz w:val="28"/>
        </w:rPr>
        <w:t>Chương này gồm thông tin tóm tắt về gói thầu, yêu cầu cung cấp dịch vụ, kế hoạch thực hiện và các điều kiện chủ yếu để làm cơ sở xác định yêu cầu về năng lực, kinh nghiệm của nhà thầu trong bước sơ tuyển. Nội dung tại Chương này không thay thế yêu cầu về kỹ thuật chi tiết của hồ sơ mời thầu ở bước đấu thầu sau sơ tuyển.</w:t>
      </w:r>
    </w:p>
    <w:p w14:paraId="14352509" w14:textId="77777777" w:rsidR="00DE4C59" w:rsidRPr="001E7C1F" w:rsidRDefault="00000000">
      <w:pPr>
        <w:ind w:firstLine="426"/>
        <w:jc w:val="both"/>
        <w:rPr>
          <w:sz w:val="28"/>
        </w:rPr>
      </w:pPr>
      <w:r w:rsidRPr="001E7C1F">
        <w:rPr>
          <w:b/>
          <w:sz w:val="28"/>
        </w:rPr>
        <w:t>1. Giới thiệu chung về dự án/dự toán mua sắm</w:t>
      </w:r>
    </w:p>
    <w:p w14:paraId="55DA8A55" w14:textId="77777777" w:rsidR="00DE4C59" w:rsidRPr="001E7C1F" w:rsidRDefault="00000000">
      <w:pPr>
        <w:ind w:firstLine="426"/>
        <w:jc w:val="both"/>
        <w:rPr>
          <w:sz w:val="28"/>
        </w:rPr>
      </w:pPr>
      <w:r w:rsidRPr="001E7C1F">
        <w:rPr>
          <w:i/>
          <w:sz w:val="28"/>
        </w:rPr>
        <w:t>[Nêu thông tin tóm tắt về dự án/dự toán mua sắm như tên dự án/dự toán mua sắm, Chủ đầu tư, nguồn vốn, quyết định đầu tư/quyết định phê duyệt dự toán mua sắm, các hoạt động chính của dự án, địa điểm thực hiện dự án/dự toán mua sắm.]</w:t>
      </w:r>
    </w:p>
    <w:p w14:paraId="3BF9C455" w14:textId="77777777" w:rsidR="00DE4C59" w:rsidRPr="001E7C1F" w:rsidRDefault="00000000">
      <w:pPr>
        <w:ind w:firstLine="426"/>
        <w:jc w:val="both"/>
        <w:rPr>
          <w:sz w:val="28"/>
        </w:rPr>
      </w:pPr>
      <w:r w:rsidRPr="001E7C1F">
        <w:rPr>
          <w:b/>
          <w:sz w:val="28"/>
        </w:rPr>
        <w:t>2. Mô tả sơ bộ về dịch vụ cần cung cấp</w:t>
      </w:r>
    </w:p>
    <w:p w14:paraId="77EDC878" w14:textId="77777777" w:rsidR="00DE4C59" w:rsidRPr="001E7C1F" w:rsidRDefault="00000000">
      <w:pPr>
        <w:ind w:firstLine="426"/>
        <w:jc w:val="both"/>
        <w:rPr>
          <w:sz w:val="28"/>
        </w:rPr>
      </w:pPr>
      <w:r w:rsidRPr="001E7C1F">
        <w:rPr>
          <w:i/>
          <w:sz w:val="28"/>
        </w:rPr>
        <w:t>[Nêu thông tin về phạm vi, tính chất, độ phức tạp, các yêu cầu kỹ thuật chủ yếu và sản phẩm đầu ra chính của dịch vụ phi tư vấn.]</w:t>
      </w:r>
    </w:p>
    <w:p w14:paraId="78308A64" w14:textId="77777777" w:rsidR="00DE4C59" w:rsidRPr="001E7C1F" w:rsidRDefault="00000000">
      <w:pPr>
        <w:ind w:firstLine="426"/>
        <w:jc w:val="both"/>
        <w:rPr>
          <w:sz w:val="28"/>
        </w:rPr>
      </w:pPr>
      <w:r w:rsidRPr="001E7C1F">
        <w:rPr>
          <w:b/>
          <w:sz w:val="28"/>
        </w:rPr>
        <w:t>3. Quy mô, khối lượng chính của gói thầu</w:t>
      </w:r>
    </w:p>
    <w:p w14:paraId="793A269F" w14:textId="77777777" w:rsidR="00DE4C59" w:rsidRPr="001E7C1F" w:rsidRDefault="00000000">
      <w:pPr>
        <w:ind w:firstLine="426"/>
        <w:jc w:val="both"/>
        <w:rPr>
          <w:sz w:val="28"/>
        </w:rPr>
      </w:pPr>
      <w:r w:rsidRPr="001E7C1F">
        <w:rPr>
          <w:i/>
          <w:sz w:val="28"/>
        </w:rPr>
        <w:t>[Nêu quy mô dự kiến, khối lượng chính hoặc các hạng mục dịch vụ chính làm cơ sở xác định yêu cầu về doanh thu, hợp đồng tương tự, nhân sự chủ chốt, thiết bị chủ yếu (nếu có).]</w:t>
      </w:r>
    </w:p>
    <w:p w14:paraId="46E88B30" w14:textId="77777777" w:rsidR="00DE4C59" w:rsidRPr="001E7C1F" w:rsidRDefault="00000000">
      <w:pPr>
        <w:ind w:firstLine="426"/>
        <w:jc w:val="both"/>
        <w:rPr>
          <w:sz w:val="28"/>
        </w:rPr>
      </w:pPr>
      <w:r w:rsidRPr="001E7C1F">
        <w:rPr>
          <w:b/>
          <w:sz w:val="28"/>
        </w:rPr>
        <w:t>4. Kế hoạch thực hiện</w:t>
      </w:r>
    </w:p>
    <w:p w14:paraId="623079CA" w14:textId="77777777" w:rsidR="00DE4C59" w:rsidRPr="001E7C1F" w:rsidRDefault="00000000">
      <w:pPr>
        <w:ind w:firstLine="426"/>
        <w:jc w:val="both"/>
        <w:rPr>
          <w:sz w:val="28"/>
        </w:rPr>
      </w:pPr>
      <w:r w:rsidRPr="001E7C1F">
        <w:rPr>
          <w:i/>
          <w:sz w:val="28"/>
        </w:rPr>
        <w:t>[Nêu thời gian dự kiến bắt đầu, thời gian thực hiện và hoàn thành cung cấp dịch vụ; các mốc tiến độ chính (nếu có).]</w:t>
      </w:r>
    </w:p>
    <w:p w14:paraId="78BD33EA" w14:textId="77777777" w:rsidR="00DE4C59" w:rsidRPr="001E7C1F" w:rsidRDefault="00000000">
      <w:pPr>
        <w:ind w:firstLine="426"/>
        <w:jc w:val="both"/>
        <w:rPr>
          <w:sz w:val="28"/>
        </w:rPr>
      </w:pPr>
      <w:r w:rsidRPr="001E7C1F">
        <w:rPr>
          <w:b/>
          <w:sz w:val="28"/>
        </w:rPr>
        <w:t>5. Địa điểm thực hiện gói thầu và những thông tin liên quan khác</w:t>
      </w:r>
    </w:p>
    <w:p w14:paraId="0D7D89AD" w14:textId="77777777" w:rsidR="00DE4C59" w:rsidRPr="001E7C1F" w:rsidRDefault="00000000">
      <w:pPr>
        <w:ind w:firstLine="426"/>
        <w:jc w:val="both"/>
        <w:rPr>
          <w:sz w:val="28"/>
        </w:rPr>
      </w:pPr>
      <w:r w:rsidRPr="001E7C1F">
        <w:rPr>
          <w:i/>
          <w:sz w:val="28"/>
        </w:rPr>
        <w:t>[Nêu thông tin về địa điểm thực hiện gói thầu, điều kiện tự nhiên - xã hội tại khu vực thực hiện gói thầu, bản vẽ và thuyết minh tóm tắt của thiết kế đã được phê duyệt (nếu có), dịch vụ hoặc điều kiện do Chủ đầu tư cung cấp để thực hiện gói thầu (nếu có), và các thông tin khác có ảnh hưởng đáng kể đến yêu cầu năng lực, kinh nghiệm của nhà thầu.]</w:t>
      </w:r>
    </w:p>
    <w:sectPr w:rsidR="00DE4C59" w:rsidRPr="001E7C1F">
      <w:pgSz w:w="11906" w:h="16838"/>
      <w:pgMar w:top="1134" w:right="1134" w:bottom="1134" w:left="1701" w:header="720" w:footer="22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59B83" w14:textId="77777777" w:rsidR="00DE7A4B" w:rsidRDefault="00DE7A4B">
      <w:pPr>
        <w:spacing w:line="240" w:lineRule="auto"/>
      </w:pPr>
      <w:r>
        <w:separator/>
      </w:r>
    </w:p>
  </w:endnote>
  <w:endnote w:type="continuationSeparator" w:id="0">
    <w:p w14:paraId="0704CB92" w14:textId="77777777" w:rsidR="00DE7A4B" w:rsidRDefault="00DE7A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8B319" w14:textId="77777777" w:rsidR="00DE4C59" w:rsidRDefault="00DE4C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CDBA6" w14:textId="77777777" w:rsidR="00DE4C59" w:rsidRDefault="00DE4C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65207" w14:textId="77777777" w:rsidR="00DE4C59" w:rsidRDefault="00DE4C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DD065" w14:textId="77777777" w:rsidR="00DE7A4B" w:rsidRDefault="00DE7A4B">
      <w:pPr>
        <w:spacing w:before="0" w:after="0"/>
      </w:pPr>
      <w:r>
        <w:separator/>
      </w:r>
    </w:p>
  </w:footnote>
  <w:footnote w:type="continuationSeparator" w:id="0">
    <w:p w14:paraId="45F379DE" w14:textId="77777777" w:rsidR="00DE7A4B" w:rsidRDefault="00DE7A4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45446" w14:textId="77777777" w:rsidR="00DE4C59" w:rsidRDefault="00DE4C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484D1" w14:textId="77777777" w:rsidR="00DE4C59" w:rsidRDefault="00000000">
    <w:pPr>
      <w:pStyle w:val="Header"/>
      <w:jc w:val="center"/>
    </w:pPr>
    <w:r>
      <w:fldChar w:fldCharType="begin"/>
    </w:r>
    <w:r>
      <w:instrText xml:space="preserve"> PAGE </w:instrText>
    </w:r>
    <w: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2DEE6" w14:textId="77777777" w:rsidR="00DE4C59" w:rsidRDefault="00DE4C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1"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2"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3" w15:restartNumberingAfterBreak="0">
    <w:nsid w:val="FFFFFF83"/>
    <w:multiLevelType w:val="singleLevel"/>
    <w:tmpl w:val="FFFFFF83"/>
    <w:lvl w:ilvl="0">
      <w:start w:val="1"/>
      <w:numFmt w:val="bullet"/>
      <w:pStyle w:val="ListBullet2"/>
      <w:lvlText w:val=""/>
      <w:lvlJc w:val="left"/>
      <w:pPr>
        <w:tabs>
          <w:tab w:val="left" w:pos="720"/>
        </w:tabs>
        <w:ind w:left="720" w:hanging="360"/>
      </w:pPr>
      <w:rPr>
        <w:rFonts w:ascii="Symbol" w:hAnsi="Symbol" w:hint="default"/>
      </w:rPr>
    </w:lvl>
  </w:abstractNum>
  <w:abstractNum w:abstractNumId="4"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5"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972061074">
    <w:abstractNumId w:val="5"/>
  </w:num>
  <w:num w:numId="2" w16cid:durableId="1891455781">
    <w:abstractNumId w:val="3"/>
  </w:num>
  <w:num w:numId="3" w16cid:durableId="1447895653">
    <w:abstractNumId w:val="2"/>
  </w:num>
  <w:num w:numId="4" w16cid:durableId="1251160215">
    <w:abstractNumId w:val="4"/>
  </w:num>
  <w:num w:numId="5" w16cid:durableId="551234315">
    <w:abstractNumId w:val="1"/>
  </w:num>
  <w:num w:numId="6" w16cid:durableId="1034771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34616"/>
    <w:rsid w:val="0006063C"/>
    <w:rsid w:val="0008042B"/>
    <w:rsid w:val="0015074B"/>
    <w:rsid w:val="001750A6"/>
    <w:rsid w:val="00185921"/>
    <w:rsid w:val="001B1694"/>
    <w:rsid w:val="001E7C1F"/>
    <w:rsid w:val="002074DF"/>
    <w:rsid w:val="00266512"/>
    <w:rsid w:val="002853AF"/>
    <w:rsid w:val="0029639D"/>
    <w:rsid w:val="00321BE8"/>
    <w:rsid w:val="00326F90"/>
    <w:rsid w:val="0035510C"/>
    <w:rsid w:val="003556B2"/>
    <w:rsid w:val="003F2981"/>
    <w:rsid w:val="00495627"/>
    <w:rsid w:val="0053304E"/>
    <w:rsid w:val="0056239C"/>
    <w:rsid w:val="00593304"/>
    <w:rsid w:val="00640888"/>
    <w:rsid w:val="006D6A0C"/>
    <w:rsid w:val="007129A3"/>
    <w:rsid w:val="00764D47"/>
    <w:rsid w:val="007D53C7"/>
    <w:rsid w:val="007D6CC0"/>
    <w:rsid w:val="008E708D"/>
    <w:rsid w:val="00911578"/>
    <w:rsid w:val="00927F02"/>
    <w:rsid w:val="00987E46"/>
    <w:rsid w:val="009A0E11"/>
    <w:rsid w:val="00A1013D"/>
    <w:rsid w:val="00AA1D8D"/>
    <w:rsid w:val="00AD4412"/>
    <w:rsid w:val="00AD646A"/>
    <w:rsid w:val="00AE72CF"/>
    <w:rsid w:val="00AF5EA9"/>
    <w:rsid w:val="00B47730"/>
    <w:rsid w:val="00B502E0"/>
    <w:rsid w:val="00BB4589"/>
    <w:rsid w:val="00C20F5A"/>
    <w:rsid w:val="00C34447"/>
    <w:rsid w:val="00C521DE"/>
    <w:rsid w:val="00CB0664"/>
    <w:rsid w:val="00DA3142"/>
    <w:rsid w:val="00DE4C59"/>
    <w:rsid w:val="00DE7A4B"/>
    <w:rsid w:val="00DF1BE4"/>
    <w:rsid w:val="00E0138F"/>
    <w:rsid w:val="00E170FF"/>
    <w:rsid w:val="00EE5B4E"/>
    <w:rsid w:val="00EF380D"/>
    <w:rsid w:val="00F34F49"/>
    <w:rsid w:val="00FC693F"/>
    <w:rsid w:val="0A5E7CAB"/>
    <w:rsid w:val="16BF0940"/>
    <w:rsid w:val="42FC322C"/>
    <w:rsid w:val="683216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4301E94"/>
  <w14:defaultImageDpi w14:val="300"/>
  <w15:docId w15:val="{98B14351-AE17-455D-AA34-04E3E4CB5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nhideWhenUsed="1" w:qFormat="1"/>
    <w:lsdException w:name="toa heading" w:semiHidden="1" w:unhideWhenUsed="1"/>
    <w:lsdException w:name="List" w:unhideWhenUsed="1" w:qFormat="1"/>
    <w:lsdException w:name="List Bullet" w:unhideWhenUsed="1" w:qFormat="1"/>
    <w:lsdException w:name="List Number" w:unhideWhenUsed="1" w:qFormat="1"/>
    <w:lsdException w:name="List 2" w:unhideWhenUsed="1" w:qFormat="1"/>
    <w:lsdException w:name="List 3" w:unhideWhenUsed="1" w:qFormat="1"/>
    <w:lsdException w:name="List 4" w:semiHidden="1" w:unhideWhenUsed="1"/>
    <w:lsdException w:name="List 5" w:semiHidden="1" w:unhideWhenUsed="1"/>
    <w:lsdException w:name="List Bullet 2" w:unhideWhenUsed="1" w:qFormat="1"/>
    <w:lsdException w:name="List Bullet 3" w:unhideWhenUsed="1" w:qFormat="1"/>
    <w:lsdException w:name="List Bullet 4" w:semiHidden="1" w:unhideWhenUsed="1"/>
    <w:lsdException w:name="List Bullet 5" w:semiHidden="1" w:unhideWhenUsed="1"/>
    <w:lsdException w:name="List Number 2" w:unhideWhenUsed="1" w:qFormat="1"/>
    <w:lsdException w:name="List Number 3"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unhideWhenUsed="1" w:qFormat="1"/>
    <w:lsdException w:name="List Continue 2" w:unhideWhenUsed="1" w:qFormat="1"/>
    <w:lsdException w:name="List Continue 3"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qFormat="1"/>
    <w:lsdException w:name="Colorful Grid Accent 4" w:uiPriority="73"/>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76" w:lineRule="auto"/>
    </w:pPr>
    <w:rPr>
      <w:rFonts w:ascii="Times New Roman" w:eastAsia="Times New Roman" w:hAnsi="Times New Roman" w:cs="Times New Roman"/>
      <w:sz w:val="26"/>
      <w:szCs w:val="22"/>
    </w:rPr>
  </w:style>
  <w:style w:type="paragraph" w:styleId="Heading1">
    <w:name w:val="heading 1"/>
    <w:basedOn w:val="Normal"/>
    <w:next w:val="Normal"/>
    <w:link w:val="Heading1Char"/>
    <w:uiPriority w:val="9"/>
    <w:qFormat/>
    <w:pPr>
      <w:keepNext/>
      <w:keepLines/>
      <w:outlineLvl w:val="0"/>
    </w:pPr>
    <w:rPr>
      <w:rFonts w:asciiTheme="majorHAnsi" w:eastAsiaTheme="majorEastAsia" w:hAnsiTheme="majorHAnsi" w:cstheme="majorBidi"/>
      <w:b/>
      <w:bCs/>
      <w:color w:val="000000"/>
      <w:szCs w:val="28"/>
    </w:rPr>
  </w:style>
  <w:style w:type="paragraph" w:styleId="Heading2">
    <w:name w:val="heading 2"/>
    <w:basedOn w:val="Normal"/>
    <w:next w:val="Normal"/>
    <w:link w:val="Heading2Char"/>
    <w:uiPriority w:val="9"/>
    <w:unhideWhenUsed/>
    <w:qFormat/>
    <w:pPr>
      <w:keepNext/>
      <w:keepLines/>
      <w:outlineLvl w:val="1"/>
    </w:pPr>
    <w:rPr>
      <w:rFonts w:asciiTheme="majorHAnsi" w:eastAsiaTheme="majorEastAsia" w:hAnsiTheme="majorHAnsi" w:cstheme="majorBidi"/>
      <w:b/>
      <w:bCs/>
      <w:color w:val="000000"/>
      <w:szCs w:val="26"/>
    </w:rPr>
  </w:style>
  <w:style w:type="paragraph" w:styleId="Heading3">
    <w:name w:val="heading 3"/>
    <w:basedOn w:val="Normal"/>
    <w:next w:val="Normal"/>
    <w:link w:val="Heading3Char"/>
    <w:uiPriority w:val="9"/>
    <w:unhideWhenUsed/>
    <w:qFormat/>
    <w:pPr>
      <w:keepNext/>
      <w:keepLines/>
      <w:spacing w:before="0" w:after="0" w:line="240" w:lineRule="auto"/>
      <w:outlineLvl w:val="2"/>
    </w:pPr>
    <w:rPr>
      <w:rFonts w:asciiTheme="majorHAnsi" w:eastAsiaTheme="majorEastAsia" w:hAnsiTheme="majorHAnsi" w:cstheme="majorBidi"/>
      <w:b/>
      <w:bCs/>
      <w:color w:val="000000"/>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244061" w:themeColor="accent1" w:themeShade="80"/>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style>
  <w:style w:type="paragraph" w:styleId="BodyText2">
    <w:name w:val="Body Text 2"/>
    <w:basedOn w:val="Normal"/>
    <w:link w:val="BodyText2Char"/>
    <w:uiPriority w:val="99"/>
    <w:unhideWhenUsed/>
    <w:qFormat/>
  </w:style>
  <w:style w:type="paragraph" w:styleId="BodyText3">
    <w:name w:val="Body Text 3"/>
    <w:basedOn w:val="Normal"/>
    <w:link w:val="BodyText3Char"/>
    <w:uiPriority w:val="99"/>
    <w:unhideWhenUsed/>
    <w:qFormat/>
    <w:rPr>
      <w:sz w:val="16"/>
      <w:szCs w:val="16"/>
    </w:rPr>
  </w:style>
  <w:style w:type="paragraph" w:styleId="Caption">
    <w:name w:val="caption"/>
    <w:basedOn w:val="Normal"/>
    <w:next w:val="Normal"/>
    <w:uiPriority w:val="35"/>
    <w:semiHidden/>
    <w:unhideWhenUsed/>
    <w:qFormat/>
    <w:pPr>
      <w:spacing w:line="240" w:lineRule="auto"/>
    </w:pPr>
    <w:rPr>
      <w:b/>
      <w:bCs/>
      <w:color w:val="4F81BD" w:themeColor="accent1"/>
      <w:sz w:val="18"/>
      <w:szCs w:val="18"/>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Normal"/>
    <w:uiPriority w:val="99"/>
    <w:unhideWhenUsed/>
    <w:qFormat/>
    <w:pPr>
      <w:ind w:left="360" w:hanging="360"/>
      <w:contextualSpacing/>
    </w:pPr>
  </w:style>
  <w:style w:type="paragraph" w:styleId="List2">
    <w:name w:val="List 2"/>
    <w:basedOn w:val="Normal"/>
    <w:uiPriority w:val="99"/>
    <w:unhideWhenUsed/>
    <w:qFormat/>
    <w:pPr>
      <w:ind w:left="720" w:hanging="360"/>
      <w:contextualSpacing/>
    </w:pPr>
  </w:style>
  <w:style w:type="paragraph" w:styleId="List3">
    <w:name w:val="List 3"/>
    <w:basedOn w:val="Normal"/>
    <w:uiPriority w:val="99"/>
    <w:unhideWhenUsed/>
    <w:qFormat/>
    <w:pPr>
      <w:ind w:left="1080" w:hanging="360"/>
      <w:contextualSpacing/>
    </w:pPr>
  </w:style>
  <w:style w:type="paragraph" w:styleId="ListBullet">
    <w:name w:val="List Bullet"/>
    <w:basedOn w:val="Normal"/>
    <w:uiPriority w:val="99"/>
    <w:unhideWhenUsed/>
    <w:qFormat/>
    <w:pPr>
      <w:numPr>
        <w:numId w:val="1"/>
      </w:numPr>
      <w:contextualSpacing/>
    </w:pPr>
  </w:style>
  <w:style w:type="paragraph" w:styleId="ListBullet2">
    <w:name w:val="List Bullet 2"/>
    <w:basedOn w:val="Normal"/>
    <w:uiPriority w:val="99"/>
    <w:unhideWhenUsed/>
    <w:qFormat/>
    <w:pPr>
      <w:numPr>
        <w:numId w:val="2"/>
      </w:numPr>
      <w:contextualSpacing/>
    </w:pPr>
  </w:style>
  <w:style w:type="paragraph" w:styleId="ListBullet3">
    <w:name w:val="List Bullet 3"/>
    <w:basedOn w:val="Normal"/>
    <w:uiPriority w:val="99"/>
    <w:unhideWhenUsed/>
    <w:qFormat/>
    <w:pPr>
      <w:numPr>
        <w:numId w:val="3"/>
      </w:numPr>
      <w:contextualSpacing/>
    </w:pPr>
  </w:style>
  <w:style w:type="paragraph" w:styleId="ListContinue">
    <w:name w:val="List Continue"/>
    <w:basedOn w:val="Normal"/>
    <w:uiPriority w:val="99"/>
    <w:unhideWhenUsed/>
    <w:qFormat/>
    <w:pPr>
      <w:ind w:left="360"/>
      <w:contextualSpacing/>
    </w:pPr>
  </w:style>
  <w:style w:type="paragraph" w:styleId="ListContinue2">
    <w:name w:val="List Continue 2"/>
    <w:basedOn w:val="Normal"/>
    <w:uiPriority w:val="99"/>
    <w:unhideWhenUsed/>
    <w:qFormat/>
    <w:pPr>
      <w:ind w:left="720"/>
      <w:contextualSpacing/>
    </w:pPr>
  </w:style>
  <w:style w:type="paragraph" w:styleId="ListContinue3">
    <w:name w:val="List Continue 3"/>
    <w:basedOn w:val="Normal"/>
    <w:uiPriority w:val="99"/>
    <w:unhideWhenUsed/>
    <w:qFormat/>
    <w:pPr>
      <w:ind w:left="1080"/>
      <w:contextualSpacing/>
    </w:pPr>
  </w:style>
  <w:style w:type="paragraph" w:styleId="ListNumber">
    <w:name w:val="List Number"/>
    <w:basedOn w:val="Normal"/>
    <w:uiPriority w:val="99"/>
    <w:unhideWhenUsed/>
    <w:qFormat/>
    <w:pPr>
      <w:numPr>
        <w:numId w:val="4"/>
      </w:numPr>
      <w:contextualSpacing/>
    </w:pPr>
  </w:style>
  <w:style w:type="paragraph" w:styleId="ListNumber2">
    <w:name w:val="List Number 2"/>
    <w:basedOn w:val="Normal"/>
    <w:uiPriority w:val="99"/>
    <w:unhideWhenUsed/>
    <w:qFormat/>
    <w:pPr>
      <w:numPr>
        <w:numId w:val="5"/>
      </w:numPr>
      <w:contextualSpacing/>
    </w:pPr>
  </w:style>
  <w:style w:type="paragraph" w:styleId="ListNumber3">
    <w:name w:val="List Number 3"/>
    <w:basedOn w:val="Normal"/>
    <w:uiPriority w:val="99"/>
    <w:unhideWhenUsed/>
    <w:qFormat/>
    <w:pPr>
      <w:numPr>
        <w:numId w:val="6"/>
      </w:numPr>
      <w:contextualSpacing/>
    </w:pPr>
  </w:style>
  <w:style w:type="paragraph" w:styleId="MacroText">
    <w:name w:val="macro"/>
    <w:link w:val="MacroTextChar"/>
    <w:uiPriority w:val="99"/>
    <w:unhideWhenUsed/>
    <w:qFormat/>
    <w:pPr>
      <w:tabs>
        <w:tab w:val="left" w:pos="576"/>
        <w:tab w:val="left" w:pos="1152"/>
        <w:tab w:val="left" w:pos="1728"/>
        <w:tab w:val="left" w:pos="2304"/>
        <w:tab w:val="left" w:pos="2880"/>
        <w:tab w:val="left" w:pos="3456"/>
        <w:tab w:val="left" w:pos="4032"/>
      </w:tabs>
      <w:spacing w:after="200" w:line="276" w:lineRule="auto"/>
    </w:pPr>
    <w:rPr>
      <w:rFonts w:ascii="Courier" w:hAnsi="Courier"/>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Cs w:val="52"/>
    </w:rPr>
  </w:style>
  <w:style w:type="table" w:styleId="LightShading">
    <w:name w:val="Light Shading"/>
    <w:basedOn w:val="TableNormal"/>
    <w:uiPriority w:val="60"/>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qFormat/>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qFormat/>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qFormat/>
    <w:rPr>
      <w:color w:val="76923C" w:themeColor="accent3" w:themeShade="BF"/>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qFormat/>
    <w:rPr>
      <w:color w:val="5F497A" w:themeColor="accent4" w:themeShade="BF"/>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qFormat/>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qFormat/>
    <w:rPr>
      <w:color w:val="E36C0A" w:themeColor="accent6" w:themeShade="BF"/>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qFormat/>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qFormat/>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qFormat/>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qFormat/>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qFormat/>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LightGrid-Accent1">
    <w:name w:val="Light Grid Accent 1"/>
    <w:basedOn w:val="TableNormal"/>
    <w:uiPriority w:val="62"/>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LightGrid-Accent2">
    <w:name w:val="Light Grid Accent 2"/>
    <w:basedOn w:val="TableNormal"/>
    <w:uiPriority w:val="62"/>
    <w:qFormat/>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LightGrid-Accent3">
    <w:name w:val="Light Grid Accent 3"/>
    <w:basedOn w:val="TableNormal"/>
    <w:uiPriority w:val="62"/>
    <w:qFormat/>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LightGrid-Accent4">
    <w:name w:val="Light Grid Accent 4"/>
    <w:basedOn w:val="TableNormal"/>
    <w:uiPriority w:val="62"/>
    <w:qFormat/>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LightGrid-Accent5">
    <w:name w:val="Light Grid Accent 5"/>
    <w:basedOn w:val="TableNormal"/>
    <w:uiPriority w:val="62"/>
    <w:qFormat/>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LightGrid-Accent6">
    <w:name w:val="Light Grid Accent 6"/>
    <w:basedOn w:val="TableNormal"/>
    <w:uiPriority w:val="62"/>
    <w:qFormat/>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MediumShading1">
    <w:name w:val="Medium Shading 1"/>
    <w:basedOn w:val="TableNormal"/>
    <w:uiPriority w:val="63"/>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qFormat/>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qFormat/>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qFormat/>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qFormat/>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qFormat/>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qFormat/>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qFormat/>
    <w:rPr>
      <w:color w:val="000000" w:themeColor="text1"/>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qFormat/>
    <w:rPr>
      <w:color w:val="000000" w:themeColor="text1"/>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qFormat/>
    <w:rPr>
      <w:color w:val="000000" w:themeColor="text1"/>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qFormat/>
    <w:rPr>
      <w:color w:val="000000" w:themeColor="text1"/>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qFormat/>
    <w:rPr>
      <w:color w:val="000000" w:themeColor="text1"/>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qFormat/>
    <w:rPr>
      <w:color w:val="000000" w:themeColor="text1"/>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qFormat/>
    <w:rPr>
      <w:color w:val="000000" w:themeColor="text1"/>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qFormat/>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qFormat/>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qFormat/>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qFormat/>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MediumGrid3-Accent1">
    <w:name w:val="Medium Grid 3 Accent 1"/>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MediumGrid3-Accent2">
    <w:name w:val="Medium Grid 3 Accent 2"/>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MediumGrid3-Accent3">
    <w:name w:val="Medium Grid 3 Accent 3"/>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MediumGrid3-Accent4">
    <w:name w:val="Medium Grid 3 Accent 4"/>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MediumGrid3-Accent5">
    <w:name w:val="Medium Grid 3 Accent 5"/>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MediumGrid3-Accent6">
    <w:name w:val="Medium Grid 3 Accent 6"/>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DarkList">
    <w:name w:val="Dark List"/>
    <w:basedOn w:val="TableNormal"/>
    <w:uiPriority w:val="70"/>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Pr>
      <w:color w:val="000000" w:themeColor="text1"/>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Pr>
      <w:color w:val="000000" w:themeColor="text1"/>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Pr>
      <w:color w:val="000000" w:themeColor="text1"/>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Pr>
      <w:color w:val="000000" w:themeColor="text1"/>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Pr>
      <w:color w:val="000000" w:themeColor="text1"/>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Pr>
      <w:color w:val="000000" w:themeColor="text1"/>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Pr>
      <w:color w:val="000000" w:themeColor="text1"/>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qFormat/>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qFormat/>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qFormat/>
    <w:rPr>
      <w:color w:val="000000" w:themeColor="text1"/>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qFormat/>
    <w:rPr>
      <w:color w:val="000000" w:themeColor="text1"/>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Pr>
      <w:color w:val="000000" w:themeColor="text1"/>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qFormat/>
    <w:rPr>
      <w:color w:val="000000" w:themeColor="text1"/>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Pr>
      <w:color w:val="000000" w:themeColor="text1"/>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qFormat/>
    <w:rPr>
      <w:color w:val="000000" w:themeColor="text1"/>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qFormat/>
    <w:rPr>
      <w:color w:val="000000" w:themeColor="text1"/>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NoSpacing">
    <w:name w:val="No Spacing"/>
    <w:uiPriority w:val="1"/>
    <w:qFormat/>
    <w:rPr>
      <w:sz w:val="22"/>
      <w:szCs w:val="22"/>
    </w:rPr>
  </w:style>
  <w:style w:type="character" w:customStyle="1" w:styleId="Heading1Char">
    <w:name w:val="Heading 1 Char"/>
    <w:basedOn w:val="DefaultParagraphFont"/>
    <w:link w:val="Heading1"/>
    <w:uiPriority w:val="9"/>
    <w:qFormat/>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qFormat/>
    <w:rPr>
      <w:rFonts w:asciiTheme="majorHAnsi" w:eastAsiaTheme="majorEastAsia" w:hAnsiTheme="majorHAnsi" w:cstheme="majorBidi"/>
      <w:b/>
      <w:bCs/>
      <w:color w:val="4F81BD" w:themeColor="accent1"/>
    </w:rPr>
  </w:style>
  <w:style w:type="character" w:customStyle="1" w:styleId="TitleChar">
    <w:name w:val="Title Char"/>
    <w:basedOn w:val="DefaultParagraphFont"/>
    <w:link w:val="Title"/>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SubtitleChar">
    <w:name w:val="Subtitle Char"/>
    <w:basedOn w:val="DefaultParagraphFont"/>
    <w:link w:val="Subtitle"/>
    <w:uiPriority w:val="11"/>
    <w:qFormat/>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pPr>
      <w:ind w:left="720"/>
      <w:contextualSpacing/>
    </w:pPr>
  </w:style>
  <w:style w:type="character" w:customStyle="1" w:styleId="BodyTextChar">
    <w:name w:val="Body Text Char"/>
    <w:basedOn w:val="DefaultParagraphFont"/>
    <w:link w:val="BodyText"/>
    <w:uiPriority w:val="99"/>
    <w:qFormat/>
  </w:style>
  <w:style w:type="character" w:customStyle="1" w:styleId="BodyText2Char">
    <w:name w:val="Body Text 2 Char"/>
    <w:basedOn w:val="DefaultParagraphFont"/>
    <w:link w:val="BodyText2"/>
    <w:uiPriority w:val="99"/>
    <w:qFormat/>
  </w:style>
  <w:style w:type="character" w:customStyle="1" w:styleId="BodyText3Char">
    <w:name w:val="Body Text 3 Char"/>
    <w:basedOn w:val="DefaultParagraphFont"/>
    <w:link w:val="BodyText3"/>
    <w:uiPriority w:val="99"/>
    <w:qFormat/>
    <w:rPr>
      <w:sz w:val="16"/>
      <w:szCs w:val="16"/>
    </w:rPr>
  </w:style>
  <w:style w:type="character" w:customStyle="1" w:styleId="MacroTextChar">
    <w:name w:val="Macro Text Char"/>
    <w:basedOn w:val="DefaultParagraphFont"/>
    <w:link w:val="MacroText"/>
    <w:uiPriority w:val="99"/>
    <w:qFormat/>
    <w:rPr>
      <w:rFonts w:ascii="Courier" w:hAnsi="Courier"/>
      <w:sz w:val="20"/>
      <w:szCs w:val="20"/>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qFormat/>
    <w:rPr>
      <w:i/>
      <w:iCs/>
      <w:color w:val="000000" w:themeColor="text1"/>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44061" w:themeColor="accent1" w:themeShade="80"/>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i/>
      <w:iCs/>
      <w:color w:val="244061" w:themeColor="accent1" w:themeShade="8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404040" w:themeColor="text1" w:themeTint="BF"/>
      <w:sz w:val="20"/>
      <w:szCs w:val="20"/>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qFormat/>
    <w:rPr>
      <w:b/>
      <w:bCs/>
      <w:i/>
      <w:iCs/>
      <w:color w:val="4F81BD" w:themeColor="accent1"/>
    </w:rPr>
  </w:style>
  <w:style w:type="character" w:customStyle="1" w:styleId="SubtleEmphasis1">
    <w:name w:val="Subtle Emphasis1"/>
    <w:basedOn w:val="DefaultParagraphFont"/>
    <w:uiPriority w:val="19"/>
    <w:qFormat/>
    <w:rPr>
      <w:i/>
      <w:iCs/>
      <w:color w:val="7F7F7F" w:themeColor="text1" w:themeTint="80"/>
    </w:rPr>
  </w:style>
  <w:style w:type="character" w:customStyle="1" w:styleId="IntenseEmphasis1">
    <w:name w:val="Intense Emphasis1"/>
    <w:basedOn w:val="DefaultParagraphFont"/>
    <w:uiPriority w:val="21"/>
    <w:qFormat/>
    <w:rPr>
      <w:b/>
      <w:bCs/>
      <w:i/>
      <w:iCs/>
      <w:color w:val="4F81BD" w:themeColor="accent1"/>
    </w:rPr>
  </w:style>
  <w:style w:type="character" w:customStyle="1" w:styleId="SubtleReference1">
    <w:name w:val="Subtle Reference1"/>
    <w:basedOn w:val="DefaultParagraphFont"/>
    <w:uiPriority w:val="31"/>
    <w:qFormat/>
    <w:rPr>
      <w:smallCaps/>
      <w:color w:val="C0504D" w:themeColor="accent2"/>
      <w:u w:val="single"/>
    </w:rPr>
  </w:style>
  <w:style w:type="character" w:customStyle="1" w:styleId="IntenseReference1">
    <w:name w:val="Intense Reference1"/>
    <w:basedOn w:val="DefaultParagraphFont"/>
    <w:uiPriority w:val="32"/>
    <w:qFormat/>
    <w:rPr>
      <w:b/>
      <w:bCs/>
      <w:smallCaps/>
      <w:color w:val="C0504D" w:themeColor="accent2"/>
      <w:spacing w:val="5"/>
      <w:u w:val="single"/>
    </w:rPr>
  </w:style>
  <w:style w:type="character" w:customStyle="1" w:styleId="BookTitle1">
    <w:name w:val="Book Title1"/>
    <w:basedOn w:val="DefaultParagraphFont"/>
    <w:uiPriority w:val="33"/>
    <w:qFormat/>
    <w:rPr>
      <w:b/>
      <w:bCs/>
      <w:smallCaps/>
      <w:spacing w:val="5"/>
    </w:rPr>
  </w:style>
  <w:style w:type="paragraph" w:customStyle="1" w:styleId="TOCHeading1">
    <w:name w:val="TOC Heading1"/>
    <w:basedOn w:val="Heading1"/>
    <w:next w:val="Normal"/>
    <w:uiPriority w:val="39"/>
    <w:semiHidden/>
    <w:unhideWhenUsed/>
    <w:qFormat/>
    <w:pPr>
      <w:outlineLvl w:val="9"/>
    </w:pPr>
  </w:style>
  <w:style w:type="character" w:customStyle="1" w:styleId="Table">
    <w:name w:val="Table"/>
    <w:qFormat/>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11136</Words>
  <Characters>63481</Characters>
  <Application>Microsoft Office Word</Application>
  <DocSecurity>0</DocSecurity>
  <Lines>529</Lines>
  <Paragraphs>148</Paragraphs>
  <ScaleCrop>false</ScaleCrop>
  <Company/>
  <LinksUpToDate>false</LinksUpToDate>
  <CharactersWithSpaces>74469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HSMST phi tư vấn FTA quốc tế không qua mạng</dc:title>
  <dc:creator>HA</dc:creator>
  <cp:lastModifiedBy>Codex - Final Review</cp:lastModifiedBy>
  <cp:revision>6</cp:revision>
  <cp:lastPrinted>2026-08-10T23:45:00Z</cp:lastPrinted>
  <dcterms:created xsi:type="dcterms:W3CDTF">2013-12-23T23:15:00Z</dcterms:created>
  <dcterms:modified xsi:type="dcterms:W3CDTF">2026-08-12T13:21:00Z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27fbcc63-344c-4797-83b3-a7c2912b8a2a</vt:lpwstr>
  </property>
  <property fmtid="{D5CDD505-2E9C-101B-9397-08002B2CF9AE}" pid="3" name="KSOTemplateDocerSaveRecord">
    <vt:lpwstr>eyJoZGlkIjoiZGFiMGM0MzQyMzM3MjRlMmYzZTk4ZmZjZjRkYmJjYTIiLCJ1c2VySWQiOiIxMzc0Mzk3NjkyMzE4In0=</vt:lpwstr>
  </property>
  <property fmtid="{D5CDD505-2E9C-101B-9397-08002B2CF9AE}" pid="4" name="KSOProductBuildVer">
    <vt:lpwstr>1033-12.1.0.28032</vt:lpwstr>
  </property>
  <property fmtid="{D5CDD505-2E9C-101B-9397-08002B2CF9AE}" pid="5" name="ICV">
    <vt:lpwstr>4E7B9073BD5F47E49500D543F1370138_12</vt:lpwstr>
  </property>
</Properties>
</file>